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tmp" ContentType="image/jpeg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pPr w:leftFromText="180" w:rightFromText="180" w:horzAnchor="page" w:tblpX="1105" w:tblpY="-1128"/>
        <w:tblW w:w="1080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57702B" w:rsidRPr="00B7160F" w14:paraId="78D39D86" w14:textId="77777777" w:rsidTr="00823CE4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0309EB1" w14:textId="53AC458B" w:rsidR="00430B63" w:rsidRDefault="00C967E4" w:rsidP="00430B63">
            <w:pPr>
              <w:pStyle w:val="a6"/>
            </w:pPr>
            <w:r>
              <w:rPr>
                <w:noProof/>
                <w14:ligatures w14:val="standardContextual"/>
              </w:rPr>
              <w:drawing>
                <wp:inline distT="0" distB="0" distL="0" distR="0" wp14:anchorId="12F4C21C" wp14:editId="1ADD5D5D">
                  <wp:extent cx="1698625" cy="2265045"/>
                  <wp:effectExtent l="0" t="0" r="0" b="1905"/>
                  <wp:docPr id="151671257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6712574" name="Рисунок 1516712574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265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270EBC0" w14:textId="3F63589F" w:rsidR="0057702B" w:rsidRPr="00B7160F" w:rsidRDefault="0057702B" w:rsidP="00823CE4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99712F5" w14:textId="022D02D3" w:rsidR="0057702B" w:rsidRDefault="00304018" w:rsidP="0074518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Азаматұлы Батыр</w:t>
            </w:r>
          </w:p>
          <w:p w14:paraId="6D774684" w14:textId="096367A7" w:rsidR="00B70EC1" w:rsidRPr="00B70EC1" w:rsidRDefault="00B70EC1" w:rsidP="0074518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33BF33B8" w14:textId="694D7D64" w:rsidR="0057702B" w:rsidRPr="00012F73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6D523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оғары</w:t>
            </w:r>
          </w:p>
          <w:p w14:paraId="492FF747" w14:textId="615A6F76" w:rsidR="0057702B" w:rsidRPr="00012F73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AC758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27</w:t>
            </w:r>
            <w:r w:rsidR="00B90C0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  <w:r w:rsidR="00AC758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03</w:t>
            </w:r>
            <w:r w:rsidR="00510AB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.2004</w:t>
            </w:r>
          </w:p>
          <w:p w14:paraId="502E4C0A" w14:textId="071BB424" w:rsidR="0057702B" w:rsidRPr="00012F73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 w:rsidR="001250A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</w:t>
            </w:r>
          </w:p>
          <w:p w14:paraId="1B27EF08" w14:textId="15315D0D" w:rsidR="0057702B" w:rsidRPr="00012F73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27295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Үйленбеген </w:t>
            </w:r>
          </w:p>
          <w:p w14:paraId="6609BFC0" w14:textId="413999C5" w:rsidR="0057702B" w:rsidRPr="00EE74C9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 w:rsidR="009B16E4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  <w:r w:rsidR="001C476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87474209214</w:t>
            </w:r>
          </w:p>
          <w:p w14:paraId="1F0E0B48" w14:textId="1CF5086A" w:rsidR="0057702B" w:rsidRPr="001250AF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kk-KZ" w:eastAsia="zh-CN"/>
              </w:rPr>
            </w:pP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 w:rsidR="00C1009A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  <w:r w:rsidR="001250AF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жоқ</w:t>
            </w:r>
          </w:p>
        </w:tc>
      </w:tr>
      <w:tr w:rsidR="0057702B" w:rsidRPr="00510AB1" w14:paraId="3D1E2F3E" w14:textId="77777777" w:rsidTr="00823CE4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94F0BBF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18829826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605263" w14:textId="287C72B8" w:rsidR="003466F1" w:rsidRDefault="00EE74C9" w:rsidP="00823CE4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Дене шынықтыру және </w:t>
            </w:r>
            <w:r w:rsidR="003466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бастапқы әскери дайындық</w:t>
            </w:r>
          </w:p>
          <w:p w14:paraId="597E39E6" w14:textId="74A4B02F" w:rsidR="001B27F1" w:rsidRDefault="00311DD2" w:rsidP="00823CE4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2025 Қаңтар-2025</w:t>
            </w:r>
            <w:r w:rsidR="001B27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Сәуір</w:t>
            </w:r>
          </w:p>
          <w:p w14:paraId="0B725B1D" w14:textId="7FDE04A3" w:rsidR="0057702B" w:rsidRPr="00823CE4" w:rsidRDefault="004837F9" w:rsidP="00823CE4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</w:p>
        </w:tc>
      </w:tr>
      <w:tr w:rsidR="0057702B" w:rsidRPr="00294E13" w14:paraId="54AECCDF" w14:textId="77777777" w:rsidTr="00823CE4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0730D8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10E9A7B6" w14:textId="77777777" w:rsidR="0057702B" w:rsidRPr="00B7160F" w:rsidRDefault="0057702B" w:rsidP="00823CE4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4580128" w14:textId="77777777" w:rsidR="003C6A42" w:rsidRPr="00012F73" w:rsidRDefault="003C6A42" w:rsidP="00823CE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1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2025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2F3132D3" w14:textId="05D5471F" w:rsidR="003C6A42" w:rsidRPr="00EE74C9" w:rsidRDefault="003C6A42" w:rsidP="00823CE4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Дене шынықтыру және </w:t>
            </w:r>
            <w:r w:rsidR="000141B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бастапқы әскери дайындық</w:t>
            </w:r>
          </w:p>
          <w:p w14:paraId="0D779396" w14:textId="77777777" w:rsidR="003C6A42" w:rsidRPr="00012F73" w:rsidRDefault="003C6A42" w:rsidP="00823CE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Дене шынықтыру және спорт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»</w:t>
            </w:r>
          </w:p>
          <w:p w14:paraId="3F65872E" w14:textId="77777777" w:rsidR="003C6A42" w:rsidRPr="00012F73" w:rsidRDefault="003C6A42" w:rsidP="00823CE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  <w:p w14:paraId="3B15F6EE" w14:textId="34FFD790" w:rsidR="0057702B" w:rsidRPr="00012F73" w:rsidRDefault="003C6A42" w:rsidP="00823CE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3,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57702B" w:rsidRPr="001250AF" w14:paraId="6666DC0C" w14:textId="77777777" w:rsidTr="00823CE4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F65AA2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5FFC79B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6F454D3" w14:textId="3E2A4BE0" w:rsidR="00E34A4F" w:rsidRPr="00823CE4" w:rsidRDefault="00E34A4F" w:rsidP="00510AB1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57702B" w:rsidRPr="00B7160F" w14:paraId="7FCA4A09" w14:textId="77777777" w:rsidTr="00823CE4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3149772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802B726" w14:textId="77777777" w:rsidR="0057702B" w:rsidRPr="00012F73" w:rsidRDefault="0057702B" w:rsidP="00823CE4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Маркетингті білу.</w:t>
            </w:r>
          </w:p>
          <w:p w14:paraId="3B38F244" w14:textId="229546E5" w:rsidR="0057702B" w:rsidRPr="00012F73" w:rsidRDefault="0057702B" w:rsidP="00823CE4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Тілді білу: қазақша- ана тілім, орысша- еркін, ағылшынша – </w:t>
            </w:r>
            <w:r w:rsidR="00E34A4F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сөздік бойынша 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</w:p>
          <w:p w14:paraId="12B2DCCB" w14:textId="77777777" w:rsidR="0057702B" w:rsidRPr="00012F73" w:rsidRDefault="0057702B" w:rsidP="00823CE4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72CD1329" w14:textId="77777777" w:rsidR="0057702B" w:rsidRPr="00012F73" w:rsidRDefault="0057702B" w:rsidP="00823CE4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40650DAC" w14:textId="77777777" w:rsidR="0057702B" w:rsidRPr="00012F73" w:rsidRDefault="0057702B" w:rsidP="00823CE4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702B" w:rsidRPr="00B7160F" w14:paraId="708D945C" w14:textId="77777777" w:rsidTr="00823CE4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E873136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jdnxk0e0poir"/>
            <w:bookmarkEnd w:id="2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377947E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4D88A899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0EB8D51E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63D4AA13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57702B" w:rsidRPr="00294E13" w14:paraId="653553B7" w14:textId="77777777" w:rsidTr="00823CE4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2817820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EA09EA" w14:textId="0B6197DD" w:rsidR="0057702B" w:rsidRPr="00012F73" w:rsidRDefault="0057702B" w:rsidP="00823CE4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2481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 w:rsidR="00510AB1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жақсы» деген бағаға ие болды </w:t>
            </w:r>
          </w:p>
          <w:p w14:paraId="21AC2C89" w14:textId="1D1C9218" w:rsidR="0057702B" w:rsidRPr="00012F73" w:rsidRDefault="0057702B" w:rsidP="00823CE4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57702B" w:rsidRPr="00294E13" w14:paraId="70207259" w14:textId="77777777" w:rsidTr="00823CE4">
        <w:trPr>
          <w:gridBefore w:val="1"/>
          <w:wBefore w:w="141" w:type="dxa"/>
          <w:trHeight w:val="1127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9D98C6A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9EC9ECB" w14:textId="5DA00144" w:rsidR="0057702B" w:rsidRPr="00012F73" w:rsidRDefault="0057702B" w:rsidP="00823CE4">
            <w:pPr>
              <w:pStyle w:val="a3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Құштарлығы: Басқа шет тілдерін үйрену, кітап оқу, театрларға бару</w:t>
            </w:r>
            <w:r w:rsidR="00E34A4F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,фитнеске бару,жеке спорт дағдыларын дамыту</w:t>
            </w:r>
            <w:r w:rsidR="00E34A4F"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</w:p>
          <w:p w14:paraId="459494E2" w14:textId="198C0ABD" w:rsidR="0057702B" w:rsidRPr="00012F73" w:rsidRDefault="0057702B" w:rsidP="00823CE4">
            <w:pPr>
              <w:pStyle w:val="a3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27CFAEC7" w14:textId="77777777" w:rsidR="0057702B" w:rsidRPr="00B7160F" w:rsidRDefault="0057702B" w:rsidP="0057702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AE9E82" w14:textId="77777777" w:rsidR="00985E03" w:rsidRPr="004E642D" w:rsidRDefault="00985E03">
      <w:pPr>
        <w:rPr>
          <w:lang w:val="kk-KZ"/>
        </w:rPr>
      </w:pPr>
    </w:p>
    <w:p w14:paraId="6FA842A0" w14:textId="77777777" w:rsidR="0057702B" w:rsidRPr="004E642D" w:rsidRDefault="0057702B">
      <w:pPr>
        <w:rPr>
          <w:lang w:val="kk-KZ"/>
        </w:rPr>
      </w:pPr>
    </w:p>
    <w:p w14:paraId="14BC803C" w14:textId="77777777" w:rsidR="0057702B" w:rsidRPr="004E642D" w:rsidRDefault="0057702B">
      <w:pPr>
        <w:rPr>
          <w:lang w:val="kk-KZ"/>
        </w:rPr>
      </w:pPr>
    </w:p>
    <w:p w14:paraId="206B11D0" w14:textId="77777777" w:rsidR="0057702B" w:rsidRPr="004E642D" w:rsidRDefault="0057702B">
      <w:pPr>
        <w:rPr>
          <w:lang w:val="kk-KZ"/>
        </w:rPr>
      </w:pPr>
    </w:p>
    <w:p w14:paraId="30A95446" w14:textId="77777777" w:rsidR="0057702B" w:rsidRPr="004E642D" w:rsidRDefault="0057702B">
      <w:pPr>
        <w:rPr>
          <w:lang w:val="kk-KZ"/>
        </w:rPr>
      </w:pPr>
    </w:p>
    <w:p w14:paraId="4B3C7137" w14:textId="77777777" w:rsidR="0057702B" w:rsidRPr="004E642D" w:rsidRDefault="0057702B">
      <w:pPr>
        <w:rPr>
          <w:lang w:val="kk-KZ"/>
        </w:rPr>
      </w:pPr>
    </w:p>
    <w:p w14:paraId="150193E0" w14:textId="77777777" w:rsidR="0057702B" w:rsidRPr="004E642D" w:rsidRDefault="0057702B">
      <w:pPr>
        <w:rPr>
          <w:lang w:val="kk-KZ"/>
        </w:rPr>
      </w:pPr>
    </w:p>
    <w:p w14:paraId="31587385" w14:textId="77777777" w:rsidR="0057702B" w:rsidRPr="004E642D" w:rsidRDefault="0057702B">
      <w:pPr>
        <w:rPr>
          <w:lang w:val="kk-KZ"/>
        </w:rPr>
      </w:pPr>
    </w:p>
    <w:p w14:paraId="290265DD" w14:textId="77777777" w:rsidR="0057702B" w:rsidRPr="004E642D" w:rsidRDefault="0057702B">
      <w:pPr>
        <w:rPr>
          <w:lang w:val="kk-KZ"/>
        </w:rPr>
      </w:pPr>
    </w:p>
    <w:p w14:paraId="1EBF510B" w14:textId="77777777" w:rsidR="0057702B" w:rsidRPr="004E642D" w:rsidRDefault="0057702B">
      <w:pPr>
        <w:rPr>
          <w:lang w:val="kk-KZ"/>
        </w:rPr>
      </w:pPr>
    </w:p>
    <w:p w14:paraId="63E7D21C" w14:textId="77777777" w:rsidR="0057702B" w:rsidRPr="004E642D" w:rsidRDefault="0057702B">
      <w:pPr>
        <w:rPr>
          <w:lang w:val="kk-KZ"/>
        </w:rPr>
      </w:pPr>
    </w:p>
    <w:p w14:paraId="3DA43C4C" w14:textId="77777777" w:rsidR="0057702B" w:rsidRPr="004E642D" w:rsidRDefault="0057702B">
      <w:pPr>
        <w:rPr>
          <w:lang w:val="kk-KZ"/>
        </w:rPr>
      </w:pPr>
    </w:p>
    <w:p w14:paraId="7405EBCB" w14:textId="77777777" w:rsidR="0057702B" w:rsidRPr="004E642D" w:rsidRDefault="0057702B">
      <w:pPr>
        <w:rPr>
          <w:lang w:val="kk-KZ"/>
        </w:rPr>
      </w:pPr>
    </w:p>
    <w:p w14:paraId="383CDB2E" w14:textId="77777777" w:rsidR="0057702B" w:rsidRPr="004E642D" w:rsidRDefault="0057702B">
      <w:pPr>
        <w:rPr>
          <w:lang w:val="kk-KZ"/>
        </w:rPr>
      </w:pPr>
    </w:p>
    <w:p w14:paraId="58DC58B2" w14:textId="77777777" w:rsidR="0057702B" w:rsidRPr="004E642D" w:rsidRDefault="0057702B">
      <w:pPr>
        <w:rPr>
          <w:lang w:val="kk-KZ"/>
        </w:rPr>
      </w:pPr>
    </w:p>
    <w:p w14:paraId="77327CAD" w14:textId="77777777" w:rsidR="0057702B" w:rsidRDefault="0057702B" w:rsidP="0057702B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57702B" w:rsidRPr="003C6A42" w14:paraId="0610DD23" w14:textId="77777777" w:rsidTr="00311DD2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6E5E040" w14:textId="458FA9D5" w:rsidR="0057702B" w:rsidRPr="00311DD2" w:rsidRDefault="00402387" w:rsidP="00311DD2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  <w14:ligatures w14:val="standardContextual"/>
              </w:rPr>
              <w:lastRenderedPageBreak/>
              <w:drawing>
                <wp:anchor distT="0" distB="0" distL="114300" distR="114300" simplePos="0" relativeHeight="251661312" behindDoc="0" locked="0" layoutInCell="1" allowOverlap="1" wp14:anchorId="4E0ABA19" wp14:editId="285C93D5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635</wp:posOffset>
                  </wp:positionV>
                  <wp:extent cx="1615440" cy="2153920"/>
                  <wp:effectExtent l="0" t="0" r="3810" b="0"/>
                  <wp:wrapTopAndBottom/>
                  <wp:docPr id="425114694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5114694" name="Рисунок 425114694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5440" cy="2153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CB8C47" w14:textId="0A10BF52" w:rsidR="006E733B" w:rsidRPr="00311DD2" w:rsidRDefault="00DE54D9" w:rsidP="006E733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Азаматулы</w:t>
            </w:r>
            <w:r w:rsidR="00304018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Батыр </w:t>
            </w:r>
          </w:p>
          <w:p w14:paraId="066A7C7E" w14:textId="0C0E5394" w:rsidR="00B671ED" w:rsidRPr="00B671ED" w:rsidRDefault="00B671ED" w:rsidP="006E733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Учитель </w:t>
            </w:r>
          </w:p>
          <w:p w14:paraId="00D15A29" w14:textId="77777777" w:rsidR="006E733B" w:rsidRPr="006E733B" w:rsidRDefault="006E733B" w:rsidP="006E733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Образование: высшее</w:t>
            </w:r>
          </w:p>
          <w:p w14:paraId="7A7C8C9D" w14:textId="76E1DC3B" w:rsidR="006E733B" w:rsidRPr="006E733B" w:rsidRDefault="000C5D04" w:rsidP="006E733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Дата рождения: </w:t>
            </w:r>
            <w:r w:rsidR="004B629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27</w:t>
            </w:r>
            <w:r w:rsidR="00B82AB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.</w:t>
            </w:r>
            <w:r w:rsidR="004B629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03</w:t>
            </w:r>
            <w:r w:rsidR="00B82AB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.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2004</w:t>
            </w:r>
            <w:r w:rsidR="006E733B"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г.</w:t>
            </w:r>
          </w:p>
          <w:p w14:paraId="172B6C4F" w14:textId="77777777" w:rsidR="006E733B" w:rsidRPr="006E733B" w:rsidRDefault="006E733B" w:rsidP="006E733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Город: Талдыкорган</w:t>
            </w:r>
          </w:p>
          <w:p w14:paraId="77E6C8B8" w14:textId="77777777" w:rsidR="006E733B" w:rsidRPr="006E733B" w:rsidRDefault="006E733B" w:rsidP="006E733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Семейное положение: Не женат</w:t>
            </w:r>
          </w:p>
          <w:p w14:paraId="6BAF399F" w14:textId="5308BE1A" w:rsidR="006E733B" w:rsidRPr="006E733B" w:rsidRDefault="000C5D04" w:rsidP="006E733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Телефон: </w:t>
            </w:r>
            <w:r w:rsidR="00B80B3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87474209214</w:t>
            </w:r>
          </w:p>
          <w:p w14:paraId="3EBD7A7D" w14:textId="3C426F7D" w:rsidR="0057702B" w:rsidRPr="003C6A42" w:rsidRDefault="006E733B" w:rsidP="006E733B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Электронная почта: нет</w:t>
            </w:r>
          </w:p>
        </w:tc>
      </w:tr>
      <w:tr w:rsidR="0057702B" w:rsidRPr="00E56468" w14:paraId="5B6BB509" w14:textId="77777777" w:rsidTr="00311DD2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CE4DD6" w14:textId="6C4F5A81" w:rsidR="003F4D50" w:rsidRPr="00530710" w:rsidRDefault="003F4D50" w:rsidP="003F4D50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50004561" w14:textId="298D08C6" w:rsidR="0057702B" w:rsidRPr="007F4E97" w:rsidRDefault="003F4D50" w:rsidP="003F4D5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B1E77B2" w14:textId="01D1A19A" w:rsidR="0057702B" w:rsidRPr="00D63503" w:rsidRDefault="003C6A42" w:rsidP="001B27F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Физическое воспитание и </w:t>
            </w:r>
            <w:r w:rsidR="00D63503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начальная</w:t>
            </w:r>
            <w:r w:rsidR="00D63503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военная по</w:t>
            </w:r>
            <w:r w:rsidR="00B82AB3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дготовка</w:t>
            </w:r>
          </w:p>
          <w:p w14:paraId="231AF3FC" w14:textId="68150368" w:rsidR="001B27F1" w:rsidRDefault="00311DD2" w:rsidP="001B27F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2025</w:t>
            </w:r>
            <w:r w:rsidR="001B27F1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Январь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-2025 Апрель</w:t>
            </w:r>
          </w:p>
          <w:p w14:paraId="3BAC48A5" w14:textId="101EF3C9" w:rsidR="008D12FE" w:rsidRPr="008D12FE" w:rsidRDefault="008D12FE" w:rsidP="001B27F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57702B" w:rsidRPr="00E56468" w14:paraId="4DC4DD51" w14:textId="77777777" w:rsidTr="00311DD2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0D04F8" w14:textId="77777777" w:rsidR="0057702B" w:rsidRPr="007F4E97" w:rsidRDefault="0057702B" w:rsidP="00311DD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64846ABE" w14:textId="77777777" w:rsidR="0057702B" w:rsidRPr="007F4E97" w:rsidRDefault="0057702B" w:rsidP="00311DD2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98E806" w14:textId="77777777" w:rsidR="003C6A42" w:rsidRPr="003C6A42" w:rsidRDefault="003C6A42" w:rsidP="003C6A4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Место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Жансугирова, г. Талдыкорган (2021-2025 гг.).</w:t>
            </w:r>
          </w:p>
          <w:p w14:paraId="570A2A7C" w14:textId="7D40812F" w:rsidR="003C6A42" w:rsidRPr="002E14D8" w:rsidRDefault="003C6A42" w:rsidP="003C6A4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Факультет: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Физическое воспитание и </w:t>
            </w:r>
            <w:r w:rsidR="002E14D8"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  <w:t xml:space="preserve">начальная </w:t>
            </w:r>
            <w:r w:rsidR="00F845A1"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  <w:t>военная подготовка</w:t>
            </w:r>
          </w:p>
          <w:p w14:paraId="3C0CBE13" w14:textId="77777777" w:rsidR="003C6A42" w:rsidRPr="003C6A42" w:rsidRDefault="003C6A42" w:rsidP="003C6A4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Образовательная программа: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«Физическая культура и спорт»</w:t>
            </w:r>
          </w:p>
          <w:p w14:paraId="4FE4AF60" w14:textId="77777777" w:rsidR="003C6A42" w:rsidRPr="003C6A42" w:rsidRDefault="003C6A42" w:rsidP="003C6A4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Форма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Очная</w:t>
            </w:r>
          </w:p>
          <w:p w14:paraId="1D89E28C" w14:textId="1328D2DD" w:rsidR="0057702B" w:rsidRPr="007F4E97" w:rsidRDefault="003C6A42" w:rsidP="003C6A4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Общий средний балл (GPA) составляет 3,7.</w:t>
            </w:r>
          </w:p>
        </w:tc>
      </w:tr>
      <w:tr w:rsidR="0057702B" w:rsidRPr="00F634C5" w14:paraId="59BF51B3" w14:textId="77777777" w:rsidTr="00311DD2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B38B5" w14:textId="77777777" w:rsidR="0057702B" w:rsidRPr="007F4E97" w:rsidRDefault="0057702B" w:rsidP="00311DD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706B27C8" w14:textId="77777777" w:rsidR="0057702B" w:rsidRPr="007F4E97" w:rsidRDefault="0057702B" w:rsidP="00311DD2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C0DBDC" w14:textId="3A0BA891" w:rsidR="0057702B" w:rsidRPr="00C1009A" w:rsidRDefault="0057702B" w:rsidP="006E733B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</w:pPr>
          </w:p>
        </w:tc>
      </w:tr>
      <w:tr w:rsidR="0057702B" w:rsidRPr="002263AC" w14:paraId="77988489" w14:textId="77777777" w:rsidTr="00311DD2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AE2482" w14:textId="77777777" w:rsidR="0057702B" w:rsidRPr="00E56468" w:rsidRDefault="0057702B" w:rsidP="00311DD2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3" w:name="_sjyyv43lhsp0" w:colFirst="0" w:colLast="0"/>
            <w:bookmarkEnd w:id="3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962CBD" w14:textId="77777777" w:rsidR="003C6A42" w:rsidRPr="003C6A42" w:rsidRDefault="003C6A42" w:rsidP="003C6A4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маркетинга.</w:t>
            </w:r>
          </w:p>
          <w:p w14:paraId="323F1817" w14:textId="77777777" w:rsidR="003C6A42" w:rsidRPr="003C6A42" w:rsidRDefault="003C6A42" w:rsidP="003C6A4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языка: казахский – мой родной язык, русский – свободно, английский – по словарю.</w:t>
            </w:r>
          </w:p>
          <w:p w14:paraId="398C047F" w14:textId="77777777" w:rsidR="003C6A42" w:rsidRPr="003C6A42" w:rsidRDefault="003C6A42" w:rsidP="003C6A4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Опытный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Point.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сайтами и программами для дистанционного обучения, такими как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Padlet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Zoom, Google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Classroom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6DD74C57" w14:textId="4B954351" w:rsidR="0057702B" w:rsidRPr="003C2979" w:rsidRDefault="003C6A42" w:rsidP="003C6A4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Внедрение современных методов обучения</w:t>
            </w:r>
          </w:p>
        </w:tc>
      </w:tr>
      <w:tr w:rsidR="0057702B" w:rsidRPr="00E56468" w14:paraId="2C951E71" w14:textId="77777777" w:rsidTr="00311DD2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21815E" w14:textId="77777777" w:rsidR="0057702B" w:rsidRPr="00510AB1" w:rsidRDefault="0057702B" w:rsidP="00311DD2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396EAD" w14:textId="77777777" w:rsidR="003C6A42" w:rsidRPr="003C6A42" w:rsidRDefault="003C6A42" w:rsidP="003C6A4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Ответственность, компетентность, организаторские и управленческие навыки,</w:t>
            </w:r>
          </w:p>
          <w:p w14:paraId="3257BAE4" w14:textId="77777777" w:rsidR="003C6A42" w:rsidRPr="003C6A42" w:rsidRDefault="003C6A42" w:rsidP="003C6A4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• Требовательный, творческий подход к задачам </w:t>
            </w:r>
          </w:p>
          <w:p w14:paraId="6AA980B6" w14:textId="77777777" w:rsidR="003C6A42" w:rsidRPr="00510AB1" w:rsidRDefault="003C6A42" w:rsidP="003C6A4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• Грамотное письменное и устное общение</w:t>
            </w:r>
          </w:p>
          <w:p w14:paraId="3F11AC15" w14:textId="77777777" w:rsidR="00510AB1" w:rsidRDefault="00510AB1" w:rsidP="00510AB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</w:p>
          <w:p w14:paraId="305179E2" w14:textId="77777777" w:rsidR="00510AB1" w:rsidRPr="00510AB1" w:rsidRDefault="00510AB1" w:rsidP="00510AB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</w:p>
          <w:p w14:paraId="69BA567E" w14:textId="03BBB5B0" w:rsidR="0057702B" w:rsidRPr="00AD35A1" w:rsidRDefault="003C6A42" w:rsidP="003C6A4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Умение находить общий язык с детьми.</w:t>
            </w:r>
          </w:p>
        </w:tc>
      </w:tr>
      <w:tr w:rsidR="0057702B" w:rsidRPr="00E56468" w14:paraId="0238A199" w14:textId="77777777" w:rsidTr="00311DD2">
        <w:trPr>
          <w:trHeight w:val="1041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BD9E2E" w14:textId="77777777" w:rsidR="0057702B" w:rsidRPr="00E56468" w:rsidRDefault="0057702B" w:rsidP="00311DD2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90F30C" w14:textId="26FEEE4E" w:rsidR="002263AC" w:rsidRPr="002263AC" w:rsidRDefault="002263AC" w:rsidP="002263AC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Педагогиче</w:t>
            </w:r>
            <w:r w:rsidR="00510AB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ская практика оценена на «</w:t>
            </w: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хорошо».</w:t>
            </w:r>
          </w:p>
          <w:p w14:paraId="2BF8C8B5" w14:textId="72A80B5C" w:rsidR="0057702B" w:rsidRPr="00360E42" w:rsidRDefault="0057702B" w:rsidP="00C1009A">
            <w:pPr>
              <w:shd w:val="clear" w:color="auto" w:fill="FFFFFF"/>
              <w:spacing w:after="0" w:line="240" w:lineRule="auto"/>
              <w:ind w:left="720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</w:p>
        </w:tc>
      </w:tr>
      <w:tr w:rsidR="0057702B" w:rsidRPr="004E642D" w14:paraId="0AEB3720" w14:textId="77777777" w:rsidTr="00311DD2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9C15E4" w14:textId="77777777" w:rsidR="0057702B" w:rsidRPr="00E56468" w:rsidRDefault="0057702B" w:rsidP="00311DD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6C00A538" w14:textId="77777777" w:rsidR="0057702B" w:rsidRPr="00E56468" w:rsidRDefault="0057702B" w:rsidP="00311DD2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CF3A92" w14:textId="77777777" w:rsidR="0057702B" w:rsidRPr="00AD35A1" w:rsidRDefault="0057702B" w:rsidP="00311DD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5D6BC82C" w14:textId="43D3828D" w:rsidR="0057702B" w:rsidRPr="00C1009A" w:rsidRDefault="004E642D" w:rsidP="002263AC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</w:pP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>• Интересы: изучение других иностранных языков, чтение книг, походы в театры, занятия фитнесом, развитие личных спортивных навыков.</w:t>
            </w:r>
          </w:p>
        </w:tc>
      </w:tr>
    </w:tbl>
    <w:p w14:paraId="36D3E3B0" w14:textId="77777777" w:rsidR="0057702B" w:rsidRPr="004E642D" w:rsidRDefault="0057702B"/>
    <w:p w14:paraId="2FC86951" w14:textId="77777777" w:rsidR="0057702B" w:rsidRPr="004E642D" w:rsidRDefault="0057702B"/>
    <w:p w14:paraId="77B2923A" w14:textId="77777777" w:rsidR="0057702B" w:rsidRPr="004E642D" w:rsidRDefault="0057702B"/>
    <w:p w14:paraId="6A0F14A9" w14:textId="77777777" w:rsidR="0057702B" w:rsidRPr="004E642D" w:rsidRDefault="0057702B"/>
    <w:p w14:paraId="771472C4" w14:textId="77777777" w:rsidR="0057702B" w:rsidRPr="004E642D" w:rsidRDefault="0057702B"/>
    <w:p w14:paraId="686DD0FA" w14:textId="77777777" w:rsidR="0057702B" w:rsidRPr="004E642D" w:rsidRDefault="0057702B"/>
    <w:p w14:paraId="39627389" w14:textId="77777777" w:rsidR="0057702B" w:rsidRPr="004E642D" w:rsidRDefault="0057702B"/>
    <w:p w14:paraId="73FAA48F" w14:textId="77777777" w:rsidR="0057702B" w:rsidRPr="004E642D" w:rsidRDefault="0057702B"/>
    <w:p w14:paraId="06C226C8" w14:textId="77777777" w:rsidR="0057702B" w:rsidRPr="004E642D" w:rsidRDefault="0057702B"/>
    <w:p w14:paraId="4F082B78" w14:textId="77777777" w:rsidR="0057702B" w:rsidRPr="004E642D" w:rsidRDefault="0057702B"/>
    <w:p w14:paraId="34764838" w14:textId="77777777" w:rsidR="0057702B" w:rsidRPr="004E642D" w:rsidRDefault="0057702B"/>
    <w:p w14:paraId="54597281" w14:textId="77777777" w:rsidR="0057702B" w:rsidRPr="004E642D" w:rsidRDefault="0057702B"/>
    <w:p w14:paraId="7AD588DF" w14:textId="77777777" w:rsidR="0057702B" w:rsidRPr="004E642D" w:rsidRDefault="0057702B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57702B" w:rsidRPr="001250AF" w14:paraId="50356FCF" w14:textId="77777777" w:rsidTr="00311DD2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6AA0E7" w14:textId="24D494C2" w:rsidR="0057702B" w:rsidRPr="00FF72FE" w:rsidRDefault="00773272" w:rsidP="00311DD2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  <w14:ligatures w14:val="standardContextual"/>
              </w:rPr>
              <w:lastRenderedPageBreak/>
              <w:drawing>
                <wp:inline distT="0" distB="0" distL="0" distR="0" wp14:anchorId="0A5BAFA5" wp14:editId="262F51D6">
                  <wp:extent cx="1663700" cy="2218055"/>
                  <wp:effectExtent l="0" t="0" r="0" b="0"/>
                  <wp:docPr id="201739313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7393137" name="Рисунок 2017393137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218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059489" w14:textId="34EE0F88" w:rsidR="006E733B" w:rsidRPr="00966C86" w:rsidRDefault="00E73689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proofErr w:type="spellStart"/>
            <w:r w:rsidRPr="00311DD2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Azamatuly</w:t>
            </w:r>
            <w:proofErr w:type="spellEnd"/>
            <w:r w:rsidRPr="00311DD2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Baty</w:t>
            </w:r>
            <w:r w:rsidR="00AC7581" w:rsidRPr="00311DD2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r</w:t>
            </w:r>
          </w:p>
          <w:p w14:paraId="63201486" w14:textId="77777777" w:rsidR="006E733B" w:rsidRPr="006E733B" w:rsidRDefault="006E733B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Teacher</w:t>
            </w:r>
          </w:p>
          <w:p w14:paraId="60C040D4" w14:textId="77777777" w:rsidR="006E733B" w:rsidRPr="006E733B" w:rsidRDefault="006E733B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Education: higher</w:t>
            </w:r>
          </w:p>
          <w:p w14:paraId="4A83F149" w14:textId="62F470F9" w:rsidR="006E733B" w:rsidRPr="006E733B" w:rsidRDefault="000C5D04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Date of birth: </w:t>
            </w:r>
            <w:r w:rsidR="008D12FE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27.03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.2004у.</w:t>
            </w:r>
          </w:p>
          <w:p w14:paraId="42CC696B" w14:textId="77777777" w:rsidR="006E733B" w:rsidRPr="006E733B" w:rsidRDefault="006E733B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City: Taldykorgan</w:t>
            </w:r>
          </w:p>
          <w:p w14:paraId="36F4F6ED" w14:textId="77777777" w:rsidR="006E733B" w:rsidRPr="006E733B" w:rsidRDefault="006E733B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Marital status: Single</w:t>
            </w:r>
          </w:p>
          <w:p w14:paraId="6EB1BFC1" w14:textId="1C0B8A43" w:rsidR="006E733B" w:rsidRPr="00966C86" w:rsidRDefault="000C5D04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Phone:</w:t>
            </w:r>
            <w:r w:rsidR="00741104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8747</w:t>
            </w:r>
            <w:r w:rsidR="0026477C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4209214</w:t>
            </w:r>
          </w:p>
          <w:p w14:paraId="5411F6C9" w14:textId="34165144" w:rsidR="0057702B" w:rsidRPr="006D5237" w:rsidRDefault="006E733B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Email: no</w:t>
            </w:r>
          </w:p>
        </w:tc>
      </w:tr>
      <w:tr w:rsidR="000805CA" w:rsidRPr="00294E13" w14:paraId="318220D9" w14:textId="77777777" w:rsidTr="00311DD2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0F3C88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C91E933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182DA2" w14:textId="60C7F9FF" w:rsidR="002263AC" w:rsidRPr="00BA4EFE" w:rsidRDefault="002263AC" w:rsidP="002263AC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GB" w:eastAsia="ru-RU"/>
              </w:rPr>
            </w:pPr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 xml:space="preserve">Physical education and </w:t>
            </w:r>
            <w:r w:rsidR="003333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GB" w:eastAsia="ru-RU"/>
              </w:rPr>
              <w:t>military training</w:t>
            </w:r>
          </w:p>
          <w:p w14:paraId="44FB5161" w14:textId="05651B49" w:rsidR="000805CA" w:rsidRDefault="00311DD2" w:rsidP="001B27F1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January-202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5</w:t>
            </w:r>
            <w:r w:rsidR="001B27F1" w:rsidRPr="001B27F1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April</w:t>
            </w:r>
          </w:p>
          <w:p w14:paraId="61E5372A" w14:textId="01C3EB6F" w:rsidR="00E03A79" w:rsidRPr="00E03A79" w:rsidRDefault="00E03A79" w:rsidP="001B27F1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ru-RU"/>
              </w:rPr>
            </w:pPr>
          </w:p>
        </w:tc>
      </w:tr>
      <w:tr w:rsidR="000805CA" w:rsidRPr="00294E13" w14:paraId="2553AA27" w14:textId="77777777" w:rsidTr="00311DD2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32EF75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0519586A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191AF2" w14:textId="77777777" w:rsidR="002263AC" w:rsidRPr="002263AC" w:rsidRDefault="002263AC" w:rsidP="002263AC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Place of study: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Zhetysu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University named after Ilyas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Zhansugirov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,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Taldykorgan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(2021-2025).</w:t>
            </w:r>
          </w:p>
          <w:p w14:paraId="6A2BB943" w14:textId="52499F2A" w:rsidR="002263AC" w:rsidRPr="002263AC" w:rsidRDefault="002263AC" w:rsidP="002263AC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Faculty: Physical Education and </w:t>
            </w:r>
            <w:r w:rsidR="00504505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military training </w:t>
            </w:r>
          </w:p>
          <w:p w14:paraId="2A6F379A" w14:textId="77777777" w:rsidR="002263AC" w:rsidRPr="002263AC" w:rsidRDefault="002263AC" w:rsidP="002263AC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program: "Physical Education and Sports"</w:t>
            </w:r>
          </w:p>
          <w:p w14:paraId="07B4D6E1" w14:textId="77777777" w:rsidR="002263AC" w:rsidRPr="002263AC" w:rsidRDefault="002263AC" w:rsidP="002263AC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 Full-time</w:t>
            </w:r>
          </w:p>
          <w:p w14:paraId="091FD5A4" w14:textId="3FA4379A" w:rsidR="000805CA" w:rsidRPr="00FF72FE" w:rsidRDefault="002263AC" w:rsidP="002263A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The overall average grade (GPA) is 3.7.</w:t>
            </w:r>
          </w:p>
        </w:tc>
      </w:tr>
      <w:tr w:rsidR="000805CA" w:rsidRPr="001250AF" w14:paraId="70CC81A8" w14:textId="77777777" w:rsidTr="00311DD2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B36F24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1FBB6ACF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84E831" w14:textId="61AB4A14" w:rsidR="000805CA" w:rsidRPr="00FF72FE" w:rsidRDefault="000805CA" w:rsidP="006E733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0805CA" w:rsidRPr="00294E13" w14:paraId="306DA15C" w14:textId="77777777" w:rsidTr="00311DD2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96EC69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CBF000" w14:textId="119A87A9" w:rsidR="002263AC" w:rsidRPr="002263AC" w:rsidRDefault="002263AC" w:rsidP="002263AC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Marketing knowledge.</w:t>
            </w:r>
          </w:p>
          <w:p w14:paraId="31C310CF" w14:textId="3E6E51B7" w:rsidR="002263AC" w:rsidRPr="002263AC" w:rsidRDefault="002263AC" w:rsidP="002263AC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Language skills: Kazakh is my native language, Russian is fluent, English is from a dictionary.</w:t>
            </w:r>
          </w:p>
          <w:p w14:paraId="2368A2C1" w14:textId="2941ABD4" w:rsidR="002263AC" w:rsidRPr="002263AC" w:rsidRDefault="002263AC" w:rsidP="002263AC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Experienced PC user: MS Word, MS Excel, MS, Power Point. Skills in working with websites and programs for distance learning, such as Padlet, Zoom, Google Classroom.</w:t>
            </w:r>
          </w:p>
          <w:p w14:paraId="79C5B2EA" w14:textId="3AA90D46" w:rsidR="000805CA" w:rsidRPr="00FF72FE" w:rsidRDefault="002263AC" w:rsidP="002263AC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Implementation of modern teaching methods</w:t>
            </w:r>
          </w:p>
        </w:tc>
      </w:tr>
      <w:tr w:rsidR="000805CA" w:rsidRPr="00294E13" w14:paraId="152325AB" w14:textId="77777777" w:rsidTr="00311DD2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D4250E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9E73BB" w14:textId="77777777" w:rsidR="000805CA" w:rsidRPr="00FF72FE" w:rsidRDefault="000805CA" w:rsidP="000805CA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42CAD1A2" w14:textId="77777777" w:rsidR="000805CA" w:rsidRPr="00FF72FE" w:rsidRDefault="000805CA" w:rsidP="000805CA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79D901B3" w14:textId="77777777" w:rsidR="000805CA" w:rsidRPr="00CD0589" w:rsidRDefault="000805CA" w:rsidP="000805CA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lastRenderedPageBreak/>
              <w:t>Ability to find a common language with children, to win their trust and interest.</w:t>
            </w:r>
          </w:p>
        </w:tc>
      </w:tr>
      <w:tr w:rsidR="000805CA" w:rsidRPr="00294E13" w14:paraId="388BABBA" w14:textId="77777777" w:rsidTr="00311DD2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68CB7F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BE4F44" w14:textId="6AADFE3E" w:rsidR="002263AC" w:rsidRPr="002263AC" w:rsidRDefault="002263AC" w:rsidP="002263AC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Te</w:t>
            </w:r>
            <w:r w:rsidR="00510AB1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aching experience rated as </w:t>
            </w:r>
            <w:proofErr w:type="gramStart"/>
            <w:r w:rsidR="00510AB1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“</w:t>
            </w: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good</w:t>
            </w:r>
            <w:proofErr w:type="gramEnd"/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”.</w:t>
            </w:r>
          </w:p>
          <w:p w14:paraId="17587BA2" w14:textId="5A9E1762" w:rsidR="000805CA" w:rsidRPr="00FF72FE" w:rsidRDefault="000805CA" w:rsidP="002263AC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0805CA" w:rsidRPr="00294E13" w14:paraId="3EE1C4DA" w14:textId="77777777" w:rsidTr="00311DD2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47C90C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19F8C055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154416" w14:textId="369E80C8" w:rsidR="000805CA" w:rsidRPr="004E642D" w:rsidRDefault="004E642D" w:rsidP="000805CA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• </w:t>
            </w: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>Interests: learning other foreign languages, reading books, going to the theater, fitness classes, developing personal sports skills.</w:t>
            </w:r>
          </w:p>
        </w:tc>
      </w:tr>
    </w:tbl>
    <w:p w14:paraId="7649B642" w14:textId="77777777" w:rsidR="0057702B" w:rsidRPr="006D7089" w:rsidRDefault="0057702B" w:rsidP="0057702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06352C" w14:textId="19758932" w:rsidR="00311DD2" w:rsidRDefault="00311DD2">
      <w:pPr>
        <w:rPr>
          <w:lang w:val="en-US"/>
        </w:rPr>
      </w:pPr>
    </w:p>
    <w:p w14:paraId="4D1CF48B" w14:textId="77777777" w:rsidR="00311DD2" w:rsidRDefault="00311DD2">
      <w:pPr>
        <w:spacing w:after="160" w:line="259" w:lineRule="auto"/>
        <w:rPr>
          <w:lang w:val="en-US"/>
        </w:rPr>
      </w:pPr>
      <w:r>
        <w:rPr>
          <w:lang w:val="en-US"/>
        </w:rPr>
        <w:br w:type="page"/>
      </w:r>
    </w:p>
    <w:tbl>
      <w:tblPr>
        <w:tblpPr w:leftFromText="180" w:rightFromText="180" w:horzAnchor="page" w:tblpX="1105" w:tblpY="-1128"/>
        <w:tblW w:w="1080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311DD2" w:rsidRPr="00B7160F" w14:paraId="2588D102" w14:textId="77777777" w:rsidTr="00311DD2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ADE46DE" w14:textId="77777777" w:rsidR="00311DD2" w:rsidRPr="00B7160F" w:rsidRDefault="00311DD2" w:rsidP="00311DD2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63937BDD" wp14:editId="2C03C805">
                  <wp:extent cx="1659498" cy="2212664"/>
                  <wp:effectExtent l="0" t="0" r="0" b="0"/>
                  <wp:docPr id="790675276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0675276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9498" cy="22126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51B2B3" w14:textId="77777777" w:rsidR="00311DD2" w:rsidRPr="00607542" w:rsidRDefault="00311DD2" w:rsidP="00311DD2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Амандық Жанерке</w:t>
            </w:r>
          </w:p>
          <w:p w14:paraId="15416734" w14:textId="77777777" w:rsidR="00311DD2" w:rsidRPr="00012F73" w:rsidRDefault="00311DD2" w:rsidP="00311DD2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0920F835" w14:textId="77777777" w:rsidR="00311DD2" w:rsidRPr="00012F73" w:rsidRDefault="00311DD2" w:rsidP="00311DD2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оғары</w:t>
            </w:r>
          </w:p>
          <w:p w14:paraId="50DEB337" w14:textId="77777777" w:rsidR="00311DD2" w:rsidRPr="00012F73" w:rsidRDefault="00311DD2" w:rsidP="00311DD2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07.09.2003</w:t>
            </w:r>
          </w:p>
          <w:p w14:paraId="0A8E1409" w14:textId="77777777" w:rsidR="00311DD2" w:rsidRPr="00012F73" w:rsidRDefault="00311DD2" w:rsidP="00311DD2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</w:t>
            </w:r>
          </w:p>
          <w:p w14:paraId="07A34296" w14:textId="77777777" w:rsidR="00311DD2" w:rsidRPr="00012F73" w:rsidRDefault="00311DD2" w:rsidP="00311DD2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Тұрмыс құрмаған </w:t>
            </w:r>
          </w:p>
          <w:p w14:paraId="1D3E3981" w14:textId="77777777" w:rsidR="00311DD2" w:rsidRPr="00EE74C9" w:rsidRDefault="00311DD2" w:rsidP="00311DD2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87476367565</w:t>
            </w:r>
          </w:p>
          <w:p w14:paraId="7730C880" w14:textId="77777777" w:rsidR="00311DD2" w:rsidRPr="001250AF" w:rsidRDefault="00311DD2" w:rsidP="00311DD2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kk-KZ" w:eastAsia="zh-CN"/>
              </w:rPr>
            </w:pP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  <w:r w:rsidRPr="00607542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amandyk.zhanerke@mail.ru</w:t>
            </w:r>
          </w:p>
        </w:tc>
      </w:tr>
      <w:tr w:rsidR="00311DD2" w:rsidRPr="00294E13" w14:paraId="3E637711" w14:textId="77777777" w:rsidTr="00311DD2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CC712F8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4C2F7462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90A798" w14:textId="77777777" w:rsidR="00311DD2" w:rsidRDefault="00311DD2" w:rsidP="00311DD2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6F7A63CF" w14:textId="77777777" w:rsidR="00311DD2" w:rsidRPr="00C66AFA" w:rsidRDefault="00311DD2" w:rsidP="00311DD2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5</w:t>
            </w: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қаңтар-202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5</w:t>
            </w: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сәуір</w:t>
            </w:r>
          </w:p>
          <w:p w14:paraId="4553E420" w14:textId="77777777" w:rsidR="00311DD2" w:rsidRPr="00823CE4" w:rsidRDefault="00311DD2" w:rsidP="00311DD2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Алматы қаласы,</w:t>
            </w:r>
            <w:r w:rsidRPr="00823CE4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№164 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жалпы білім беретін коммуналдық мемлекеттік мекеме</w:t>
            </w:r>
          </w:p>
        </w:tc>
      </w:tr>
      <w:tr w:rsidR="00311DD2" w:rsidRPr="00294E13" w14:paraId="30D8D6BC" w14:textId="77777777" w:rsidTr="00311DD2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DBA00B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6C9789CE" w14:textId="77777777" w:rsidR="00311DD2" w:rsidRPr="00B7160F" w:rsidRDefault="00311DD2" w:rsidP="00311DD2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C8E8C70" w14:textId="77777777" w:rsidR="00311DD2" w:rsidRPr="00012F73" w:rsidRDefault="00311DD2" w:rsidP="00311DD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1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2025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53AE6E0B" w14:textId="77777777" w:rsidR="00311DD2" w:rsidRPr="00EE74C9" w:rsidRDefault="00311DD2" w:rsidP="00311DD2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65C06F2A" w14:textId="77777777" w:rsidR="00311DD2" w:rsidRPr="00012F73" w:rsidRDefault="00311DD2" w:rsidP="00311DD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Дене шынықтыру және спорт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»</w:t>
            </w:r>
          </w:p>
          <w:p w14:paraId="22758FED" w14:textId="77777777" w:rsidR="00311DD2" w:rsidRPr="00012F73" w:rsidRDefault="00311DD2" w:rsidP="00311DD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  <w:p w14:paraId="131F3FA2" w14:textId="77777777" w:rsidR="00311DD2" w:rsidRPr="00012F73" w:rsidRDefault="00311DD2" w:rsidP="00311DD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3,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311DD2" w:rsidRPr="001250AF" w14:paraId="06EA39F5" w14:textId="77777777" w:rsidTr="00311DD2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B2BC92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28F8F173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1539C65" w14:textId="77777777" w:rsidR="00311DD2" w:rsidRPr="00C1009A" w:rsidRDefault="00311DD2" w:rsidP="00311DD2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Шахмат және тоғызқұмалақ ойындарының облыс жүлдегері</w:t>
            </w:r>
          </w:p>
          <w:p w14:paraId="2FA3C3CE" w14:textId="77777777" w:rsidR="00311DD2" w:rsidRDefault="00311DD2" w:rsidP="00311DD2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МИСС ЖУ 2023 жүлдегері </w:t>
            </w:r>
          </w:p>
          <w:p w14:paraId="389B8C14" w14:textId="77777777" w:rsidR="00311DD2" w:rsidRPr="00C1009A" w:rsidRDefault="00311DD2" w:rsidP="00311DD2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</w:p>
          <w:p w14:paraId="4259B7BA" w14:textId="77777777" w:rsidR="00311DD2" w:rsidRPr="00823CE4" w:rsidRDefault="00311DD2" w:rsidP="00311DD2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311DD2" w:rsidRPr="00B7160F" w14:paraId="695ADD67" w14:textId="77777777" w:rsidTr="00311DD2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BE283F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41AD43A" w14:textId="77777777" w:rsidR="00311DD2" w:rsidRPr="00012F73" w:rsidRDefault="00311DD2" w:rsidP="00311DD2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Маркетингті білу.</w:t>
            </w:r>
          </w:p>
          <w:p w14:paraId="044C78A9" w14:textId="77777777" w:rsidR="00311DD2" w:rsidRPr="00012F73" w:rsidRDefault="00311DD2" w:rsidP="00311DD2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Тілді білу: қазақша- ана тілім, орысша- еркін, ағылшынша –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сөздік бойынша 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</w:p>
          <w:p w14:paraId="04BD98BB" w14:textId="77777777" w:rsidR="00311DD2" w:rsidRPr="00012F73" w:rsidRDefault="00311DD2" w:rsidP="00311DD2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7898ED49" w14:textId="77777777" w:rsidR="00311DD2" w:rsidRPr="00012F73" w:rsidRDefault="00311DD2" w:rsidP="00311DD2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1DD401EF" w14:textId="77777777" w:rsidR="00311DD2" w:rsidRPr="00012F73" w:rsidRDefault="00311DD2" w:rsidP="00311DD2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11DD2" w:rsidRPr="00B7160F" w14:paraId="358B90BC" w14:textId="77777777" w:rsidTr="00311DD2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DEC9F5E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9AAC904" w14:textId="77777777" w:rsidR="00311DD2" w:rsidRPr="00012F73" w:rsidRDefault="00311DD2" w:rsidP="00311DD2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07EE7F90" w14:textId="77777777" w:rsidR="00311DD2" w:rsidRPr="00012F73" w:rsidRDefault="00311DD2" w:rsidP="00311DD2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63A07A5F" w14:textId="77777777" w:rsidR="00311DD2" w:rsidRPr="00012F73" w:rsidRDefault="00311DD2" w:rsidP="00311DD2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1E837E28" w14:textId="77777777" w:rsidR="00311DD2" w:rsidRPr="00012F73" w:rsidRDefault="00311DD2" w:rsidP="00311DD2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311DD2" w:rsidRPr="00294E13" w14:paraId="310FB61A" w14:textId="77777777" w:rsidTr="00311DD2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63C4BB9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31C05E" w14:textId="77777777" w:rsidR="00311DD2" w:rsidRPr="00012F73" w:rsidRDefault="00311DD2" w:rsidP="00311DD2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2481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«өте жақсы» деген бағаға ие болды </w:t>
            </w:r>
          </w:p>
          <w:p w14:paraId="19AD868E" w14:textId="77777777" w:rsidR="00311DD2" w:rsidRPr="00012F73" w:rsidRDefault="00311DD2" w:rsidP="00311DD2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311DD2" w:rsidRPr="00294E13" w14:paraId="267526F8" w14:textId="77777777" w:rsidTr="00311DD2">
        <w:trPr>
          <w:gridBefore w:val="1"/>
          <w:wBefore w:w="141" w:type="dxa"/>
          <w:trHeight w:val="1127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2C9C5FB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1BD1369" w14:textId="77777777" w:rsidR="00311DD2" w:rsidRPr="00012F73" w:rsidRDefault="00311DD2" w:rsidP="00311DD2">
            <w:pPr>
              <w:pStyle w:val="a3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Құштарлығы: Басқа шет тілдерін үйрену, кітап оқу, театрларға бару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,фитнеске бару,жеке спорт дағдыларын дамыту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</w:p>
          <w:p w14:paraId="5D9E8C31" w14:textId="77777777" w:rsidR="00311DD2" w:rsidRPr="00012F73" w:rsidRDefault="00311DD2" w:rsidP="00311DD2">
            <w:pPr>
              <w:pStyle w:val="a3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7764B289" w14:textId="77777777" w:rsidR="00311DD2" w:rsidRPr="00B7160F" w:rsidRDefault="00311DD2" w:rsidP="00311DD2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D2225AE" w14:textId="77777777" w:rsidR="00311DD2" w:rsidRPr="004E642D" w:rsidRDefault="00311DD2" w:rsidP="00311DD2">
      <w:pPr>
        <w:rPr>
          <w:lang w:val="kk-KZ"/>
        </w:rPr>
      </w:pPr>
    </w:p>
    <w:p w14:paraId="520C846A" w14:textId="77777777" w:rsidR="00311DD2" w:rsidRPr="004E642D" w:rsidRDefault="00311DD2" w:rsidP="00311DD2">
      <w:pPr>
        <w:rPr>
          <w:lang w:val="kk-KZ"/>
        </w:rPr>
      </w:pPr>
    </w:p>
    <w:p w14:paraId="4540A841" w14:textId="77777777" w:rsidR="00311DD2" w:rsidRPr="004E642D" w:rsidRDefault="00311DD2" w:rsidP="00311DD2">
      <w:pPr>
        <w:rPr>
          <w:lang w:val="kk-KZ"/>
        </w:rPr>
      </w:pPr>
    </w:p>
    <w:p w14:paraId="5C83A5F8" w14:textId="77777777" w:rsidR="00311DD2" w:rsidRPr="004E642D" w:rsidRDefault="00311DD2" w:rsidP="00311DD2">
      <w:pPr>
        <w:rPr>
          <w:lang w:val="kk-KZ"/>
        </w:rPr>
      </w:pPr>
    </w:p>
    <w:p w14:paraId="41830B90" w14:textId="77777777" w:rsidR="00311DD2" w:rsidRPr="004E642D" w:rsidRDefault="00311DD2" w:rsidP="00311DD2">
      <w:pPr>
        <w:rPr>
          <w:lang w:val="kk-KZ"/>
        </w:rPr>
      </w:pPr>
    </w:p>
    <w:p w14:paraId="5B5F5F70" w14:textId="77777777" w:rsidR="00311DD2" w:rsidRPr="004E642D" w:rsidRDefault="00311DD2" w:rsidP="00311DD2">
      <w:pPr>
        <w:rPr>
          <w:lang w:val="kk-KZ"/>
        </w:rPr>
      </w:pPr>
    </w:p>
    <w:p w14:paraId="74DD3A81" w14:textId="77777777" w:rsidR="00311DD2" w:rsidRPr="004E642D" w:rsidRDefault="00311DD2" w:rsidP="00311DD2">
      <w:pPr>
        <w:rPr>
          <w:lang w:val="kk-KZ"/>
        </w:rPr>
      </w:pPr>
    </w:p>
    <w:p w14:paraId="661A5980" w14:textId="77777777" w:rsidR="00311DD2" w:rsidRPr="004E642D" w:rsidRDefault="00311DD2" w:rsidP="00311DD2">
      <w:pPr>
        <w:rPr>
          <w:lang w:val="kk-KZ"/>
        </w:rPr>
      </w:pPr>
    </w:p>
    <w:p w14:paraId="1BE88068" w14:textId="77777777" w:rsidR="00311DD2" w:rsidRPr="004E642D" w:rsidRDefault="00311DD2" w:rsidP="00311DD2">
      <w:pPr>
        <w:rPr>
          <w:lang w:val="kk-KZ"/>
        </w:rPr>
      </w:pPr>
    </w:p>
    <w:p w14:paraId="4192E7C1" w14:textId="77777777" w:rsidR="00311DD2" w:rsidRPr="004E642D" w:rsidRDefault="00311DD2" w:rsidP="00311DD2">
      <w:pPr>
        <w:rPr>
          <w:lang w:val="kk-KZ"/>
        </w:rPr>
      </w:pPr>
    </w:p>
    <w:p w14:paraId="3BD1A603" w14:textId="77777777" w:rsidR="00311DD2" w:rsidRPr="004E642D" w:rsidRDefault="00311DD2" w:rsidP="00311DD2">
      <w:pPr>
        <w:rPr>
          <w:lang w:val="kk-KZ"/>
        </w:rPr>
      </w:pPr>
    </w:p>
    <w:p w14:paraId="74DAA531" w14:textId="77777777" w:rsidR="00311DD2" w:rsidRPr="004E642D" w:rsidRDefault="00311DD2" w:rsidP="00311DD2">
      <w:pPr>
        <w:rPr>
          <w:lang w:val="kk-KZ"/>
        </w:rPr>
      </w:pPr>
    </w:p>
    <w:p w14:paraId="03003C6B" w14:textId="77777777" w:rsidR="00311DD2" w:rsidRPr="004E642D" w:rsidRDefault="00311DD2" w:rsidP="00311DD2">
      <w:pPr>
        <w:rPr>
          <w:lang w:val="kk-KZ"/>
        </w:rPr>
      </w:pPr>
    </w:p>
    <w:p w14:paraId="3B1A92D6" w14:textId="77777777" w:rsidR="00311DD2" w:rsidRPr="004E642D" w:rsidRDefault="00311DD2" w:rsidP="00311DD2">
      <w:pPr>
        <w:rPr>
          <w:lang w:val="kk-KZ"/>
        </w:rPr>
      </w:pPr>
    </w:p>
    <w:p w14:paraId="057FFDE8" w14:textId="77777777" w:rsidR="00311DD2" w:rsidRPr="004E642D" w:rsidRDefault="00311DD2" w:rsidP="00311DD2">
      <w:pPr>
        <w:rPr>
          <w:lang w:val="kk-KZ"/>
        </w:rPr>
      </w:pPr>
    </w:p>
    <w:p w14:paraId="1A3C4F74" w14:textId="77777777" w:rsidR="00311DD2" w:rsidRDefault="00311DD2" w:rsidP="00311DD2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311DD2" w:rsidRPr="003C6A42" w14:paraId="2C2E9025" w14:textId="77777777" w:rsidTr="00311DD2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C0C207" w14:textId="77777777" w:rsidR="00311DD2" w:rsidRPr="007F4E97" w:rsidRDefault="00311DD2" w:rsidP="00311DD2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281D2F86" wp14:editId="02B4FB01">
                  <wp:extent cx="1586388" cy="2115185"/>
                  <wp:effectExtent l="0" t="0" r="0" b="0"/>
                  <wp:docPr id="149791549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7915491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6388" cy="21151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E03273" w14:textId="77777777" w:rsidR="00311DD2" w:rsidRPr="006E733B" w:rsidRDefault="00311DD2" w:rsidP="00311DD2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Амандык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Жа</w:t>
            </w: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нерке</w:t>
            </w:r>
          </w:p>
          <w:p w14:paraId="62FC508C" w14:textId="77777777" w:rsidR="00311DD2" w:rsidRPr="006E733B" w:rsidRDefault="00311DD2" w:rsidP="00311DD2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ница</w:t>
            </w:r>
          </w:p>
          <w:p w14:paraId="04AB04EC" w14:textId="77777777" w:rsidR="00311DD2" w:rsidRPr="006E733B" w:rsidRDefault="00311DD2" w:rsidP="00311DD2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Образование: высшее</w:t>
            </w:r>
          </w:p>
          <w:p w14:paraId="2FE88117" w14:textId="77777777" w:rsidR="00311DD2" w:rsidRPr="006E733B" w:rsidRDefault="00311DD2" w:rsidP="00311DD2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Дата рождения: 07.09.2003 г.</w:t>
            </w:r>
          </w:p>
          <w:p w14:paraId="05AD2168" w14:textId="77777777" w:rsidR="00311DD2" w:rsidRPr="006E733B" w:rsidRDefault="00311DD2" w:rsidP="00311DD2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Город: Талдыкорган</w:t>
            </w:r>
          </w:p>
          <w:p w14:paraId="5DE74249" w14:textId="77777777" w:rsidR="00311DD2" w:rsidRPr="00480C1C" w:rsidRDefault="00311DD2" w:rsidP="00311DD2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Семейное положение: Не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замужем</w:t>
            </w:r>
          </w:p>
          <w:p w14:paraId="0BE6CA82" w14:textId="77777777" w:rsidR="00311DD2" w:rsidRPr="006E733B" w:rsidRDefault="00311DD2" w:rsidP="00311DD2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Телефон: 87476367565</w:t>
            </w:r>
          </w:p>
          <w:p w14:paraId="2FF3847E" w14:textId="77777777" w:rsidR="00311DD2" w:rsidRPr="003C6A42" w:rsidRDefault="00311DD2" w:rsidP="00311DD2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Электронная почта: </w:t>
            </w:r>
            <w:r w:rsidRPr="00480C1C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amandyk.zhanerke@mail.ru</w:t>
            </w:r>
          </w:p>
        </w:tc>
      </w:tr>
      <w:tr w:rsidR="00311DD2" w:rsidRPr="00E56468" w14:paraId="55977DB4" w14:textId="77777777" w:rsidTr="00311DD2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5CA207" w14:textId="77777777" w:rsidR="00311DD2" w:rsidRPr="00530710" w:rsidRDefault="00311DD2" w:rsidP="00311DD2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29C09E11" w14:textId="77777777" w:rsidR="00311DD2" w:rsidRPr="007F4E97" w:rsidRDefault="00311DD2" w:rsidP="00311DD2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7CBC81" w14:textId="77777777" w:rsidR="00311DD2" w:rsidRPr="00C1009A" w:rsidRDefault="00311DD2" w:rsidP="00311DD2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155881E6" w14:textId="77777777" w:rsidR="00311DD2" w:rsidRPr="00C1009A" w:rsidRDefault="00311DD2" w:rsidP="00311DD2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C1009A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Январь 2025-апрель 2025</w:t>
            </w:r>
          </w:p>
          <w:p w14:paraId="7F7C10A5" w14:textId="77777777" w:rsidR="00311DD2" w:rsidRPr="003C6A42" w:rsidRDefault="00311DD2" w:rsidP="00311DD2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C1009A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Коммунальное государственное общеобразовательное учреждение № 164 г. Алматы</w:t>
            </w:r>
          </w:p>
        </w:tc>
      </w:tr>
      <w:tr w:rsidR="00311DD2" w:rsidRPr="00E56468" w14:paraId="0DDDF212" w14:textId="77777777" w:rsidTr="00311DD2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BE54A8" w14:textId="77777777" w:rsidR="00311DD2" w:rsidRPr="007F4E97" w:rsidRDefault="00311DD2" w:rsidP="00311DD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33C28AF2" w14:textId="77777777" w:rsidR="00311DD2" w:rsidRPr="007F4E97" w:rsidRDefault="00311DD2" w:rsidP="00311DD2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593E8E" w14:textId="77777777" w:rsidR="00311DD2" w:rsidRPr="003C6A42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Место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Жансугирова, г. Талдыкорган (2021-2025 гг.).</w:t>
            </w:r>
          </w:p>
          <w:p w14:paraId="7FC1A2DA" w14:textId="77777777" w:rsidR="00311DD2" w:rsidRPr="003C6A42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Факультет: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42917A29" w14:textId="77777777" w:rsidR="00311DD2" w:rsidRPr="003C6A42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Образовательная программа: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«Физическая культура и спорт»</w:t>
            </w:r>
          </w:p>
          <w:p w14:paraId="62083F33" w14:textId="77777777" w:rsidR="00311DD2" w:rsidRPr="003C6A42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Форма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Очная</w:t>
            </w:r>
          </w:p>
          <w:p w14:paraId="716D6C3A" w14:textId="77777777" w:rsidR="00311DD2" w:rsidRPr="007F4E97" w:rsidRDefault="00311DD2" w:rsidP="00311DD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Общий средний балл (GPA) составляет 3,7.</w:t>
            </w:r>
          </w:p>
        </w:tc>
      </w:tr>
      <w:tr w:rsidR="00311DD2" w:rsidRPr="00F634C5" w14:paraId="59D59830" w14:textId="77777777" w:rsidTr="00311DD2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9C5FE7" w14:textId="77777777" w:rsidR="00311DD2" w:rsidRPr="007F4E97" w:rsidRDefault="00311DD2" w:rsidP="00311DD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0817DFB6" w14:textId="77777777" w:rsidR="00311DD2" w:rsidRPr="007F4E97" w:rsidRDefault="00311DD2" w:rsidP="00311DD2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EE04D6" w14:textId="77777777" w:rsidR="00311DD2" w:rsidRPr="006E733B" w:rsidRDefault="00311DD2" w:rsidP="00311DD2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</w:pPr>
            <w:r w:rsidRPr="006E733B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 xml:space="preserve">Областной призер игр по шахматам и </w:t>
            </w:r>
            <w:proofErr w:type="spellStart"/>
            <w:r w:rsidRPr="006E733B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>тогыкумалак</w:t>
            </w:r>
            <w:proofErr w:type="spellEnd"/>
          </w:p>
          <w:p w14:paraId="443C56AA" w14:textId="77777777" w:rsidR="00311DD2" w:rsidRPr="00C1009A" w:rsidRDefault="00311DD2" w:rsidP="00311DD2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</w:pPr>
            <w:r w:rsidRPr="006E733B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 xml:space="preserve">Победительница МИСС </w:t>
            </w:r>
            <w:r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kk-KZ" w:eastAsia="zh-CN"/>
              </w:rPr>
              <w:t>ЖУ</w:t>
            </w:r>
            <w:r w:rsidRPr="006E733B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 xml:space="preserve"> 2023</w:t>
            </w:r>
          </w:p>
        </w:tc>
      </w:tr>
      <w:tr w:rsidR="00311DD2" w:rsidRPr="002263AC" w14:paraId="5AE5EDFB" w14:textId="77777777" w:rsidTr="00311DD2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3C60DF" w14:textId="77777777" w:rsidR="00311DD2" w:rsidRPr="00E56468" w:rsidRDefault="00311DD2" w:rsidP="00311DD2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5D3962" w14:textId="77777777" w:rsidR="00311DD2" w:rsidRPr="003C6A42" w:rsidRDefault="00311DD2" w:rsidP="00311DD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маркетинга.</w:t>
            </w:r>
          </w:p>
          <w:p w14:paraId="406F2D82" w14:textId="77777777" w:rsidR="00311DD2" w:rsidRPr="003C6A42" w:rsidRDefault="00311DD2" w:rsidP="00311DD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языка: казахский – мой родной язык, русский – свободно, английский – по словарю.</w:t>
            </w:r>
          </w:p>
          <w:p w14:paraId="0431A3F4" w14:textId="77777777" w:rsidR="00311DD2" w:rsidRPr="003C6A42" w:rsidRDefault="00311DD2" w:rsidP="00311DD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Опытный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Point.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сайтами и программами для дистанционного обучения, такими как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Padlet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Zoom, Google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Classroom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7F6B854E" w14:textId="77777777" w:rsidR="00311DD2" w:rsidRPr="003C2979" w:rsidRDefault="00311DD2" w:rsidP="00311DD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Внедрение современных методов обучения</w:t>
            </w:r>
          </w:p>
        </w:tc>
      </w:tr>
      <w:tr w:rsidR="00311DD2" w:rsidRPr="00E56468" w14:paraId="3526561D" w14:textId="77777777" w:rsidTr="00311DD2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E79EB5" w14:textId="77777777" w:rsidR="00311DD2" w:rsidRPr="00E56468" w:rsidRDefault="00311DD2" w:rsidP="00311DD2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C06E80" w14:textId="77777777" w:rsidR="00311DD2" w:rsidRPr="003C6A42" w:rsidRDefault="00311DD2" w:rsidP="00311DD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Ответственность, компетентность, организаторские и управленческие навыки,</w:t>
            </w:r>
          </w:p>
          <w:p w14:paraId="0A5C2229" w14:textId="77777777" w:rsidR="00311DD2" w:rsidRPr="003C6A42" w:rsidRDefault="00311DD2" w:rsidP="00311DD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• Требовательный, творческий подход к задачам </w:t>
            </w:r>
          </w:p>
          <w:p w14:paraId="0B97238A" w14:textId="77777777" w:rsidR="00311DD2" w:rsidRPr="003C6A42" w:rsidRDefault="00311DD2" w:rsidP="00311DD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Грамотное письменное и устное общение</w:t>
            </w:r>
          </w:p>
          <w:p w14:paraId="403B11CA" w14:textId="77777777" w:rsidR="00311DD2" w:rsidRPr="00AD35A1" w:rsidRDefault="00311DD2" w:rsidP="00311DD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• Умение находить общий язык с детьми.</w:t>
            </w:r>
          </w:p>
        </w:tc>
      </w:tr>
      <w:tr w:rsidR="00311DD2" w:rsidRPr="00E56468" w14:paraId="53D284F1" w14:textId="77777777" w:rsidTr="00311DD2">
        <w:trPr>
          <w:trHeight w:val="1041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C2674F" w14:textId="77777777" w:rsidR="00311DD2" w:rsidRPr="00E56468" w:rsidRDefault="00311DD2" w:rsidP="00311DD2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021432" w14:textId="77777777" w:rsidR="00311DD2" w:rsidRPr="002263AC" w:rsidRDefault="00311DD2" w:rsidP="00311DD2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Педагогическая практика оценена на «очень хорошо».</w:t>
            </w:r>
          </w:p>
          <w:p w14:paraId="7DCD9B7A" w14:textId="77777777" w:rsidR="00311DD2" w:rsidRPr="00360E42" w:rsidRDefault="00311DD2" w:rsidP="00311DD2">
            <w:pPr>
              <w:shd w:val="clear" w:color="auto" w:fill="FFFFFF"/>
              <w:spacing w:after="0" w:line="240" w:lineRule="auto"/>
              <w:ind w:left="720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</w:p>
        </w:tc>
      </w:tr>
      <w:tr w:rsidR="00311DD2" w:rsidRPr="004E642D" w14:paraId="053F8A81" w14:textId="77777777" w:rsidTr="00311DD2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42E180" w14:textId="77777777" w:rsidR="00311DD2" w:rsidRPr="00E56468" w:rsidRDefault="00311DD2" w:rsidP="00311DD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76D1BE11" w14:textId="77777777" w:rsidR="00311DD2" w:rsidRPr="00E56468" w:rsidRDefault="00311DD2" w:rsidP="00311DD2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7598D2" w14:textId="77777777" w:rsidR="00311DD2" w:rsidRPr="00AD35A1" w:rsidRDefault="00311DD2" w:rsidP="00311DD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257499DD" w14:textId="77777777" w:rsidR="00311DD2" w:rsidRPr="00C1009A" w:rsidRDefault="00311DD2" w:rsidP="00311DD2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</w:pP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>• Интересы: изучение других иностранных языков, чтение книг, походы в театры, занятия фитнесом, развитие личных спортивных навыков.</w:t>
            </w:r>
          </w:p>
        </w:tc>
      </w:tr>
    </w:tbl>
    <w:p w14:paraId="71B13AD2" w14:textId="77777777" w:rsidR="00311DD2" w:rsidRPr="004E642D" w:rsidRDefault="00311DD2" w:rsidP="00311DD2"/>
    <w:p w14:paraId="372A80D4" w14:textId="77777777" w:rsidR="00311DD2" w:rsidRPr="004E642D" w:rsidRDefault="00311DD2" w:rsidP="00311DD2"/>
    <w:p w14:paraId="749D0646" w14:textId="77777777" w:rsidR="00311DD2" w:rsidRPr="004E642D" w:rsidRDefault="00311DD2" w:rsidP="00311DD2"/>
    <w:p w14:paraId="4706B3A6" w14:textId="77777777" w:rsidR="00311DD2" w:rsidRPr="004E642D" w:rsidRDefault="00311DD2" w:rsidP="00311DD2"/>
    <w:p w14:paraId="6726C9D5" w14:textId="77777777" w:rsidR="00311DD2" w:rsidRPr="004E642D" w:rsidRDefault="00311DD2" w:rsidP="00311DD2"/>
    <w:p w14:paraId="5619EB1C" w14:textId="77777777" w:rsidR="00311DD2" w:rsidRPr="004E642D" w:rsidRDefault="00311DD2" w:rsidP="00311DD2"/>
    <w:p w14:paraId="3B5D7F3E" w14:textId="77777777" w:rsidR="00311DD2" w:rsidRPr="004E642D" w:rsidRDefault="00311DD2" w:rsidP="00311DD2"/>
    <w:p w14:paraId="0CE740D9" w14:textId="77777777" w:rsidR="00311DD2" w:rsidRPr="004E642D" w:rsidRDefault="00311DD2" w:rsidP="00311DD2"/>
    <w:p w14:paraId="1EAF77B6" w14:textId="77777777" w:rsidR="00311DD2" w:rsidRPr="004E642D" w:rsidRDefault="00311DD2" w:rsidP="00311DD2"/>
    <w:p w14:paraId="4C904168" w14:textId="77777777" w:rsidR="00311DD2" w:rsidRPr="004E642D" w:rsidRDefault="00311DD2" w:rsidP="00311DD2"/>
    <w:p w14:paraId="552A06C6" w14:textId="77777777" w:rsidR="00311DD2" w:rsidRPr="004E642D" w:rsidRDefault="00311DD2" w:rsidP="00311DD2"/>
    <w:p w14:paraId="4852CB85" w14:textId="77777777" w:rsidR="00311DD2" w:rsidRPr="004E642D" w:rsidRDefault="00311DD2" w:rsidP="00311DD2"/>
    <w:p w14:paraId="2B56953E" w14:textId="77777777" w:rsidR="00311DD2" w:rsidRPr="004E642D" w:rsidRDefault="00311DD2" w:rsidP="00311DD2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311DD2" w:rsidRPr="00294E13" w14:paraId="2F475261" w14:textId="77777777" w:rsidTr="00311DD2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A842E4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740E083D" wp14:editId="595EF2D0">
                  <wp:extent cx="1586388" cy="2115185"/>
                  <wp:effectExtent l="0" t="0" r="0" b="0"/>
                  <wp:docPr id="365251247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5251247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6388" cy="21151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1AF6B9" w14:textId="77777777" w:rsidR="00311DD2" w:rsidRPr="006E733B" w:rsidRDefault="00311DD2" w:rsidP="00311DD2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Amandyk Zhanerke</w:t>
            </w:r>
          </w:p>
          <w:p w14:paraId="7A780580" w14:textId="77777777" w:rsidR="00311DD2" w:rsidRPr="006E733B" w:rsidRDefault="00311DD2" w:rsidP="00311DD2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Teacher</w:t>
            </w:r>
          </w:p>
          <w:p w14:paraId="6977E7B9" w14:textId="77777777" w:rsidR="00311DD2" w:rsidRPr="006E733B" w:rsidRDefault="00311DD2" w:rsidP="00311DD2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Education: higher</w:t>
            </w:r>
          </w:p>
          <w:p w14:paraId="38019786" w14:textId="77777777" w:rsidR="00311DD2" w:rsidRPr="006E733B" w:rsidRDefault="00311DD2" w:rsidP="00311DD2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Date of birth: 09/07/2003</w:t>
            </w:r>
          </w:p>
          <w:p w14:paraId="301EB810" w14:textId="77777777" w:rsidR="00311DD2" w:rsidRPr="006E733B" w:rsidRDefault="00311DD2" w:rsidP="00311DD2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City: Taldykorgan</w:t>
            </w:r>
          </w:p>
          <w:p w14:paraId="25880320" w14:textId="77777777" w:rsidR="00311DD2" w:rsidRPr="006E733B" w:rsidRDefault="00311DD2" w:rsidP="00311DD2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Marital status: Single</w:t>
            </w:r>
          </w:p>
          <w:p w14:paraId="6DEC96C6" w14:textId="77777777" w:rsidR="00311DD2" w:rsidRPr="006E733B" w:rsidRDefault="00311DD2" w:rsidP="00311DD2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Phone: 87476367565</w:t>
            </w:r>
          </w:p>
          <w:p w14:paraId="286113F4" w14:textId="77777777" w:rsidR="00311DD2" w:rsidRPr="006D5237" w:rsidRDefault="00311DD2" w:rsidP="00311DD2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Email: </w:t>
            </w:r>
            <w:r w:rsidRPr="00480C1C">
              <w:rPr>
                <w:lang w:val="en-US"/>
              </w:rPr>
              <w:t xml:space="preserve"> </w:t>
            </w:r>
            <w:r w:rsidRPr="00480C1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amandyk.zhanerke@mail.ru</w:t>
            </w:r>
          </w:p>
        </w:tc>
      </w:tr>
      <w:tr w:rsidR="00311DD2" w:rsidRPr="00294E13" w14:paraId="59DDEF1C" w14:textId="77777777" w:rsidTr="00311DD2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302BCD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790D4C22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2EAD70" w14:textId="77777777" w:rsidR="00311DD2" w:rsidRPr="002263AC" w:rsidRDefault="00311DD2" w:rsidP="00311DD2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Physical education and art</w:t>
            </w:r>
          </w:p>
          <w:p w14:paraId="2FC0698C" w14:textId="77777777" w:rsidR="00311DD2" w:rsidRPr="00C1009A" w:rsidRDefault="00311DD2" w:rsidP="00311DD2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C1009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January 2025-April 2025</w:t>
            </w:r>
          </w:p>
          <w:p w14:paraId="039DDAC2" w14:textId="77777777" w:rsidR="00311DD2" w:rsidRPr="006D5237" w:rsidRDefault="00311DD2" w:rsidP="00311DD2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C1009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General education municipal state institution No. 164, Almaty</w:t>
            </w:r>
          </w:p>
        </w:tc>
      </w:tr>
      <w:tr w:rsidR="00311DD2" w:rsidRPr="00294E13" w14:paraId="40DBA8BC" w14:textId="77777777" w:rsidTr="00311DD2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2AEC93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3C2905B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28BB70" w14:textId="77777777" w:rsidR="00311DD2" w:rsidRPr="002263AC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Place of study: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Zhetysu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University named after Ilyas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Zhansugirov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,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Taldykorgan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(2021-2025).</w:t>
            </w:r>
          </w:p>
          <w:p w14:paraId="17ABA35D" w14:textId="77777777" w:rsidR="00311DD2" w:rsidRPr="002263AC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 Physical Education and Art</w:t>
            </w:r>
          </w:p>
          <w:p w14:paraId="2EA6DAF0" w14:textId="77777777" w:rsidR="00311DD2" w:rsidRPr="002263AC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program: "Physical Education and Sports"</w:t>
            </w:r>
          </w:p>
          <w:p w14:paraId="5229ECD9" w14:textId="77777777" w:rsidR="00311DD2" w:rsidRPr="002263AC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 Full-time</w:t>
            </w:r>
          </w:p>
          <w:p w14:paraId="2D701B7F" w14:textId="77777777" w:rsidR="00311DD2" w:rsidRPr="00FF72FE" w:rsidRDefault="00311DD2" w:rsidP="00311DD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The overall average grade (GPA) is 3.7.</w:t>
            </w:r>
          </w:p>
        </w:tc>
      </w:tr>
      <w:tr w:rsidR="00311DD2" w:rsidRPr="001250AF" w14:paraId="66B7647B" w14:textId="77777777" w:rsidTr="00311DD2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E506B8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7E3F9330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FE8A2D" w14:textId="77777777" w:rsidR="00311DD2" w:rsidRPr="006E733B" w:rsidRDefault="00311DD2" w:rsidP="00311DD2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en-US" w:eastAsia="zh-CN"/>
              </w:rPr>
            </w:pPr>
            <w:r w:rsidRPr="006E733B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en-US" w:eastAsia="zh-CN"/>
              </w:rPr>
              <w:t xml:space="preserve">Regional prize winner in chess and </w:t>
            </w:r>
            <w:proofErr w:type="spellStart"/>
            <w:r w:rsidRPr="006E733B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en-US" w:eastAsia="zh-CN"/>
              </w:rPr>
              <w:t>togyzkumalak</w:t>
            </w:r>
            <w:proofErr w:type="spellEnd"/>
          </w:p>
          <w:p w14:paraId="2B07D65C" w14:textId="77777777" w:rsidR="00311DD2" w:rsidRPr="00FF72FE" w:rsidRDefault="00311DD2" w:rsidP="00311DD2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proofErr w:type="spellStart"/>
            <w:r w:rsidRPr="006E733B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>Winner</w:t>
            </w:r>
            <w:proofErr w:type="spellEnd"/>
            <w:r w:rsidRPr="006E733B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Pr="006E733B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>of</w:t>
            </w:r>
            <w:proofErr w:type="spellEnd"/>
            <w:r w:rsidRPr="006E733B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 xml:space="preserve"> MISS ZHU 2023</w:t>
            </w:r>
          </w:p>
        </w:tc>
      </w:tr>
      <w:tr w:rsidR="00311DD2" w:rsidRPr="00294E13" w14:paraId="4B12FE3F" w14:textId="77777777" w:rsidTr="00311DD2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96B374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6F2AC7" w14:textId="77777777" w:rsidR="00311DD2" w:rsidRPr="002263AC" w:rsidRDefault="00311DD2" w:rsidP="00311DD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Marketing knowledge.</w:t>
            </w:r>
          </w:p>
          <w:p w14:paraId="77C8F2A0" w14:textId="77777777" w:rsidR="00311DD2" w:rsidRPr="002263AC" w:rsidRDefault="00311DD2" w:rsidP="00311DD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Language skills: Kazakh is my native language, Russian is fluent, English is from a dictionary.</w:t>
            </w:r>
          </w:p>
          <w:p w14:paraId="7310D843" w14:textId="77777777" w:rsidR="00311DD2" w:rsidRPr="002263AC" w:rsidRDefault="00311DD2" w:rsidP="00311DD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Experienced PC user: MS Word, MS Excel, MS, Power Point. Skills in working with websites and programs for distance learning, such as Padlet, Zoom, Google Classroom.</w:t>
            </w:r>
          </w:p>
          <w:p w14:paraId="68457128" w14:textId="77777777" w:rsidR="00311DD2" w:rsidRPr="00FF72FE" w:rsidRDefault="00311DD2" w:rsidP="00311DD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Implementation of modern teaching methods</w:t>
            </w:r>
          </w:p>
        </w:tc>
      </w:tr>
      <w:tr w:rsidR="00311DD2" w:rsidRPr="00294E13" w14:paraId="287CD6E5" w14:textId="77777777" w:rsidTr="00311DD2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B09440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341B2A" w14:textId="77777777" w:rsidR="00311DD2" w:rsidRPr="00FF72FE" w:rsidRDefault="00311DD2" w:rsidP="00311DD2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5902F1C6" w14:textId="77777777" w:rsidR="00311DD2" w:rsidRPr="00FF72FE" w:rsidRDefault="00311DD2" w:rsidP="00311DD2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610218C3" w14:textId="77777777" w:rsidR="00311DD2" w:rsidRPr="00CD0589" w:rsidRDefault="00311DD2" w:rsidP="00311DD2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lastRenderedPageBreak/>
              <w:t>Ability to find a common language with children, to win their trust and interest.</w:t>
            </w:r>
          </w:p>
        </w:tc>
      </w:tr>
      <w:tr w:rsidR="00311DD2" w:rsidRPr="00294E13" w14:paraId="18EAE9E7" w14:textId="77777777" w:rsidTr="00311DD2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4CD1CD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1991AC" w14:textId="77777777" w:rsidR="00311DD2" w:rsidRPr="002263AC" w:rsidRDefault="00311DD2" w:rsidP="00311DD2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Teaching experience rated as “very good”.</w:t>
            </w:r>
          </w:p>
          <w:p w14:paraId="6DF6320C" w14:textId="77777777" w:rsidR="00311DD2" w:rsidRPr="00FF72FE" w:rsidRDefault="00311DD2" w:rsidP="00311DD2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311DD2" w:rsidRPr="00294E13" w14:paraId="41C5FD4E" w14:textId="77777777" w:rsidTr="00311DD2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1BF9FE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57524C28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B406DEE" w14:textId="77777777" w:rsidR="00311DD2" w:rsidRPr="004E642D" w:rsidRDefault="00311DD2" w:rsidP="00311DD2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• </w:t>
            </w: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>Interests: learning other foreign languages, reading books, going to the theater, fitness classes, developing personal sports skills.</w:t>
            </w:r>
          </w:p>
        </w:tc>
      </w:tr>
    </w:tbl>
    <w:p w14:paraId="7F9BDCE0" w14:textId="2B68B299" w:rsidR="00311DD2" w:rsidRDefault="00311DD2">
      <w:pPr>
        <w:rPr>
          <w:lang w:val="en-US"/>
        </w:rPr>
      </w:pPr>
    </w:p>
    <w:p w14:paraId="1EA9B92D" w14:textId="77777777" w:rsidR="00294E13" w:rsidRDefault="00294E13">
      <w:r>
        <w:br w:type="page"/>
      </w:r>
    </w:p>
    <w:tbl>
      <w:tblPr>
        <w:tblW w:w="10800" w:type="dxa"/>
        <w:tblInd w:w="-919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41"/>
        <w:gridCol w:w="2964"/>
        <w:gridCol w:w="7695"/>
      </w:tblGrid>
      <w:tr w:rsidR="00294E13" w:rsidRPr="00294E13" w14:paraId="7B839708" w14:textId="77777777" w:rsidTr="00294E13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35A5535" w14:textId="22C96E32" w:rsidR="00294E13" w:rsidRPr="00294E13" w:rsidRDefault="00294E13" w:rsidP="00294E13">
            <w:r w:rsidRPr="00294E13">
              <w:lastRenderedPageBreak/>
              <w:drawing>
                <wp:anchor distT="0" distB="0" distL="114300" distR="114300" simplePos="0" relativeHeight="251679744" behindDoc="0" locked="0" layoutInCell="1" allowOverlap="1" wp14:anchorId="7031AC97" wp14:editId="5DDDD88C">
                  <wp:simplePos x="0" y="0"/>
                  <wp:positionH relativeFrom="column">
                    <wp:posOffset>-28575</wp:posOffset>
                  </wp:positionH>
                  <wp:positionV relativeFrom="paragraph">
                    <wp:posOffset>0</wp:posOffset>
                  </wp:positionV>
                  <wp:extent cx="1698625" cy="2280285"/>
                  <wp:effectExtent l="0" t="0" r="0" b="5715"/>
                  <wp:wrapTopAndBottom/>
                  <wp:docPr id="220285126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0307" r="103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8625" cy="22802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B839744" w14:textId="77777777" w:rsidR="00294E13" w:rsidRPr="00294E13" w:rsidRDefault="00294E13" w:rsidP="00294E13">
            <w:pPr>
              <w:rPr>
                <w:b/>
              </w:rPr>
            </w:pPr>
            <w:proofErr w:type="spellStart"/>
            <w:r w:rsidRPr="00294E13">
              <w:rPr>
                <w:b/>
              </w:rPr>
              <w:t>Байғали</w:t>
            </w:r>
            <w:proofErr w:type="spellEnd"/>
            <w:r w:rsidRPr="00294E13">
              <w:rPr>
                <w:b/>
              </w:rPr>
              <w:t xml:space="preserve"> Санжар </w:t>
            </w:r>
            <w:proofErr w:type="spellStart"/>
            <w:r w:rsidRPr="00294E13">
              <w:rPr>
                <w:b/>
              </w:rPr>
              <w:t>Маратұлы</w:t>
            </w:r>
            <w:proofErr w:type="spellEnd"/>
          </w:p>
          <w:p w14:paraId="724ECA57" w14:textId="77777777" w:rsidR="00294E13" w:rsidRPr="00294E13" w:rsidRDefault="00294E13" w:rsidP="00294E13">
            <w:pPr>
              <w:rPr>
                <w:b/>
              </w:rPr>
            </w:pPr>
            <w:proofErr w:type="spellStart"/>
            <w:r w:rsidRPr="00294E13">
              <w:rPr>
                <w:b/>
              </w:rPr>
              <w:t>Мұғалім</w:t>
            </w:r>
            <w:proofErr w:type="spellEnd"/>
          </w:p>
          <w:p w14:paraId="53B5661D" w14:textId="77777777" w:rsidR="00294E13" w:rsidRPr="00294E13" w:rsidRDefault="00294E13" w:rsidP="00294E13">
            <w:pPr>
              <w:rPr>
                <w:b/>
              </w:rPr>
            </w:pPr>
            <w:proofErr w:type="spellStart"/>
            <w:r w:rsidRPr="00294E13">
              <w:rPr>
                <w:b/>
              </w:rPr>
              <w:t>Білімі</w:t>
            </w:r>
            <w:proofErr w:type="spellEnd"/>
            <w:r w:rsidRPr="00294E13">
              <w:rPr>
                <w:b/>
              </w:rPr>
              <w:t xml:space="preserve">: </w:t>
            </w:r>
            <w:proofErr w:type="spellStart"/>
            <w:r w:rsidRPr="00294E13">
              <w:rPr>
                <w:b/>
              </w:rPr>
              <w:t>жоғары</w:t>
            </w:r>
            <w:proofErr w:type="spellEnd"/>
          </w:p>
          <w:p w14:paraId="711B3FC6" w14:textId="77777777" w:rsidR="00294E13" w:rsidRPr="00294E13" w:rsidRDefault="00294E13" w:rsidP="00294E13">
            <w:pPr>
              <w:rPr>
                <w:b/>
              </w:rPr>
            </w:pPr>
            <w:proofErr w:type="spellStart"/>
            <w:r w:rsidRPr="00294E13">
              <w:rPr>
                <w:b/>
              </w:rPr>
              <w:t>Туған</w:t>
            </w:r>
            <w:proofErr w:type="spellEnd"/>
            <w:r w:rsidRPr="00294E13">
              <w:rPr>
                <w:b/>
              </w:rPr>
              <w:t xml:space="preserve"> </w:t>
            </w:r>
            <w:proofErr w:type="spellStart"/>
            <w:r w:rsidRPr="00294E13">
              <w:rPr>
                <w:b/>
              </w:rPr>
              <w:t>күні</w:t>
            </w:r>
            <w:proofErr w:type="spellEnd"/>
            <w:r w:rsidRPr="00294E13">
              <w:rPr>
                <w:b/>
              </w:rPr>
              <w:t>: 18.06.2004</w:t>
            </w:r>
          </w:p>
          <w:p w14:paraId="3D6A7595" w14:textId="77777777" w:rsidR="00294E13" w:rsidRPr="00294E13" w:rsidRDefault="00294E13" w:rsidP="00294E13">
            <w:pPr>
              <w:rPr>
                <w:b/>
              </w:rPr>
            </w:pPr>
            <w:proofErr w:type="spellStart"/>
            <w:r w:rsidRPr="00294E13">
              <w:rPr>
                <w:b/>
              </w:rPr>
              <w:t>Қала</w:t>
            </w:r>
            <w:proofErr w:type="spellEnd"/>
            <w:r w:rsidRPr="00294E13">
              <w:rPr>
                <w:b/>
              </w:rPr>
              <w:t xml:space="preserve">: </w:t>
            </w:r>
            <w:proofErr w:type="spellStart"/>
            <w:r w:rsidRPr="00294E13">
              <w:rPr>
                <w:b/>
              </w:rPr>
              <w:t>Талдықорған</w:t>
            </w:r>
            <w:proofErr w:type="spellEnd"/>
          </w:p>
          <w:p w14:paraId="382DA946" w14:textId="77777777" w:rsidR="00294E13" w:rsidRPr="00294E13" w:rsidRDefault="00294E13" w:rsidP="00294E13">
            <w:pPr>
              <w:rPr>
                <w:b/>
              </w:rPr>
            </w:pPr>
            <w:proofErr w:type="spellStart"/>
            <w:r w:rsidRPr="00294E13">
              <w:rPr>
                <w:b/>
              </w:rPr>
              <w:t>Отбасылық</w:t>
            </w:r>
            <w:proofErr w:type="spellEnd"/>
            <w:r w:rsidRPr="00294E13">
              <w:rPr>
                <w:b/>
              </w:rPr>
              <w:t xml:space="preserve"> </w:t>
            </w:r>
            <w:proofErr w:type="spellStart"/>
            <w:r w:rsidRPr="00294E13">
              <w:rPr>
                <w:b/>
              </w:rPr>
              <w:t>жағдайы</w:t>
            </w:r>
            <w:proofErr w:type="spellEnd"/>
            <w:r w:rsidRPr="00294E13">
              <w:rPr>
                <w:b/>
              </w:rPr>
              <w:t xml:space="preserve">: </w:t>
            </w:r>
            <w:proofErr w:type="spellStart"/>
            <w:r w:rsidRPr="00294E13">
              <w:rPr>
                <w:b/>
              </w:rPr>
              <w:t>Бойдақ</w:t>
            </w:r>
            <w:proofErr w:type="spellEnd"/>
          </w:p>
          <w:p w14:paraId="4AC3BB98" w14:textId="77777777" w:rsidR="00294E13" w:rsidRPr="00294E13" w:rsidRDefault="00294E13" w:rsidP="00294E13">
            <w:pPr>
              <w:rPr>
                <w:b/>
              </w:rPr>
            </w:pPr>
            <w:r w:rsidRPr="00294E13">
              <w:rPr>
                <w:b/>
              </w:rPr>
              <w:t>Телефон: +77002744896</w:t>
            </w:r>
          </w:p>
          <w:p w14:paraId="520095E7" w14:textId="77777777" w:rsidR="00294E13" w:rsidRPr="00294E13" w:rsidRDefault="00294E13" w:rsidP="00294E13">
            <w:pPr>
              <w:rPr>
                <w:b/>
              </w:rPr>
            </w:pPr>
            <w:proofErr w:type="spellStart"/>
            <w:r w:rsidRPr="00294E13">
              <w:rPr>
                <w:b/>
              </w:rPr>
              <w:t>Электрондық</w:t>
            </w:r>
            <w:proofErr w:type="spellEnd"/>
            <w:r w:rsidRPr="00294E13">
              <w:rPr>
                <w:b/>
              </w:rPr>
              <w:t xml:space="preserve"> </w:t>
            </w:r>
            <w:proofErr w:type="gramStart"/>
            <w:r w:rsidRPr="00294E13">
              <w:rPr>
                <w:b/>
              </w:rPr>
              <w:t>поштасы:sanzharbaygali1@gmail.com</w:t>
            </w:r>
            <w:proofErr w:type="gramEnd"/>
          </w:p>
        </w:tc>
      </w:tr>
      <w:tr w:rsidR="00294E13" w:rsidRPr="00294E13" w14:paraId="52C92371" w14:textId="77777777" w:rsidTr="00294E13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245FF21" w14:textId="77777777" w:rsidR="00294E13" w:rsidRPr="00294E13" w:rsidRDefault="00294E13" w:rsidP="00294E13">
            <w:pPr>
              <w:rPr>
                <w:b/>
                <w:bCs/>
                <w:u w:val="single"/>
                <w:lang w:val="kk-KZ"/>
              </w:rPr>
            </w:pPr>
            <w:r w:rsidRPr="00294E13">
              <w:rPr>
                <w:b/>
                <w:bCs/>
                <w:u w:val="single"/>
                <w:lang w:val="kk-KZ"/>
              </w:rPr>
              <w:t>ЖҰМЫС ТӘЖІРИБЕСІ</w:t>
            </w:r>
          </w:p>
          <w:p w14:paraId="525933C8" w14:textId="77777777" w:rsidR="00294E13" w:rsidRPr="00294E13" w:rsidRDefault="00294E13" w:rsidP="00294E13">
            <w:pPr>
              <w:rPr>
                <w:b/>
                <w:bCs/>
                <w:u w:val="single"/>
                <w:lang w:val="kk-KZ"/>
              </w:rPr>
            </w:pPr>
            <w:r w:rsidRPr="00294E13">
              <w:rPr>
                <w:b/>
                <w:bCs/>
                <w:u w:val="single"/>
                <w:lang w:val="kk-KZ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3247299" w14:textId="77777777" w:rsidR="00294E13" w:rsidRPr="00294E13" w:rsidRDefault="00294E13" w:rsidP="00294E13">
            <w:pPr>
              <w:rPr>
                <w:b/>
                <w:bCs/>
                <w:lang w:val="kk-KZ"/>
              </w:rPr>
            </w:pPr>
            <w:r w:rsidRPr="00294E13">
              <w:rPr>
                <w:b/>
                <w:bCs/>
                <w:lang w:val="kk-KZ"/>
              </w:rPr>
              <w:t>Дене шынықтыру және өнер</w:t>
            </w:r>
          </w:p>
          <w:p w14:paraId="684D3A7C" w14:textId="77777777" w:rsidR="00294E13" w:rsidRPr="00294E13" w:rsidRDefault="00294E13" w:rsidP="00294E13">
            <w:pPr>
              <w:rPr>
                <w:b/>
                <w:bCs/>
                <w:lang w:val="kk-KZ"/>
              </w:rPr>
            </w:pPr>
            <w:r w:rsidRPr="00294E13">
              <w:rPr>
                <w:b/>
                <w:bCs/>
                <w:lang w:val="kk-KZ"/>
              </w:rPr>
              <w:t>2025 қаңтар-2025 сәуір</w:t>
            </w:r>
          </w:p>
          <w:p w14:paraId="75C99E41" w14:textId="77777777" w:rsidR="00294E13" w:rsidRPr="00294E13" w:rsidRDefault="00294E13" w:rsidP="00294E13">
            <w:pPr>
              <w:rPr>
                <w:b/>
                <w:bCs/>
                <w:lang w:val="kk-KZ"/>
              </w:rPr>
            </w:pPr>
            <w:r w:rsidRPr="00294E13">
              <w:rPr>
                <w:b/>
                <w:bCs/>
                <w:lang w:val="kk-KZ"/>
              </w:rPr>
              <w:t>Жетісу облысы Талдықорған № 15 орта мектебі коммуналдық мемлекеттік мекеме.</w:t>
            </w:r>
          </w:p>
        </w:tc>
      </w:tr>
      <w:tr w:rsidR="00294E13" w:rsidRPr="00294E13" w14:paraId="3D2EB998" w14:textId="77777777" w:rsidTr="00294E13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617B66" w14:textId="77777777" w:rsidR="00294E13" w:rsidRPr="00294E13" w:rsidRDefault="00294E13" w:rsidP="00294E13">
            <w:pPr>
              <w:rPr>
                <w:b/>
                <w:bCs/>
                <w:u w:val="single"/>
                <w:lang w:val="kk-KZ"/>
              </w:rPr>
            </w:pPr>
            <w:r w:rsidRPr="00294E13">
              <w:rPr>
                <w:b/>
                <w:bCs/>
                <w:u w:val="single"/>
                <w:lang w:val="kk-KZ"/>
              </w:rPr>
              <w:t>БІЛІМІ</w:t>
            </w:r>
          </w:p>
          <w:p w14:paraId="7BC7A742" w14:textId="77777777" w:rsidR="00294E13" w:rsidRPr="00294E13" w:rsidRDefault="00294E13" w:rsidP="00294E13">
            <w:pPr>
              <w:rPr>
                <w:lang w:val="kk-KZ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5687973" w14:textId="77777777" w:rsidR="00294E13" w:rsidRPr="00294E13" w:rsidRDefault="00294E13" w:rsidP="00294E13">
            <w:pPr>
              <w:rPr>
                <w:b/>
                <w:bCs/>
                <w:lang w:val="kk-KZ"/>
              </w:rPr>
            </w:pPr>
            <w:r w:rsidRPr="00294E13">
              <w:rPr>
                <w:b/>
                <w:bCs/>
                <w:lang w:val="kk-KZ"/>
              </w:rPr>
              <w:t>Оқу орны: Ілияс Жансүгіров атындағы Жетісу университеті,</w:t>
            </w:r>
          </w:p>
          <w:p w14:paraId="04080EF7" w14:textId="77777777" w:rsidR="00294E13" w:rsidRPr="00294E13" w:rsidRDefault="00294E13" w:rsidP="00294E13">
            <w:pPr>
              <w:rPr>
                <w:b/>
                <w:bCs/>
                <w:lang w:val="kk-KZ"/>
              </w:rPr>
            </w:pPr>
            <w:r w:rsidRPr="00294E13">
              <w:rPr>
                <w:b/>
                <w:bCs/>
                <w:lang w:val="kk-KZ"/>
              </w:rPr>
              <w:t>Талдықорған қаласы (2021- 2025.)</w:t>
            </w:r>
          </w:p>
          <w:p w14:paraId="4432D992" w14:textId="77777777" w:rsidR="00294E13" w:rsidRPr="00294E13" w:rsidRDefault="00294E13" w:rsidP="00294E13">
            <w:pPr>
              <w:rPr>
                <w:b/>
                <w:bCs/>
                <w:lang w:val="kk-KZ"/>
              </w:rPr>
            </w:pPr>
            <w:r w:rsidRPr="00294E13">
              <w:rPr>
                <w:b/>
                <w:bCs/>
                <w:lang w:val="kk-KZ"/>
              </w:rPr>
              <w:t>Факультет: Дене шынықтыру және өнер</w:t>
            </w:r>
          </w:p>
          <w:p w14:paraId="6DD18696" w14:textId="77777777" w:rsidR="00294E13" w:rsidRPr="00294E13" w:rsidRDefault="00294E13" w:rsidP="00294E13">
            <w:pPr>
              <w:rPr>
                <w:b/>
                <w:bCs/>
                <w:lang w:val="kk-KZ"/>
              </w:rPr>
            </w:pPr>
            <w:r w:rsidRPr="00294E13">
              <w:rPr>
                <w:b/>
                <w:bCs/>
                <w:lang w:val="kk-KZ"/>
              </w:rPr>
              <w:t>Білім бері бағдарламасы: «Дене шынықтыру және спорт»</w:t>
            </w:r>
          </w:p>
          <w:p w14:paraId="1A250C73" w14:textId="77777777" w:rsidR="00294E13" w:rsidRPr="00294E13" w:rsidRDefault="00294E13" w:rsidP="00294E13">
            <w:pPr>
              <w:rPr>
                <w:b/>
                <w:bCs/>
                <w:lang w:val="kk-KZ"/>
              </w:rPr>
            </w:pPr>
            <w:r w:rsidRPr="00294E13">
              <w:rPr>
                <w:b/>
                <w:bCs/>
                <w:lang w:val="kk-KZ"/>
              </w:rPr>
              <w:t>Оқу формасы: Күндізгі толық</w:t>
            </w:r>
          </w:p>
          <w:p w14:paraId="1A5B573F" w14:textId="77777777" w:rsidR="00294E13" w:rsidRPr="00294E13" w:rsidRDefault="00294E13" w:rsidP="00294E13">
            <w:pPr>
              <w:rPr>
                <w:b/>
                <w:bCs/>
                <w:lang w:val="kk-KZ"/>
              </w:rPr>
            </w:pPr>
            <w:r w:rsidRPr="00294E13">
              <w:rPr>
                <w:b/>
                <w:bCs/>
                <w:lang w:val="kk-KZ"/>
              </w:rPr>
              <w:t>Бүкіл оқу уақытындағы орташа балл (GPA) 3,7 құрайды</w:t>
            </w:r>
          </w:p>
        </w:tc>
      </w:tr>
      <w:tr w:rsidR="00294E13" w:rsidRPr="00294E13" w14:paraId="7A337C7A" w14:textId="77777777" w:rsidTr="00294E13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492CE6A" w14:textId="77777777" w:rsidR="00294E13" w:rsidRPr="00294E13" w:rsidRDefault="00294E13" w:rsidP="00294E13">
            <w:r w:rsidRPr="00294E13">
              <w:rPr>
                <w:b/>
                <w:bCs/>
                <w:u w:val="single"/>
                <w:lang w:val="kk-KZ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F059C50" w14:textId="77777777" w:rsidR="00294E13" w:rsidRPr="00294E13" w:rsidRDefault="00294E13" w:rsidP="00294E13">
            <w:pPr>
              <w:rPr>
                <w:b/>
                <w:bCs/>
              </w:rPr>
            </w:pPr>
            <w:r w:rsidRPr="00294E13">
              <w:rPr>
                <w:b/>
                <w:bCs/>
              </w:rPr>
              <w:t xml:space="preserve">• </w:t>
            </w:r>
            <w:proofErr w:type="spellStart"/>
            <w:r w:rsidRPr="00294E13">
              <w:rPr>
                <w:b/>
                <w:bCs/>
              </w:rPr>
              <w:t>Маркетингті</w:t>
            </w:r>
            <w:proofErr w:type="spellEnd"/>
            <w:r w:rsidRPr="00294E13">
              <w:rPr>
                <w:b/>
                <w:bCs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білу</w:t>
            </w:r>
            <w:proofErr w:type="spellEnd"/>
            <w:r w:rsidRPr="00294E13">
              <w:rPr>
                <w:b/>
                <w:bCs/>
              </w:rPr>
              <w:t>.</w:t>
            </w:r>
          </w:p>
          <w:p w14:paraId="254A80CE" w14:textId="77777777" w:rsidR="00294E13" w:rsidRPr="00294E13" w:rsidRDefault="00294E13" w:rsidP="00294E13">
            <w:pPr>
              <w:rPr>
                <w:b/>
                <w:bCs/>
              </w:rPr>
            </w:pPr>
            <w:r w:rsidRPr="00294E13">
              <w:rPr>
                <w:b/>
                <w:bCs/>
              </w:rPr>
              <w:t xml:space="preserve">• </w:t>
            </w:r>
            <w:proofErr w:type="spellStart"/>
            <w:r w:rsidRPr="00294E13">
              <w:rPr>
                <w:b/>
                <w:bCs/>
              </w:rPr>
              <w:t>Тілді</w:t>
            </w:r>
            <w:proofErr w:type="spellEnd"/>
            <w:r w:rsidRPr="00294E13">
              <w:rPr>
                <w:b/>
                <w:bCs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білу</w:t>
            </w:r>
            <w:proofErr w:type="spellEnd"/>
            <w:r w:rsidRPr="00294E13">
              <w:rPr>
                <w:b/>
                <w:bCs/>
              </w:rPr>
              <w:t xml:space="preserve">: </w:t>
            </w:r>
            <w:proofErr w:type="spellStart"/>
            <w:r w:rsidRPr="00294E13">
              <w:rPr>
                <w:b/>
                <w:bCs/>
              </w:rPr>
              <w:t>қазақша</w:t>
            </w:r>
            <w:proofErr w:type="spellEnd"/>
            <w:r w:rsidRPr="00294E13">
              <w:rPr>
                <w:b/>
                <w:bCs/>
              </w:rPr>
              <w:t xml:space="preserve">- </w:t>
            </w:r>
            <w:proofErr w:type="spellStart"/>
            <w:r w:rsidRPr="00294E13">
              <w:rPr>
                <w:b/>
                <w:bCs/>
              </w:rPr>
              <w:t>ана</w:t>
            </w:r>
            <w:proofErr w:type="spellEnd"/>
            <w:r w:rsidRPr="00294E13">
              <w:rPr>
                <w:b/>
                <w:bCs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тілім</w:t>
            </w:r>
            <w:proofErr w:type="spellEnd"/>
            <w:r w:rsidRPr="00294E13">
              <w:rPr>
                <w:b/>
                <w:bCs/>
              </w:rPr>
              <w:t xml:space="preserve">, </w:t>
            </w:r>
            <w:proofErr w:type="spellStart"/>
            <w:r w:rsidRPr="00294E13">
              <w:rPr>
                <w:b/>
                <w:bCs/>
              </w:rPr>
              <w:t>орысша</w:t>
            </w:r>
            <w:proofErr w:type="spellEnd"/>
            <w:r w:rsidRPr="00294E13">
              <w:rPr>
                <w:b/>
                <w:bCs/>
              </w:rPr>
              <w:t xml:space="preserve">- </w:t>
            </w:r>
            <w:proofErr w:type="spellStart"/>
            <w:r w:rsidRPr="00294E13">
              <w:rPr>
                <w:b/>
                <w:bCs/>
              </w:rPr>
              <w:t>еркін</w:t>
            </w:r>
            <w:proofErr w:type="spellEnd"/>
            <w:r w:rsidRPr="00294E13">
              <w:rPr>
                <w:b/>
                <w:bCs/>
              </w:rPr>
              <w:t xml:space="preserve">, </w:t>
            </w:r>
            <w:proofErr w:type="spellStart"/>
            <w:r w:rsidRPr="00294E13">
              <w:rPr>
                <w:b/>
                <w:bCs/>
              </w:rPr>
              <w:t>ағылшынша</w:t>
            </w:r>
            <w:proofErr w:type="spellEnd"/>
            <w:r w:rsidRPr="00294E13">
              <w:rPr>
                <w:b/>
                <w:bCs/>
              </w:rPr>
              <w:t xml:space="preserve"> –</w:t>
            </w:r>
          </w:p>
          <w:p w14:paraId="363C2D36" w14:textId="77777777" w:rsidR="00294E13" w:rsidRPr="00294E13" w:rsidRDefault="00294E13" w:rsidP="00294E13">
            <w:pPr>
              <w:rPr>
                <w:b/>
                <w:bCs/>
              </w:rPr>
            </w:pPr>
            <w:proofErr w:type="spellStart"/>
            <w:r w:rsidRPr="00294E13">
              <w:rPr>
                <w:b/>
                <w:bCs/>
              </w:rPr>
              <w:t>сөздік</w:t>
            </w:r>
            <w:proofErr w:type="spellEnd"/>
            <w:r w:rsidRPr="00294E13">
              <w:rPr>
                <w:b/>
                <w:bCs/>
              </w:rPr>
              <w:t xml:space="preserve"> </w:t>
            </w:r>
            <w:proofErr w:type="spellStart"/>
            <w:proofErr w:type="gramStart"/>
            <w:r w:rsidRPr="00294E13">
              <w:rPr>
                <w:b/>
                <w:bCs/>
              </w:rPr>
              <w:t>бойынша</w:t>
            </w:r>
            <w:proofErr w:type="spellEnd"/>
            <w:r w:rsidRPr="00294E13">
              <w:rPr>
                <w:b/>
                <w:bCs/>
              </w:rPr>
              <w:t xml:space="preserve"> .</w:t>
            </w:r>
            <w:proofErr w:type="gramEnd"/>
          </w:p>
          <w:p w14:paraId="3D9F4A4F" w14:textId="77777777" w:rsidR="00294E13" w:rsidRPr="00294E13" w:rsidRDefault="00294E13" w:rsidP="00294E13">
            <w:pPr>
              <w:rPr>
                <w:b/>
                <w:bCs/>
              </w:rPr>
            </w:pPr>
            <w:r w:rsidRPr="00294E13">
              <w:rPr>
                <w:b/>
                <w:bCs/>
              </w:rPr>
              <w:t xml:space="preserve">• </w:t>
            </w:r>
            <w:proofErr w:type="spellStart"/>
            <w:r w:rsidRPr="00294E13">
              <w:rPr>
                <w:b/>
                <w:bCs/>
              </w:rPr>
              <w:t>Сенімді</w:t>
            </w:r>
            <w:proofErr w:type="spellEnd"/>
            <w:r w:rsidRPr="00294E13">
              <w:rPr>
                <w:b/>
                <w:bCs/>
              </w:rPr>
              <w:t xml:space="preserve"> ДК </w:t>
            </w:r>
            <w:proofErr w:type="spellStart"/>
            <w:r w:rsidRPr="00294E13">
              <w:rPr>
                <w:b/>
                <w:bCs/>
              </w:rPr>
              <w:t>пайдаланушысы</w:t>
            </w:r>
            <w:proofErr w:type="spellEnd"/>
            <w:r w:rsidRPr="00294E13">
              <w:rPr>
                <w:b/>
                <w:bCs/>
              </w:rPr>
              <w:t>: MS Word, MS Excel, MS, Power</w:t>
            </w:r>
          </w:p>
          <w:p w14:paraId="22F27C70" w14:textId="77777777" w:rsidR="00294E13" w:rsidRPr="00294E13" w:rsidRDefault="00294E13" w:rsidP="00294E13">
            <w:pPr>
              <w:rPr>
                <w:b/>
                <w:bCs/>
                <w:lang w:val="en-US"/>
              </w:rPr>
            </w:pPr>
            <w:r w:rsidRPr="00294E13">
              <w:rPr>
                <w:b/>
                <w:bCs/>
                <w:lang w:val="en-US"/>
              </w:rPr>
              <w:t xml:space="preserve">Point. Padlet, Zoom, Google Classroom </w:t>
            </w:r>
            <w:proofErr w:type="spellStart"/>
            <w:r w:rsidRPr="00294E13">
              <w:rPr>
                <w:b/>
                <w:bCs/>
              </w:rPr>
              <w:t>сияқты</w:t>
            </w:r>
            <w:proofErr w:type="spellEnd"/>
            <w:r w:rsidRPr="00294E13">
              <w:rPr>
                <w:b/>
                <w:bCs/>
                <w:lang w:val="en-US"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қашықтықтан</w:t>
            </w:r>
            <w:proofErr w:type="spellEnd"/>
          </w:p>
          <w:p w14:paraId="4B9C8FF5" w14:textId="77777777" w:rsidR="00294E13" w:rsidRPr="00294E13" w:rsidRDefault="00294E13" w:rsidP="00294E13">
            <w:pPr>
              <w:rPr>
                <w:b/>
                <w:bCs/>
                <w:lang w:val="en-US"/>
              </w:rPr>
            </w:pPr>
            <w:proofErr w:type="spellStart"/>
            <w:r w:rsidRPr="00294E13">
              <w:rPr>
                <w:b/>
                <w:bCs/>
              </w:rPr>
              <w:t>оқытуға</w:t>
            </w:r>
            <w:proofErr w:type="spellEnd"/>
            <w:r w:rsidRPr="00294E13">
              <w:rPr>
                <w:b/>
                <w:bCs/>
                <w:lang w:val="en-US"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арналған</w:t>
            </w:r>
            <w:proofErr w:type="spellEnd"/>
            <w:r w:rsidRPr="00294E13">
              <w:rPr>
                <w:b/>
                <w:bCs/>
                <w:lang w:val="en-US"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сайттармен</w:t>
            </w:r>
            <w:proofErr w:type="spellEnd"/>
            <w:r w:rsidRPr="00294E13">
              <w:rPr>
                <w:b/>
                <w:bCs/>
                <w:lang w:val="en-US"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және</w:t>
            </w:r>
            <w:proofErr w:type="spellEnd"/>
            <w:r w:rsidRPr="00294E13">
              <w:rPr>
                <w:b/>
                <w:bCs/>
                <w:lang w:val="en-US"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бағдарламалармен</w:t>
            </w:r>
            <w:proofErr w:type="spellEnd"/>
            <w:r w:rsidRPr="00294E13">
              <w:rPr>
                <w:b/>
                <w:bCs/>
                <w:lang w:val="en-US"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жұмыс</w:t>
            </w:r>
            <w:proofErr w:type="spellEnd"/>
          </w:p>
          <w:p w14:paraId="504B777B" w14:textId="77777777" w:rsidR="00294E13" w:rsidRPr="00294E13" w:rsidRDefault="00294E13" w:rsidP="00294E13">
            <w:pPr>
              <w:rPr>
                <w:lang w:val="en-US"/>
              </w:rPr>
            </w:pPr>
            <w:proofErr w:type="spellStart"/>
            <w:r w:rsidRPr="00294E13">
              <w:rPr>
                <w:b/>
                <w:bCs/>
              </w:rPr>
              <w:t>істеу</w:t>
            </w:r>
            <w:proofErr w:type="spellEnd"/>
            <w:r w:rsidRPr="00294E13">
              <w:rPr>
                <w:b/>
                <w:bCs/>
                <w:lang w:val="en-US"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дағдылары</w:t>
            </w:r>
            <w:proofErr w:type="spellEnd"/>
            <w:r w:rsidRPr="00294E13">
              <w:rPr>
                <w:b/>
                <w:bCs/>
                <w:lang w:val="en-US"/>
              </w:rPr>
              <w:t xml:space="preserve">• </w:t>
            </w:r>
            <w:proofErr w:type="spellStart"/>
            <w:r w:rsidRPr="00294E13">
              <w:rPr>
                <w:b/>
                <w:bCs/>
              </w:rPr>
              <w:t>Оқытудың</w:t>
            </w:r>
            <w:proofErr w:type="spellEnd"/>
            <w:r w:rsidRPr="00294E13">
              <w:rPr>
                <w:b/>
                <w:bCs/>
                <w:lang w:val="en-US"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қазіргі</w:t>
            </w:r>
            <w:proofErr w:type="spellEnd"/>
            <w:r w:rsidRPr="00294E13">
              <w:rPr>
                <w:b/>
                <w:bCs/>
                <w:lang w:val="en-US"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заманғы</w:t>
            </w:r>
            <w:proofErr w:type="spellEnd"/>
            <w:r w:rsidRPr="00294E13">
              <w:rPr>
                <w:b/>
                <w:bCs/>
                <w:lang w:val="en-US"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әдістерін</w:t>
            </w:r>
            <w:proofErr w:type="spellEnd"/>
            <w:r w:rsidRPr="00294E13">
              <w:rPr>
                <w:b/>
                <w:bCs/>
                <w:lang w:val="en-US"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енгізу</w:t>
            </w:r>
            <w:proofErr w:type="spellEnd"/>
          </w:p>
        </w:tc>
      </w:tr>
      <w:tr w:rsidR="00294E13" w:rsidRPr="00294E13" w14:paraId="3275E4CC" w14:textId="77777777" w:rsidTr="00294E13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43B4983" w14:textId="77777777" w:rsidR="00294E13" w:rsidRPr="00294E13" w:rsidRDefault="00294E13" w:rsidP="00294E13">
            <w:r w:rsidRPr="00294E13">
              <w:rPr>
                <w:b/>
                <w:bCs/>
                <w:u w:val="single"/>
                <w:lang w:val="kk-KZ"/>
              </w:rPr>
              <w:lastRenderedPageBreak/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7FDD5E" w14:textId="77777777" w:rsidR="00294E13" w:rsidRPr="00294E13" w:rsidRDefault="00294E13" w:rsidP="00294E13">
            <w:pPr>
              <w:numPr>
                <w:ilvl w:val="0"/>
                <w:numId w:val="30"/>
              </w:numPr>
              <w:rPr>
                <w:b/>
                <w:bCs/>
              </w:rPr>
            </w:pPr>
            <w:proofErr w:type="spellStart"/>
            <w:r w:rsidRPr="00294E13">
              <w:rPr>
                <w:b/>
                <w:bCs/>
              </w:rPr>
              <w:t>Жауапкершілікті</w:t>
            </w:r>
            <w:proofErr w:type="spellEnd"/>
            <w:r w:rsidRPr="00294E13">
              <w:rPr>
                <w:b/>
                <w:bCs/>
              </w:rPr>
              <w:t xml:space="preserve">, </w:t>
            </w:r>
            <w:proofErr w:type="spellStart"/>
            <w:r w:rsidRPr="00294E13">
              <w:rPr>
                <w:b/>
                <w:bCs/>
              </w:rPr>
              <w:t>жан-жақтылық</w:t>
            </w:r>
            <w:proofErr w:type="spellEnd"/>
            <w:r w:rsidRPr="00294E13">
              <w:rPr>
                <w:b/>
                <w:bCs/>
              </w:rPr>
              <w:t xml:space="preserve">, </w:t>
            </w:r>
            <w:proofErr w:type="spellStart"/>
            <w:r w:rsidRPr="00294E13">
              <w:rPr>
                <w:b/>
                <w:bCs/>
              </w:rPr>
              <w:t>ұйымдастырушылық</w:t>
            </w:r>
            <w:proofErr w:type="spellEnd"/>
            <w:r w:rsidRPr="00294E13">
              <w:rPr>
                <w:b/>
                <w:bCs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және</w:t>
            </w:r>
            <w:proofErr w:type="spellEnd"/>
          </w:p>
          <w:p w14:paraId="715C0A28" w14:textId="77777777" w:rsidR="00294E13" w:rsidRPr="00294E13" w:rsidRDefault="00294E13" w:rsidP="00294E13">
            <w:pPr>
              <w:numPr>
                <w:ilvl w:val="0"/>
                <w:numId w:val="30"/>
              </w:numPr>
              <w:rPr>
                <w:b/>
                <w:bCs/>
              </w:rPr>
            </w:pPr>
            <w:proofErr w:type="spellStart"/>
            <w:r w:rsidRPr="00294E13">
              <w:rPr>
                <w:b/>
                <w:bCs/>
              </w:rPr>
              <w:t>басқарушылық</w:t>
            </w:r>
            <w:proofErr w:type="spellEnd"/>
            <w:r w:rsidRPr="00294E13">
              <w:rPr>
                <w:b/>
                <w:bCs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қабілеттері</w:t>
            </w:r>
            <w:proofErr w:type="spellEnd"/>
            <w:r w:rsidRPr="00294E13">
              <w:rPr>
                <w:b/>
                <w:bCs/>
              </w:rPr>
              <w:t>,</w:t>
            </w:r>
          </w:p>
          <w:p w14:paraId="72FE8468" w14:textId="77777777" w:rsidR="00294E13" w:rsidRPr="00294E13" w:rsidRDefault="00294E13" w:rsidP="00294E13">
            <w:pPr>
              <w:numPr>
                <w:ilvl w:val="0"/>
                <w:numId w:val="30"/>
              </w:numPr>
              <w:rPr>
                <w:b/>
                <w:bCs/>
              </w:rPr>
            </w:pPr>
            <w:proofErr w:type="spellStart"/>
            <w:r w:rsidRPr="00294E13">
              <w:rPr>
                <w:b/>
                <w:bCs/>
              </w:rPr>
              <w:t>Талапшыл</w:t>
            </w:r>
            <w:proofErr w:type="spellEnd"/>
            <w:r w:rsidRPr="00294E13">
              <w:rPr>
                <w:b/>
                <w:bCs/>
              </w:rPr>
              <w:t xml:space="preserve">, </w:t>
            </w:r>
            <w:proofErr w:type="spellStart"/>
            <w:r w:rsidRPr="00294E13">
              <w:rPr>
                <w:b/>
                <w:bCs/>
              </w:rPr>
              <w:t>алдына</w:t>
            </w:r>
            <w:proofErr w:type="spellEnd"/>
            <w:r w:rsidRPr="00294E13">
              <w:rPr>
                <w:b/>
                <w:bCs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қойған</w:t>
            </w:r>
            <w:proofErr w:type="spellEnd"/>
            <w:r w:rsidRPr="00294E13">
              <w:rPr>
                <w:b/>
                <w:bCs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міндеттерге</w:t>
            </w:r>
            <w:proofErr w:type="spellEnd"/>
            <w:r w:rsidRPr="00294E13">
              <w:rPr>
                <w:b/>
                <w:bCs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шығармашылық</w:t>
            </w:r>
            <w:proofErr w:type="spellEnd"/>
          </w:p>
          <w:p w14:paraId="292A8EEE" w14:textId="77777777" w:rsidR="00294E13" w:rsidRPr="00294E13" w:rsidRDefault="00294E13" w:rsidP="00294E13">
            <w:pPr>
              <w:numPr>
                <w:ilvl w:val="0"/>
                <w:numId w:val="30"/>
              </w:numPr>
              <w:rPr>
                <w:b/>
                <w:bCs/>
              </w:rPr>
            </w:pPr>
            <w:proofErr w:type="spellStart"/>
            <w:r w:rsidRPr="00294E13">
              <w:rPr>
                <w:b/>
                <w:bCs/>
              </w:rPr>
              <w:t>көзқарас</w:t>
            </w:r>
            <w:proofErr w:type="spellEnd"/>
          </w:p>
          <w:p w14:paraId="60BA11C2" w14:textId="77777777" w:rsidR="00294E13" w:rsidRPr="00294E13" w:rsidRDefault="00294E13" w:rsidP="00294E13">
            <w:pPr>
              <w:numPr>
                <w:ilvl w:val="0"/>
                <w:numId w:val="30"/>
              </w:numPr>
              <w:rPr>
                <w:b/>
                <w:bCs/>
              </w:rPr>
            </w:pPr>
            <w:r w:rsidRPr="00294E13">
              <w:rPr>
                <w:b/>
                <w:bCs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Сауатты</w:t>
            </w:r>
            <w:proofErr w:type="spellEnd"/>
            <w:r w:rsidRPr="00294E13">
              <w:rPr>
                <w:b/>
                <w:bCs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жазбаша</w:t>
            </w:r>
            <w:proofErr w:type="spellEnd"/>
            <w:r w:rsidRPr="00294E13">
              <w:rPr>
                <w:b/>
                <w:bCs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және</w:t>
            </w:r>
            <w:proofErr w:type="spellEnd"/>
            <w:r w:rsidRPr="00294E13">
              <w:rPr>
                <w:b/>
                <w:bCs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ауызша</w:t>
            </w:r>
            <w:proofErr w:type="spellEnd"/>
            <w:r w:rsidRPr="00294E13">
              <w:rPr>
                <w:b/>
                <w:bCs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сөйлеу</w:t>
            </w:r>
            <w:proofErr w:type="spellEnd"/>
          </w:p>
          <w:p w14:paraId="5D481C63" w14:textId="77777777" w:rsidR="00294E13" w:rsidRPr="00294E13" w:rsidRDefault="00294E13" w:rsidP="00294E13">
            <w:pPr>
              <w:numPr>
                <w:ilvl w:val="0"/>
                <w:numId w:val="30"/>
              </w:numPr>
            </w:pPr>
            <w:r w:rsidRPr="00294E13">
              <w:rPr>
                <w:b/>
                <w:bCs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Балалармен</w:t>
            </w:r>
            <w:proofErr w:type="spellEnd"/>
            <w:r w:rsidRPr="00294E13">
              <w:rPr>
                <w:b/>
                <w:bCs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ортақ</w:t>
            </w:r>
            <w:proofErr w:type="spellEnd"/>
            <w:r w:rsidRPr="00294E13">
              <w:rPr>
                <w:b/>
                <w:bCs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тіл</w:t>
            </w:r>
            <w:proofErr w:type="spellEnd"/>
            <w:r w:rsidRPr="00294E13">
              <w:rPr>
                <w:b/>
                <w:bCs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таба</w:t>
            </w:r>
            <w:proofErr w:type="spellEnd"/>
            <w:r w:rsidRPr="00294E13">
              <w:rPr>
                <w:b/>
                <w:bCs/>
              </w:rPr>
              <w:t xml:space="preserve"> </w:t>
            </w:r>
            <w:proofErr w:type="spellStart"/>
            <w:r w:rsidRPr="00294E13">
              <w:rPr>
                <w:b/>
                <w:bCs/>
              </w:rPr>
              <w:t>біл</w:t>
            </w:r>
            <w:proofErr w:type="spellEnd"/>
            <w:r w:rsidRPr="00294E13">
              <w:rPr>
                <w:b/>
                <w:bCs/>
                <w:lang w:val="kk-KZ"/>
              </w:rPr>
              <w:t>у.</w:t>
            </w:r>
          </w:p>
        </w:tc>
      </w:tr>
      <w:tr w:rsidR="00294E13" w:rsidRPr="00294E13" w14:paraId="341D8161" w14:textId="77777777" w:rsidTr="00294E13">
        <w:trPr>
          <w:trHeight w:val="1041"/>
        </w:trPr>
        <w:tc>
          <w:tcPr>
            <w:tcW w:w="141" w:type="dxa"/>
          </w:tcPr>
          <w:p w14:paraId="6FD72FFC" w14:textId="77777777" w:rsidR="00294E13" w:rsidRPr="00294E13" w:rsidRDefault="00294E13" w:rsidP="00294E13"/>
        </w:tc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D58DA7F" w14:textId="77777777" w:rsidR="00294E13" w:rsidRPr="00294E13" w:rsidRDefault="00294E13" w:rsidP="00294E13">
            <w:r w:rsidRPr="00294E13">
              <w:rPr>
                <w:b/>
                <w:bCs/>
                <w:u w:val="single"/>
                <w:lang w:val="kk-KZ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4C30F08" w14:textId="77777777" w:rsidR="00294E13" w:rsidRPr="00294E13" w:rsidRDefault="00294E13" w:rsidP="00294E13">
            <w:pPr>
              <w:numPr>
                <w:ilvl w:val="0"/>
                <w:numId w:val="31"/>
              </w:numPr>
              <w:rPr>
                <w:b/>
                <w:bCs/>
                <w:lang w:val="kk-KZ"/>
              </w:rPr>
            </w:pPr>
            <w:r w:rsidRPr="00294E13">
              <w:rPr>
                <w:b/>
                <w:bCs/>
                <w:lang w:val="kk-KZ"/>
              </w:rPr>
              <w:t xml:space="preserve"> Педагогикалық іс-тәжірибе өту кезінде «өте жақсы» деген</w:t>
            </w:r>
          </w:p>
          <w:p w14:paraId="0A247808" w14:textId="77777777" w:rsidR="00294E13" w:rsidRPr="00294E13" w:rsidRDefault="00294E13" w:rsidP="00294E13">
            <w:pPr>
              <w:numPr>
                <w:ilvl w:val="0"/>
                <w:numId w:val="31"/>
              </w:numPr>
              <w:rPr>
                <w:b/>
                <w:bCs/>
                <w:lang w:val="kk-KZ"/>
              </w:rPr>
            </w:pPr>
            <w:r w:rsidRPr="00294E13">
              <w:rPr>
                <w:b/>
                <w:bCs/>
                <w:lang w:val="kk-KZ"/>
              </w:rPr>
              <w:t>бағаға ие болды</w:t>
            </w:r>
          </w:p>
        </w:tc>
      </w:tr>
      <w:tr w:rsidR="00294E13" w:rsidRPr="00294E13" w14:paraId="4C59ABC0" w14:textId="77777777" w:rsidTr="00294E13">
        <w:trPr>
          <w:trHeight w:val="1127"/>
        </w:trPr>
        <w:tc>
          <w:tcPr>
            <w:tcW w:w="141" w:type="dxa"/>
          </w:tcPr>
          <w:p w14:paraId="6AF94219" w14:textId="77777777" w:rsidR="00294E13" w:rsidRPr="00294E13" w:rsidRDefault="00294E13" w:rsidP="00294E13"/>
        </w:tc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69AD71" w14:textId="77777777" w:rsidR="00294E13" w:rsidRPr="00294E13" w:rsidRDefault="00294E13" w:rsidP="00294E13">
            <w:r w:rsidRPr="00294E13">
              <w:rPr>
                <w:b/>
                <w:bCs/>
                <w:u w:val="single"/>
                <w:lang w:val="kk-KZ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C2FCBB4" w14:textId="77777777" w:rsidR="00294E13" w:rsidRPr="00294E13" w:rsidRDefault="00294E13" w:rsidP="00294E13">
            <w:pPr>
              <w:rPr>
                <w:b/>
                <w:bCs/>
                <w:lang w:val="kk-KZ"/>
              </w:rPr>
            </w:pPr>
            <w:r w:rsidRPr="00294E13">
              <w:rPr>
                <w:b/>
                <w:bCs/>
                <w:lang w:val="kk-KZ"/>
              </w:rPr>
              <w:t>Құштарлығы: Басқа шет тілдерін үйрену, кітап оқу, театрларға</w:t>
            </w:r>
          </w:p>
          <w:p w14:paraId="40A67169" w14:textId="77777777" w:rsidR="00294E13" w:rsidRPr="00294E13" w:rsidRDefault="00294E13" w:rsidP="00294E13">
            <w:pPr>
              <w:rPr>
                <w:b/>
                <w:bCs/>
                <w:lang w:val="kk-KZ"/>
              </w:rPr>
            </w:pPr>
            <w:r w:rsidRPr="00294E13">
              <w:rPr>
                <w:b/>
                <w:bCs/>
                <w:lang w:val="kk-KZ"/>
              </w:rPr>
              <w:t>бару,фитнеске бару,жеке спорт дағдыларын дамыту.</w:t>
            </w:r>
          </w:p>
        </w:tc>
      </w:tr>
    </w:tbl>
    <w:p w14:paraId="271EC017" w14:textId="77777777" w:rsidR="00294E13" w:rsidRPr="00294E13" w:rsidRDefault="00294E13" w:rsidP="00294E13">
      <w:pPr>
        <w:rPr>
          <w:lang w:val="kk-KZ"/>
        </w:rPr>
      </w:pPr>
    </w:p>
    <w:p w14:paraId="61BBF5F0" w14:textId="77777777" w:rsidR="00294E13" w:rsidRPr="00294E13" w:rsidRDefault="00294E13" w:rsidP="00294E13">
      <w:pPr>
        <w:rPr>
          <w:lang w:val="kk-KZ"/>
        </w:rPr>
      </w:pPr>
    </w:p>
    <w:p w14:paraId="02D6F240" w14:textId="77777777" w:rsidR="00294E13" w:rsidRPr="00294E13" w:rsidRDefault="00294E13" w:rsidP="00294E13">
      <w:pPr>
        <w:rPr>
          <w:lang w:val="kk-KZ"/>
        </w:rPr>
      </w:pPr>
    </w:p>
    <w:p w14:paraId="0B18309C" w14:textId="77777777" w:rsidR="00294E13" w:rsidRPr="00294E13" w:rsidRDefault="00294E13" w:rsidP="00294E13">
      <w:pPr>
        <w:rPr>
          <w:lang w:val="kk-KZ"/>
        </w:rPr>
      </w:pPr>
    </w:p>
    <w:p w14:paraId="3A0D7C5C" w14:textId="77777777" w:rsidR="00294E13" w:rsidRPr="00294E13" w:rsidRDefault="00294E13" w:rsidP="00294E13">
      <w:pPr>
        <w:rPr>
          <w:lang w:val="kk-KZ"/>
        </w:rPr>
      </w:pPr>
    </w:p>
    <w:p w14:paraId="32689BEC" w14:textId="77777777" w:rsidR="00294E13" w:rsidRPr="00294E13" w:rsidRDefault="00294E13" w:rsidP="00294E13">
      <w:pPr>
        <w:rPr>
          <w:lang w:val="kk-KZ"/>
        </w:rPr>
      </w:pPr>
    </w:p>
    <w:p w14:paraId="7232745D" w14:textId="77777777" w:rsidR="00294E13" w:rsidRPr="00294E13" w:rsidRDefault="00294E13" w:rsidP="00294E13">
      <w:pPr>
        <w:rPr>
          <w:lang w:val="kk-KZ"/>
        </w:rPr>
      </w:pPr>
    </w:p>
    <w:p w14:paraId="14A70681" w14:textId="77777777" w:rsidR="00294E13" w:rsidRPr="00294E13" w:rsidRDefault="00294E13" w:rsidP="00294E13">
      <w:pPr>
        <w:rPr>
          <w:lang w:val="kk-KZ"/>
        </w:rPr>
      </w:pPr>
    </w:p>
    <w:p w14:paraId="66B139EF" w14:textId="77777777" w:rsidR="00294E13" w:rsidRPr="00294E13" w:rsidRDefault="00294E13" w:rsidP="00294E13">
      <w:pPr>
        <w:rPr>
          <w:lang w:val="kk-KZ"/>
        </w:rPr>
      </w:pPr>
    </w:p>
    <w:p w14:paraId="38087312" w14:textId="77777777" w:rsidR="00294E13" w:rsidRPr="00294E13" w:rsidRDefault="00294E13" w:rsidP="00294E13">
      <w:pPr>
        <w:rPr>
          <w:lang w:val="kk-KZ"/>
        </w:rPr>
      </w:pPr>
    </w:p>
    <w:p w14:paraId="37334CEF" w14:textId="77777777" w:rsidR="00294E13" w:rsidRPr="00294E13" w:rsidRDefault="00294E13" w:rsidP="00294E13">
      <w:pPr>
        <w:rPr>
          <w:lang w:val="kk-KZ"/>
        </w:rPr>
      </w:pPr>
    </w:p>
    <w:p w14:paraId="461B4D08" w14:textId="77777777" w:rsidR="00294E13" w:rsidRPr="00294E13" w:rsidRDefault="00294E13" w:rsidP="00294E13">
      <w:pPr>
        <w:rPr>
          <w:lang w:val="kk-KZ"/>
        </w:rPr>
      </w:pPr>
    </w:p>
    <w:p w14:paraId="20670E70" w14:textId="77777777" w:rsidR="00294E13" w:rsidRPr="00294E13" w:rsidRDefault="00294E13" w:rsidP="00294E13">
      <w:pPr>
        <w:rPr>
          <w:lang w:val="kk-KZ"/>
        </w:rPr>
      </w:pPr>
    </w:p>
    <w:p w14:paraId="2CA1B30F" w14:textId="77777777" w:rsidR="00294E13" w:rsidRPr="00294E13" w:rsidRDefault="00294E13" w:rsidP="00294E13">
      <w:pPr>
        <w:rPr>
          <w:lang w:val="kk-KZ"/>
        </w:rPr>
      </w:pPr>
    </w:p>
    <w:p w14:paraId="525F0E28" w14:textId="77777777" w:rsidR="00294E13" w:rsidRPr="00294E13" w:rsidRDefault="00294E13" w:rsidP="00294E13">
      <w:pPr>
        <w:rPr>
          <w:lang w:val="kk-KZ"/>
        </w:rPr>
      </w:pPr>
    </w:p>
    <w:p w14:paraId="23AEE7DB" w14:textId="77777777" w:rsidR="00294E13" w:rsidRPr="00294E13" w:rsidRDefault="00294E13" w:rsidP="00294E13">
      <w:pPr>
        <w:rPr>
          <w:lang w:val="kk-KZ"/>
        </w:rPr>
      </w:pPr>
    </w:p>
    <w:p w14:paraId="08016F70" w14:textId="77777777" w:rsidR="00294E13" w:rsidRPr="00294E13" w:rsidRDefault="00294E13" w:rsidP="00294E13">
      <w:pPr>
        <w:rPr>
          <w:lang w:val="kk-KZ"/>
        </w:rPr>
      </w:pPr>
    </w:p>
    <w:tbl>
      <w:tblPr>
        <w:tblW w:w="10665" w:type="dxa"/>
        <w:tblInd w:w="-778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976"/>
        <w:gridCol w:w="7689"/>
      </w:tblGrid>
      <w:tr w:rsidR="00294E13" w:rsidRPr="00294E13" w14:paraId="0250BE96" w14:textId="77777777" w:rsidTr="00294E13">
        <w:trPr>
          <w:trHeight w:val="2466"/>
        </w:trPr>
        <w:tc>
          <w:tcPr>
            <w:tcW w:w="2974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A1CDBFA" w14:textId="7C9232D1" w:rsidR="00294E13" w:rsidRPr="00294E13" w:rsidRDefault="00294E13" w:rsidP="00294E13">
            <w:r w:rsidRPr="00294E13">
              <w:drawing>
                <wp:anchor distT="0" distB="0" distL="114300" distR="114300" simplePos="0" relativeHeight="251680768" behindDoc="0" locked="0" layoutInCell="1" allowOverlap="1" wp14:anchorId="3CB7145E" wp14:editId="1B7898FF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113030</wp:posOffset>
                  </wp:positionV>
                  <wp:extent cx="1615440" cy="2168525"/>
                  <wp:effectExtent l="0" t="0" r="3810" b="3175"/>
                  <wp:wrapTopAndBottom/>
                  <wp:docPr id="17993245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9634" r="96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5440" cy="2168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2FD9D2" w14:textId="77777777" w:rsidR="00294E13" w:rsidRPr="00294E13" w:rsidRDefault="00294E13" w:rsidP="00294E13">
            <w:pPr>
              <w:rPr>
                <w:b/>
                <w:lang w:val="kk-KZ"/>
              </w:rPr>
            </w:pPr>
            <w:r w:rsidRPr="00294E13">
              <w:rPr>
                <w:b/>
                <w:lang w:val="kk-KZ"/>
              </w:rPr>
              <w:t xml:space="preserve">Байғали Санжар Маратұлы </w:t>
            </w:r>
          </w:p>
          <w:p w14:paraId="46C3F227" w14:textId="77777777" w:rsidR="00294E13" w:rsidRPr="00294E13" w:rsidRDefault="00294E13" w:rsidP="00294E13">
            <w:pPr>
              <w:rPr>
                <w:b/>
                <w:lang w:val="kk-KZ"/>
              </w:rPr>
            </w:pPr>
          </w:p>
          <w:p w14:paraId="662DAA18" w14:textId="77777777" w:rsidR="00294E13" w:rsidRPr="00294E13" w:rsidRDefault="00294E13" w:rsidP="00294E13">
            <w:pPr>
              <w:rPr>
                <w:b/>
                <w:lang w:val="kk-KZ"/>
              </w:rPr>
            </w:pPr>
            <w:r w:rsidRPr="00294E13">
              <w:rPr>
                <w:b/>
                <w:lang w:val="kk-KZ"/>
              </w:rPr>
              <w:t>Учитель</w:t>
            </w:r>
          </w:p>
          <w:p w14:paraId="00E3407A" w14:textId="77777777" w:rsidR="00294E13" w:rsidRPr="00294E13" w:rsidRDefault="00294E13" w:rsidP="00294E13">
            <w:pPr>
              <w:rPr>
                <w:b/>
                <w:lang w:val="kk-KZ"/>
              </w:rPr>
            </w:pPr>
            <w:r w:rsidRPr="00294E13">
              <w:rPr>
                <w:b/>
                <w:lang w:val="kk-KZ"/>
              </w:rPr>
              <w:t>Образование: высшее</w:t>
            </w:r>
          </w:p>
          <w:p w14:paraId="292D2F0F" w14:textId="77777777" w:rsidR="00294E13" w:rsidRPr="00294E13" w:rsidRDefault="00294E13" w:rsidP="00294E13">
            <w:pPr>
              <w:rPr>
                <w:b/>
                <w:lang w:val="kk-KZ"/>
              </w:rPr>
            </w:pPr>
            <w:r w:rsidRPr="00294E13">
              <w:rPr>
                <w:b/>
                <w:lang w:val="kk-KZ"/>
              </w:rPr>
              <w:t>Дата рождения: 04.02.2004 г.</w:t>
            </w:r>
          </w:p>
          <w:p w14:paraId="457328C5" w14:textId="77777777" w:rsidR="00294E13" w:rsidRPr="00294E13" w:rsidRDefault="00294E13" w:rsidP="00294E13">
            <w:pPr>
              <w:rPr>
                <w:b/>
                <w:lang w:val="kk-KZ"/>
              </w:rPr>
            </w:pPr>
            <w:r w:rsidRPr="00294E13">
              <w:rPr>
                <w:b/>
                <w:lang w:val="kk-KZ"/>
              </w:rPr>
              <w:t>Город: Талдыкорган</w:t>
            </w:r>
          </w:p>
          <w:p w14:paraId="6DEFD622" w14:textId="77777777" w:rsidR="00294E13" w:rsidRPr="00294E13" w:rsidRDefault="00294E13" w:rsidP="00294E13">
            <w:pPr>
              <w:rPr>
                <w:b/>
                <w:lang w:val="kk-KZ"/>
              </w:rPr>
            </w:pPr>
            <w:r w:rsidRPr="00294E13">
              <w:rPr>
                <w:b/>
                <w:lang w:val="kk-KZ"/>
              </w:rPr>
              <w:t>Семейное положение: Холост</w:t>
            </w:r>
          </w:p>
          <w:p w14:paraId="24F6C04D" w14:textId="77777777" w:rsidR="00294E13" w:rsidRPr="00294E13" w:rsidRDefault="00294E13" w:rsidP="00294E13">
            <w:pPr>
              <w:rPr>
                <w:b/>
                <w:lang w:val="kk-KZ"/>
              </w:rPr>
            </w:pPr>
            <w:r w:rsidRPr="00294E13">
              <w:rPr>
                <w:b/>
                <w:lang w:val="kk-KZ"/>
              </w:rPr>
              <w:t>Телефон: +77002744896</w:t>
            </w:r>
          </w:p>
          <w:p w14:paraId="293C1DD2" w14:textId="77777777" w:rsidR="00294E13" w:rsidRPr="00294E13" w:rsidRDefault="00294E13" w:rsidP="00294E13">
            <w:r w:rsidRPr="00294E13">
              <w:rPr>
                <w:b/>
                <w:lang w:val="kk-KZ"/>
              </w:rPr>
              <w:t xml:space="preserve">Электронная почта: </w:t>
            </w:r>
            <w:proofErr w:type="spellStart"/>
            <w:r w:rsidRPr="00294E13">
              <w:rPr>
                <w:b/>
                <w:lang w:val="en-GB"/>
              </w:rPr>
              <w:t>sanzharbaygali</w:t>
            </w:r>
            <w:proofErr w:type="spellEnd"/>
            <w:r w:rsidRPr="00294E13">
              <w:rPr>
                <w:b/>
              </w:rPr>
              <w:t>1@</w:t>
            </w:r>
            <w:proofErr w:type="spellStart"/>
            <w:r w:rsidRPr="00294E13">
              <w:rPr>
                <w:b/>
                <w:lang w:val="en-GB"/>
              </w:rPr>
              <w:t>gmail</w:t>
            </w:r>
            <w:proofErr w:type="spellEnd"/>
            <w:r w:rsidRPr="00294E13">
              <w:rPr>
                <w:b/>
              </w:rPr>
              <w:t>.</w:t>
            </w:r>
            <w:r w:rsidRPr="00294E13">
              <w:rPr>
                <w:b/>
                <w:lang w:val="en-GB"/>
              </w:rPr>
              <w:t>com</w:t>
            </w:r>
          </w:p>
        </w:tc>
      </w:tr>
      <w:tr w:rsidR="00294E13" w:rsidRPr="00294E13" w14:paraId="05D6C213" w14:textId="77777777" w:rsidTr="00294E13">
        <w:tc>
          <w:tcPr>
            <w:tcW w:w="297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AC23EE" w14:textId="77777777" w:rsidR="00294E13" w:rsidRPr="00294E13" w:rsidRDefault="00294E13" w:rsidP="00294E13">
            <w:pPr>
              <w:rPr>
                <w:b/>
                <w:bCs/>
                <w:u w:val="single"/>
              </w:rPr>
            </w:pPr>
            <w:r w:rsidRPr="00294E13">
              <w:rPr>
                <w:b/>
                <w:bCs/>
                <w:u w:val="single"/>
              </w:rPr>
              <w:t>ОПЫТ РАБОТЫ</w:t>
            </w:r>
          </w:p>
          <w:p w14:paraId="5CEB5E71" w14:textId="77777777" w:rsidR="00294E13" w:rsidRPr="00294E13" w:rsidRDefault="00294E13" w:rsidP="00294E13">
            <w:r w:rsidRPr="00294E13">
              <w:rPr>
                <w:b/>
                <w:bCs/>
                <w:u w:val="single"/>
              </w:rPr>
              <w:t>УЧЕБНАЯ ПРАКТИКА</w:t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C930511" w14:textId="77777777" w:rsidR="00294E13" w:rsidRPr="00294E13" w:rsidRDefault="00294E13" w:rsidP="00294E13">
            <w:pPr>
              <w:rPr>
                <w:b/>
                <w:lang w:val="kk-KZ"/>
              </w:rPr>
            </w:pPr>
            <w:r w:rsidRPr="00294E13">
              <w:rPr>
                <w:b/>
                <w:lang w:val="kk-KZ"/>
              </w:rPr>
              <w:t>Физическое воспитание и искусство</w:t>
            </w:r>
          </w:p>
          <w:p w14:paraId="3F364C38" w14:textId="77777777" w:rsidR="00294E13" w:rsidRPr="00294E13" w:rsidRDefault="00294E13" w:rsidP="00294E13">
            <w:pPr>
              <w:rPr>
                <w:bCs/>
                <w:lang w:val="kk-KZ"/>
              </w:rPr>
            </w:pPr>
            <w:r w:rsidRPr="00294E13">
              <w:rPr>
                <w:bCs/>
                <w:lang w:val="kk-KZ"/>
              </w:rPr>
              <w:t>Январь 2025 г. – апрель 2025 г.</w:t>
            </w:r>
          </w:p>
          <w:p w14:paraId="2116E187" w14:textId="77777777" w:rsidR="00294E13" w:rsidRPr="00294E13" w:rsidRDefault="00294E13" w:rsidP="00294E13">
            <w:r w:rsidRPr="00294E13">
              <w:rPr>
                <w:bCs/>
                <w:lang w:val="kk-KZ"/>
              </w:rPr>
              <w:t xml:space="preserve">Жетысуйский район, город Талдықорған, Средняя школа №15 коммунальная </w:t>
            </w:r>
            <w:r w:rsidRPr="00294E13">
              <w:rPr>
                <w:bCs/>
              </w:rPr>
              <w:t>государственная учреждение.</w:t>
            </w:r>
          </w:p>
        </w:tc>
      </w:tr>
      <w:tr w:rsidR="00294E13" w:rsidRPr="00294E13" w14:paraId="1C3C0C4B" w14:textId="77777777" w:rsidTr="00294E13">
        <w:tc>
          <w:tcPr>
            <w:tcW w:w="2974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E01810" w14:textId="77777777" w:rsidR="00294E13" w:rsidRPr="00294E13" w:rsidRDefault="00294E13" w:rsidP="00294E13">
            <w:pPr>
              <w:rPr>
                <w:b/>
                <w:bCs/>
                <w:u w:val="single"/>
              </w:rPr>
            </w:pPr>
            <w:r w:rsidRPr="00294E13">
              <w:rPr>
                <w:b/>
                <w:bCs/>
                <w:u w:val="single"/>
              </w:rPr>
              <w:t>ОБРАЗОВАНИЕ</w:t>
            </w:r>
          </w:p>
          <w:p w14:paraId="2207EA64" w14:textId="77777777" w:rsidR="00294E13" w:rsidRPr="00294E13" w:rsidRDefault="00294E13" w:rsidP="00294E13"/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4B7CA3C" w14:textId="77777777" w:rsidR="00294E13" w:rsidRPr="00294E13" w:rsidRDefault="00294E13" w:rsidP="00294E13">
            <w:r w:rsidRPr="00294E13">
              <w:rPr>
                <w:b/>
                <w:lang w:val="kk-KZ"/>
              </w:rPr>
              <w:t xml:space="preserve">Место обучения: </w:t>
            </w:r>
            <w:r w:rsidRPr="00294E13">
              <w:rPr>
                <w:bCs/>
                <w:lang w:val="kk-KZ"/>
              </w:rPr>
              <w:t>Жетысуский университет имени Ильяса Жансугирова, г. Талдыкорган (2021-2025 гг.).</w:t>
            </w:r>
          </w:p>
          <w:p w14:paraId="39D61359" w14:textId="77777777" w:rsidR="00294E13" w:rsidRPr="00294E13" w:rsidRDefault="00294E13" w:rsidP="00294E13">
            <w:r w:rsidRPr="00294E13">
              <w:rPr>
                <w:b/>
                <w:lang w:val="kk-KZ"/>
              </w:rPr>
              <w:t xml:space="preserve">Факультет: </w:t>
            </w:r>
            <w:r w:rsidRPr="00294E13">
              <w:rPr>
                <w:bCs/>
                <w:lang w:val="kk-KZ"/>
              </w:rPr>
              <w:t>Физическое воспитание и искусство</w:t>
            </w:r>
          </w:p>
          <w:p w14:paraId="64B115F8" w14:textId="77777777" w:rsidR="00294E13" w:rsidRPr="00294E13" w:rsidRDefault="00294E13" w:rsidP="00294E13">
            <w:r w:rsidRPr="00294E13">
              <w:rPr>
                <w:b/>
                <w:lang w:val="kk-KZ"/>
              </w:rPr>
              <w:t xml:space="preserve">Образовательная программа: </w:t>
            </w:r>
            <w:r w:rsidRPr="00294E13">
              <w:rPr>
                <w:bCs/>
                <w:lang w:val="kk-KZ"/>
              </w:rPr>
              <w:t>«Физическая культура и спорт»</w:t>
            </w:r>
          </w:p>
          <w:p w14:paraId="78A4C6B9" w14:textId="77777777" w:rsidR="00294E13" w:rsidRPr="00294E13" w:rsidRDefault="00294E13" w:rsidP="00294E13">
            <w:r w:rsidRPr="00294E13">
              <w:rPr>
                <w:b/>
                <w:lang w:val="kk-KZ"/>
              </w:rPr>
              <w:t xml:space="preserve">Форма обучения: </w:t>
            </w:r>
            <w:r w:rsidRPr="00294E13">
              <w:rPr>
                <w:bCs/>
                <w:lang w:val="kk-KZ"/>
              </w:rPr>
              <w:t>Очная</w:t>
            </w:r>
          </w:p>
          <w:p w14:paraId="64689C2B" w14:textId="77777777" w:rsidR="00294E13" w:rsidRPr="00294E13" w:rsidRDefault="00294E13" w:rsidP="00294E13">
            <w:r w:rsidRPr="00294E13">
              <w:rPr>
                <w:b/>
                <w:lang w:val="kk-KZ"/>
              </w:rPr>
              <w:t>Общий средний балл (GPA) составляет 3,7.</w:t>
            </w:r>
          </w:p>
        </w:tc>
      </w:tr>
      <w:tr w:rsidR="00294E13" w:rsidRPr="00294E13" w14:paraId="4421917D" w14:textId="77777777" w:rsidTr="00294E13">
        <w:tc>
          <w:tcPr>
            <w:tcW w:w="297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6B05796" w14:textId="77777777" w:rsidR="00294E13" w:rsidRPr="00294E13" w:rsidRDefault="00294E13" w:rsidP="00294E13">
            <w:r w:rsidRPr="00294E13">
              <w:rPr>
                <w:b/>
                <w:bCs/>
                <w:u w:val="single"/>
              </w:rPr>
              <w:t>ПРОФЕССИОНАЛЬНЫЕ НАВЫКИ</w:t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61CF420" w14:textId="77777777" w:rsidR="00294E13" w:rsidRPr="00294E13" w:rsidRDefault="00294E13" w:rsidP="00294E13">
            <w:pPr>
              <w:numPr>
                <w:ilvl w:val="0"/>
                <w:numId w:val="32"/>
              </w:numPr>
            </w:pPr>
            <w:r w:rsidRPr="00294E13">
              <w:t>• Знание маркетинга.</w:t>
            </w:r>
          </w:p>
          <w:p w14:paraId="4FCE5946" w14:textId="77777777" w:rsidR="00294E13" w:rsidRPr="00294E13" w:rsidRDefault="00294E13" w:rsidP="00294E13">
            <w:pPr>
              <w:numPr>
                <w:ilvl w:val="0"/>
                <w:numId w:val="32"/>
              </w:numPr>
            </w:pPr>
            <w:r w:rsidRPr="00294E13">
              <w:t>• Знание языка: казахский – мой родной язык, русский – свободно, английский – по словарю.</w:t>
            </w:r>
          </w:p>
          <w:p w14:paraId="3A43B0C4" w14:textId="77777777" w:rsidR="00294E13" w:rsidRPr="00294E13" w:rsidRDefault="00294E13" w:rsidP="00294E13">
            <w:pPr>
              <w:numPr>
                <w:ilvl w:val="0"/>
                <w:numId w:val="32"/>
              </w:numPr>
            </w:pPr>
            <w:r w:rsidRPr="00294E13">
              <w:rPr>
                <w:lang w:val="en-US"/>
              </w:rPr>
              <w:t xml:space="preserve">• </w:t>
            </w:r>
            <w:r w:rsidRPr="00294E13">
              <w:t>Опытный</w:t>
            </w:r>
            <w:r w:rsidRPr="00294E13">
              <w:rPr>
                <w:lang w:val="en-US"/>
              </w:rPr>
              <w:t xml:space="preserve"> </w:t>
            </w:r>
            <w:r w:rsidRPr="00294E13">
              <w:t>пользователь</w:t>
            </w:r>
            <w:r w:rsidRPr="00294E13">
              <w:rPr>
                <w:lang w:val="en-US"/>
              </w:rPr>
              <w:t xml:space="preserve"> </w:t>
            </w:r>
            <w:r w:rsidRPr="00294E13">
              <w:t>ПК</w:t>
            </w:r>
            <w:r w:rsidRPr="00294E13">
              <w:rPr>
                <w:lang w:val="en-US"/>
              </w:rPr>
              <w:t xml:space="preserve">: MS Word, MS Excel, MS, Power Point. </w:t>
            </w:r>
            <w:r w:rsidRPr="00294E13">
              <w:t xml:space="preserve">Навыки работы с сайтами и программами для дистанционного обучения, такими как </w:t>
            </w:r>
            <w:proofErr w:type="spellStart"/>
            <w:r w:rsidRPr="00294E13">
              <w:t>Padlet</w:t>
            </w:r>
            <w:proofErr w:type="spellEnd"/>
            <w:r w:rsidRPr="00294E13">
              <w:t xml:space="preserve">, Zoom, Google </w:t>
            </w:r>
            <w:proofErr w:type="spellStart"/>
            <w:r w:rsidRPr="00294E13">
              <w:t>Classroom</w:t>
            </w:r>
            <w:proofErr w:type="spellEnd"/>
            <w:r w:rsidRPr="00294E13">
              <w:t>.</w:t>
            </w:r>
          </w:p>
          <w:p w14:paraId="51E11CFA" w14:textId="77777777" w:rsidR="00294E13" w:rsidRPr="00294E13" w:rsidRDefault="00294E13" w:rsidP="00294E13">
            <w:pPr>
              <w:numPr>
                <w:ilvl w:val="0"/>
                <w:numId w:val="32"/>
              </w:numPr>
            </w:pPr>
            <w:r w:rsidRPr="00294E13">
              <w:lastRenderedPageBreak/>
              <w:t>• Внедрение современных методов обучения</w:t>
            </w:r>
          </w:p>
        </w:tc>
      </w:tr>
      <w:tr w:rsidR="00294E13" w:rsidRPr="00294E13" w14:paraId="20B72FB1" w14:textId="77777777" w:rsidTr="00294E13">
        <w:trPr>
          <w:trHeight w:val="758"/>
        </w:trPr>
        <w:tc>
          <w:tcPr>
            <w:tcW w:w="297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6D74D1D" w14:textId="77777777" w:rsidR="00294E13" w:rsidRPr="00294E13" w:rsidRDefault="00294E13" w:rsidP="00294E13">
            <w:r w:rsidRPr="00294E13">
              <w:rPr>
                <w:b/>
                <w:bCs/>
                <w:u w:val="single"/>
              </w:rPr>
              <w:lastRenderedPageBreak/>
              <w:t>ЛИЧНЫЕ КАЧЕСТВА</w:t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CB6302C" w14:textId="77777777" w:rsidR="00294E13" w:rsidRPr="00294E13" w:rsidRDefault="00294E13" w:rsidP="00294E13">
            <w:pPr>
              <w:numPr>
                <w:ilvl w:val="0"/>
                <w:numId w:val="33"/>
              </w:numPr>
            </w:pPr>
            <w:r w:rsidRPr="00294E13">
              <w:t>• Ответственность, компетентность, организаторские и управленческие навыки,</w:t>
            </w:r>
          </w:p>
          <w:p w14:paraId="1462CB46" w14:textId="77777777" w:rsidR="00294E13" w:rsidRPr="00294E13" w:rsidRDefault="00294E13" w:rsidP="00294E13">
            <w:pPr>
              <w:numPr>
                <w:ilvl w:val="0"/>
                <w:numId w:val="33"/>
              </w:numPr>
            </w:pPr>
            <w:r w:rsidRPr="00294E13">
              <w:t xml:space="preserve">• Требовательный, творческий подход к задачам </w:t>
            </w:r>
          </w:p>
          <w:p w14:paraId="2D1CF441" w14:textId="77777777" w:rsidR="00294E13" w:rsidRPr="00294E13" w:rsidRDefault="00294E13" w:rsidP="00294E13">
            <w:pPr>
              <w:numPr>
                <w:ilvl w:val="0"/>
                <w:numId w:val="33"/>
              </w:numPr>
            </w:pPr>
            <w:r w:rsidRPr="00294E13">
              <w:t>• Грамотное письменное и устное общение</w:t>
            </w:r>
          </w:p>
          <w:p w14:paraId="4AD32174" w14:textId="77777777" w:rsidR="00294E13" w:rsidRPr="00294E13" w:rsidRDefault="00294E13" w:rsidP="00294E13">
            <w:pPr>
              <w:numPr>
                <w:ilvl w:val="0"/>
                <w:numId w:val="33"/>
              </w:numPr>
            </w:pPr>
            <w:r w:rsidRPr="00294E13">
              <w:t>• Умение находить общий язык с детьми.</w:t>
            </w:r>
          </w:p>
        </w:tc>
      </w:tr>
      <w:tr w:rsidR="00294E13" w:rsidRPr="00294E13" w14:paraId="7CCE7EDB" w14:textId="77777777" w:rsidTr="00294E13">
        <w:trPr>
          <w:trHeight w:val="1041"/>
        </w:trPr>
        <w:tc>
          <w:tcPr>
            <w:tcW w:w="297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EAD56E5" w14:textId="77777777" w:rsidR="00294E13" w:rsidRPr="00294E13" w:rsidRDefault="00294E13" w:rsidP="00294E13">
            <w:pPr>
              <w:rPr>
                <w:b/>
                <w:bCs/>
                <w:u w:val="single"/>
                <w:lang w:val="kk-KZ"/>
              </w:rPr>
            </w:pPr>
            <w:r w:rsidRPr="00294E13">
              <w:rPr>
                <w:b/>
                <w:bCs/>
                <w:u w:val="single"/>
                <w:lang w:val="kk-KZ"/>
              </w:rPr>
              <w:t>ДОСТИЖЕНИЯ:</w:t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EB4E81" w14:textId="77777777" w:rsidR="00294E13" w:rsidRPr="00294E13" w:rsidRDefault="00294E13" w:rsidP="00294E13">
            <w:pPr>
              <w:numPr>
                <w:ilvl w:val="0"/>
                <w:numId w:val="34"/>
              </w:numPr>
              <w:rPr>
                <w:lang w:val="kk-KZ"/>
              </w:rPr>
            </w:pPr>
            <w:r w:rsidRPr="00294E13">
              <w:rPr>
                <w:lang w:val="kk-KZ"/>
              </w:rPr>
              <w:t>• Педагогическая практика оценена на «очень хорошо».</w:t>
            </w:r>
          </w:p>
          <w:p w14:paraId="402F975C" w14:textId="77777777" w:rsidR="00294E13" w:rsidRPr="00294E13" w:rsidRDefault="00294E13" w:rsidP="00294E13"/>
        </w:tc>
      </w:tr>
      <w:tr w:rsidR="00294E13" w:rsidRPr="00294E13" w14:paraId="2B94C4B1" w14:textId="77777777" w:rsidTr="00294E13">
        <w:tc>
          <w:tcPr>
            <w:tcW w:w="2974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8E5A0FB" w14:textId="77777777" w:rsidR="00294E13" w:rsidRPr="00294E13" w:rsidRDefault="00294E13" w:rsidP="00294E13">
            <w:r w:rsidRPr="00294E13">
              <w:rPr>
                <w:b/>
                <w:bCs/>
                <w:u w:val="single"/>
              </w:rPr>
              <w:t xml:space="preserve">ДОПОЛНИТЕЛЬНАЯ ИНФОРМАЦИЯ: </w:t>
            </w:r>
          </w:p>
          <w:p w14:paraId="3C5D75C1" w14:textId="77777777" w:rsidR="00294E13" w:rsidRPr="00294E13" w:rsidRDefault="00294E13" w:rsidP="00294E13"/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7B4C45" w14:textId="77777777" w:rsidR="00294E13" w:rsidRPr="00294E13" w:rsidRDefault="00294E13" w:rsidP="00294E13"/>
          <w:p w14:paraId="5D29E721" w14:textId="77777777" w:rsidR="00294E13" w:rsidRPr="00294E13" w:rsidRDefault="00294E13" w:rsidP="00294E13">
            <w:pPr>
              <w:numPr>
                <w:ilvl w:val="0"/>
                <w:numId w:val="34"/>
              </w:numPr>
              <w:rPr>
                <w:b/>
              </w:rPr>
            </w:pPr>
            <w:r w:rsidRPr="00294E13">
              <w:rPr>
                <w:b/>
              </w:rPr>
              <w:t>• Интересы: изучение других иностранных языков, чтение книг, походы в театры, занятия фитнесом, развитие личных спортивных навыков.</w:t>
            </w:r>
          </w:p>
        </w:tc>
      </w:tr>
    </w:tbl>
    <w:p w14:paraId="054A7CC4" w14:textId="77777777" w:rsidR="00294E13" w:rsidRPr="00294E13" w:rsidRDefault="00294E13" w:rsidP="00294E13"/>
    <w:p w14:paraId="15A1231A" w14:textId="77777777" w:rsidR="00294E13" w:rsidRPr="00294E13" w:rsidRDefault="00294E13" w:rsidP="00294E13"/>
    <w:p w14:paraId="61CC6340" w14:textId="77777777" w:rsidR="00294E13" w:rsidRPr="00294E13" w:rsidRDefault="00294E13" w:rsidP="00294E13"/>
    <w:p w14:paraId="79088109" w14:textId="77777777" w:rsidR="00294E13" w:rsidRPr="00294E13" w:rsidRDefault="00294E13" w:rsidP="00294E13"/>
    <w:p w14:paraId="564B40F6" w14:textId="77777777" w:rsidR="00294E13" w:rsidRPr="00294E13" w:rsidRDefault="00294E13" w:rsidP="00294E13"/>
    <w:p w14:paraId="2007FF9A" w14:textId="77777777" w:rsidR="00294E13" w:rsidRPr="00294E13" w:rsidRDefault="00294E13" w:rsidP="00294E13"/>
    <w:p w14:paraId="6DE56F70" w14:textId="77777777" w:rsidR="00294E13" w:rsidRPr="00294E13" w:rsidRDefault="00294E13" w:rsidP="00294E13"/>
    <w:p w14:paraId="15F11A3F" w14:textId="77777777" w:rsidR="00294E13" w:rsidRPr="00294E13" w:rsidRDefault="00294E13" w:rsidP="00294E13"/>
    <w:p w14:paraId="5D888E6B" w14:textId="77777777" w:rsidR="00294E13" w:rsidRPr="00294E13" w:rsidRDefault="00294E13" w:rsidP="00294E13"/>
    <w:p w14:paraId="5ACC8D2A" w14:textId="77777777" w:rsidR="00294E13" w:rsidRPr="00294E13" w:rsidRDefault="00294E13" w:rsidP="00294E13"/>
    <w:p w14:paraId="74506C7B" w14:textId="77777777" w:rsidR="00294E13" w:rsidRPr="00294E13" w:rsidRDefault="00294E13" w:rsidP="00294E13"/>
    <w:p w14:paraId="4C5E9DEC" w14:textId="77777777" w:rsidR="00294E13" w:rsidRPr="00294E13" w:rsidRDefault="00294E13" w:rsidP="00294E13"/>
    <w:p w14:paraId="64DD4EA8" w14:textId="77777777" w:rsidR="00294E13" w:rsidRPr="00294E13" w:rsidRDefault="00294E13" w:rsidP="00294E13"/>
    <w:tbl>
      <w:tblPr>
        <w:tblW w:w="1074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049"/>
        <w:gridCol w:w="7691"/>
      </w:tblGrid>
      <w:tr w:rsidR="00294E13" w:rsidRPr="00294E13" w14:paraId="66F01F0E" w14:textId="77777777" w:rsidTr="00294E13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91F80C3" w14:textId="28475649" w:rsidR="00294E13" w:rsidRPr="00294E13" w:rsidRDefault="00294E13" w:rsidP="00294E13">
            <w:r w:rsidRPr="00294E13">
              <w:rPr>
                <w:b/>
              </w:rPr>
              <w:lastRenderedPageBreak/>
              <w:drawing>
                <wp:inline distT="0" distB="0" distL="0" distR="0" wp14:anchorId="56952932" wp14:editId="4B3E18B9">
                  <wp:extent cx="1666875" cy="2238375"/>
                  <wp:effectExtent l="0" t="0" r="9525" b="9525"/>
                  <wp:docPr id="1350557880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2238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9B8ABC" w14:textId="77777777" w:rsidR="00294E13" w:rsidRPr="00294E13" w:rsidRDefault="00294E13" w:rsidP="00294E13">
            <w:pPr>
              <w:rPr>
                <w:b/>
                <w:lang w:val="en-GB"/>
              </w:rPr>
            </w:pPr>
            <w:proofErr w:type="spellStart"/>
            <w:r w:rsidRPr="00294E13">
              <w:rPr>
                <w:b/>
                <w:lang w:val="en-GB"/>
              </w:rPr>
              <w:t>Baigali</w:t>
            </w:r>
            <w:proofErr w:type="spellEnd"/>
            <w:r w:rsidRPr="00294E13">
              <w:rPr>
                <w:b/>
                <w:lang w:val="en-GB"/>
              </w:rPr>
              <w:t xml:space="preserve"> Sanzhar </w:t>
            </w:r>
            <w:proofErr w:type="spellStart"/>
            <w:r w:rsidRPr="00294E13">
              <w:rPr>
                <w:b/>
                <w:lang w:val="en-GB"/>
              </w:rPr>
              <w:t>Maratuly</w:t>
            </w:r>
            <w:proofErr w:type="spellEnd"/>
          </w:p>
          <w:p w14:paraId="32263C98" w14:textId="77777777" w:rsidR="00294E13" w:rsidRPr="00294E13" w:rsidRDefault="00294E13" w:rsidP="00294E13">
            <w:pPr>
              <w:rPr>
                <w:b/>
                <w:lang w:val="en-US"/>
              </w:rPr>
            </w:pPr>
          </w:p>
          <w:p w14:paraId="7FEF5514" w14:textId="77777777" w:rsidR="00294E13" w:rsidRPr="00294E13" w:rsidRDefault="00294E13" w:rsidP="00294E13">
            <w:pPr>
              <w:rPr>
                <w:b/>
                <w:lang w:val="en-US"/>
              </w:rPr>
            </w:pPr>
            <w:r w:rsidRPr="00294E13">
              <w:rPr>
                <w:b/>
                <w:lang w:val="en-US"/>
              </w:rPr>
              <w:t>Teacher</w:t>
            </w:r>
          </w:p>
          <w:p w14:paraId="1B9FD382" w14:textId="77777777" w:rsidR="00294E13" w:rsidRPr="00294E13" w:rsidRDefault="00294E13" w:rsidP="00294E13">
            <w:pPr>
              <w:rPr>
                <w:b/>
                <w:lang w:val="en-US"/>
              </w:rPr>
            </w:pPr>
            <w:r w:rsidRPr="00294E13">
              <w:rPr>
                <w:b/>
                <w:lang w:val="en-US"/>
              </w:rPr>
              <w:t>Education: higher</w:t>
            </w:r>
          </w:p>
          <w:p w14:paraId="5D81E3CA" w14:textId="77777777" w:rsidR="00294E13" w:rsidRPr="00294E13" w:rsidRDefault="00294E13" w:rsidP="00294E13">
            <w:pPr>
              <w:rPr>
                <w:b/>
                <w:lang w:val="en-US"/>
              </w:rPr>
            </w:pPr>
            <w:r w:rsidRPr="00294E13">
              <w:rPr>
                <w:b/>
                <w:lang w:val="en-US"/>
              </w:rPr>
              <w:t>Date of birth: 18.06.2004</w:t>
            </w:r>
          </w:p>
          <w:p w14:paraId="5B0C93BF" w14:textId="77777777" w:rsidR="00294E13" w:rsidRPr="00294E13" w:rsidRDefault="00294E13" w:rsidP="00294E13">
            <w:pPr>
              <w:rPr>
                <w:b/>
                <w:lang w:val="en-US"/>
              </w:rPr>
            </w:pPr>
            <w:r w:rsidRPr="00294E13">
              <w:rPr>
                <w:b/>
                <w:lang w:val="en-US"/>
              </w:rPr>
              <w:t xml:space="preserve">City: </w:t>
            </w:r>
            <w:proofErr w:type="spellStart"/>
            <w:r w:rsidRPr="00294E13">
              <w:rPr>
                <w:b/>
                <w:lang w:val="en-US"/>
              </w:rPr>
              <w:t>Taldykorgan</w:t>
            </w:r>
            <w:proofErr w:type="spellEnd"/>
          </w:p>
          <w:p w14:paraId="0C8CFEA6" w14:textId="77777777" w:rsidR="00294E13" w:rsidRPr="00294E13" w:rsidRDefault="00294E13" w:rsidP="00294E13">
            <w:pPr>
              <w:rPr>
                <w:b/>
                <w:lang w:val="en-US"/>
              </w:rPr>
            </w:pPr>
            <w:r w:rsidRPr="00294E13">
              <w:rPr>
                <w:b/>
                <w:lang w:val="en-US"/>
              </w:rPr>
              <w:t>Marital status: Single</w:t>
            </w:r>
          </w:p>
          <w:p w14:paraId="1811EE3D" w14:textId="77777777" w:rsidR="00294E13" w:rsidRPr="00294E13" w:rsidRDefault="00294E13" w:rsidP="00294E13">
            <w:pPr>
              <w:rPr>
                <w:b/>
                <w:lang w:val="en-US"/>
              </w:rPr>
            </w:pPr>
            <w:r w:rsidRPr="00294E13">
              <w:rPr>
                <w:b/>
                <w:lang w:val="en-US"/>
              </w:rPr>
              <w:t>Phone: +77002744896</w:t>
            </w:r>
          </w:p>
          <w:p w14:paraId="02ED5C07" w14:textId="77777777" w:rsidR="00294E13" w:rsidRPr="00294E13" w:rsidRDefault="00294E13" w:rsidP="00294E13">
            <w:pPr>
              <w:rPr>
                <w:lang w:val="en-US"/>
              </w:rPr>
            </w:pPr>
            <w:r w:rsidRPr="00294E13">
              <w:rPr>
                <w:b/>
                <w:lang w:val="en-US"/>
              </w:rPr>
              <w:t xml:space="preserve">E-mail: </w:t>
            </w:r>
            <w:r w:rsidRPr="00294E13">
              <w:rPr>
                <w:b/>
                <w:lang w:val="en-GB"/>
              </w:rPr>
              <w:t>sanzharbaygali1@gmail.com</w:t>
            </w:r>
          </w:p>
        </w:tc>
      </w:tr>
      <w:tr w:rsidR="00294E13" w:rsidRPr="00294E13" w14:paraId="7D80D04A" w14:textId="77777777" w:rsidTr="00294E13"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E443DE" w14:textId="77777777" w:rsidR="00294E13" w:rsidRPr="00294E13" w:rsidRDefault="00294E13" w:rsidP="00294E13">
            <w:pPr>
              <w:rPr>
                <w:b/>
                <w:bCs/>
                <w:u w:val="single"/>
                <w:lang w:val="en-US"/>
              </w:rPr>
            </w:pPr>
          </w:p>
          <w:p w14:paraId="640C55B7" w14:textId="77777777" w:rsidR="00294E13" w:rsidRPr="00294E13" w:rsidRDefault="00294E13" w:rsidP="00294E13">
            <w:r w:rsidRPr="00294E13">
              <w:rPr>
                <w:b/>
                <w:bCs/>
                <w:u w:val="single"/>
                <w:lang w:val="kk-KZ"/>
              </w:rPr>
              <w:t xml:space="preserve">WORK EXPERIENCE TRAINING PRACTICE 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84144EA" w14:textId="77777777" w:rsidR="00294E13" w:rsidRPr="00294E13" w:rsidRDefault="00294E13" w:rsidP="00294E13">
            <w:pPr>
              <w:rPr>
                <w:b/>
                <w:bCs/>
                <w:lang w:val="en-US"/>
              </w:rPr>
            </w:pPr>
            <w:r w:rsidRPr="00294E13">
              <w:rPr>
                <w:b/>
                <w:bCs/>
                <w:lang w:val="en-US"/>
              </w:rPr>
              <w:t>Physical education and art</w:t>
            </w:r>
          </w:p>
          <w:p w14:paraId="0AFDB361" w14:textId="77777777" w:rsidR="00294E13" w:rsidRPr="00294E13" w:rsidRDefault="00294E13" w:rsidP="00294E13">
            <w:pPr>
              <w:rPr>
                <w:b/>
                <w:bCs/>
                <w:lang w:val="en-US"/>
              </w:rPr>
            </w:pPr>
            <w:r w:rsidRPr="00294E13">
              <w:rPr>
                <w:b/>
                <w:bCs/>
                <w:lang w:val="en-US"/>
              </w:rPr>
              <w:t>January 2025 – April 2025</w:t>
            </w:r>
          </w:p>
          <w:p w14:paraId="41D75912" w14:textId="77777777" w:rsidR="00294E13" w:rsidRPr="00294E13" w:rsidRDefault="00294E13" w:rsidP="00294E13">
            <w:pPr>
              <w:rPr>
                <w:lang w:val="en-US"/>
              </w:rPr>
            </w:pPr>
            <w:proofErr w:type="spellStart"/>
            <w:r w:rsidRPr="00294E13">
              <w:rPr>
                <w:b/>
                <w:bCs/>
                <w:lang w:val="en-US"/>
              </w:rPr>
              <w:t>Zhetysu</w:t>
            </w:r>
            <w:proofErr w:type="spellEnd"/>
            <w:r w:rsidRPr="00294E13">
              <w:rPr>
                <w:b/>
                <w:bCs/>
                <w:lang w:val="en-US"/>
              </w:rPr>
              <w:t xml:space="preserve"> district, </w:t>
            </w:r>
            <w:proofErr w:type="spellStart"/>
            <w:r w:rsidRPr="00294E13">
              <w:rPr>
                <w:b/>
                <w:bCs/>
                <w:lang w:val="en-US"/>
              </w:rPr>
              <w:t>Taldykorgan</w:t>
            </w:r>
            <w:proofErr w:type="spellEnd"/>
            <w:r w:rsidRPr="00294E13">
              <w:rPr>
                <w:b/>
                <w:bCs/>
                <w:lang w:val="en-US"/>
              </w:rPr>
              <w:t xml:space="preserve"> </w:t>
            </w:r>
            <w:r w:rsidRPr="00294E13">
              <w:rPr>
                <w:b/>
                <w:bCs/>
                <w:lang w:val="en-GB"/>
              </w:rPr>
              <w:t xml:space="preserve">Secondary school </w:t>
            </w:r>
            <w:r w:rsidRPr="00294E13">
              <w:rPr>
                <w:b/>
                <w:bCs/>
                <w:lang w:val="en-US"/>
              </w:rPr>
              <w:t>№15</w:t>
            </w:r>
            <w:r w:rsidRPr="00294E13">
              <w:rPr>
                <w:b/>
                <w:bCs/>
                <w:lang w:val="en-GB"/>
              </w:rPr>
              <w:t xml:space="preserve"> communal </w:t>
            </w:r>
            <w:proofErr w:type="spellStart"/>
            <w:r w:rsidRPr="00294E13">
              <w:rPr>
                <w:b/>
                <w:bCs/>
                <w:lang w:val="en-GB"/>
              </w:rPr>
              <w:t>goverenment</w:t>
            </w:r>
            <w:proofErr w:type="spellEnd"/>
            <w:r w:rsidRPr="00294E13">
              <w:rPr>
                <w:b/>
                <w:bCs/>
                <w:lang w:val="en-GB"/>
              </w:rPr>
              <w:t xml:space="preserve"> institution </w:t>
            </w:r>
          </w:p>
        </w:tc>
      </w:tr>
      <w:tr w:rsidR="00294E13" w:rsidRPr="00294E13" w14:paraId="776830FB" w14:textId="77777777" w:rsidTr="00294E13">
        <w:tc>
          <w:tcPr>
            <w:tcW w:w="305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C3B565" w14:textId="77777777" w:rsidR="00294E13" w:rsidRPr="00294E13" w:rsidRDefault="00294E13" w:rsidP="00294E13">
            <w:pPr>
              <w:rPr>
                <w:b/>
                <w:bCs/>
                <w:u w:val="single"/>
              </w:rPr>
            </w:pPr>
            <w:r w:rsidRPr="00294E13">
              <w:rPr>
                <w:b/>
                <w:bCs/>
                <w:u w:val="single"/>
              </w:rPr>
              <w:t>EDUCATION</w:t>
            </w:r>
          </w:p>
          <w:p w14:paraId="5C12D01C" w14:textId="77777777" w:rsidR="00294E13" w:rsidRPr="00294E13" w:rsidRDefault="00294E13" w:rsidP="00294E13"/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8C6BC01" w14:textId="77777777" w:rsidR="00294E13" w:rsidRPr="00294E13" w:rsidRDefault="00294E13" w:rsidP="00294E13">
            <w:pPr>
              <w:rPr>
                <w:b/>
                <w:lang w:val="en"/>
              </w:rPr>
            </w:pPr>
            <w:r w:rsidRPr="00294E13">
              <w:rPr>
                <w:b/>
                <w:lang w:val="en"/>
              </w:rPr>
              <w:t xml:space="preserve">Place of study: </w:t>
            </w:r>
            <w:proofErr w:type="spellStart"/>
            <w:r w:rsidRPr="00294E13">
              <w:rPr>
                <w:b/>
                <w:lang w:val="en"/>
              </w:rPr>
              <w:t>Zhetysu</w:t>
            </w:r>
            <w:proofErr w:type="spellEnd"/>
            <w:r w:rsidRPr="00294E13">
              <w:rPr>
                <w:b/>
                <w:lang w:val="en"/>
              </w:rPr>
              <w:t xml:space="preserve"> University named after Ilyas </w:t>
            </w:r>
            <w:proofErr w:type="spellStart"/>
            <w:r w:rsidRPr="00294E13">
              <w:rPr>
                <w:b/>
                <w:lang w:val="en"/>
              </w:rPr>
              <w:t>Zhansugirov</w:t>
            </w:r>
            <w:proofErr w:type="spellEnd"/>
            <w:r w:rsidRPr="00294E13">
              <w:rPr>
                <w:b/>
                <w:lang w:val="en"/>
              </w:rPr>
              <w:t xml:space="preserve">, </w:t>
            </w:r>
            <w:proofErr w:type="spellStart"/>
            <w:r w:rsidRPr="00294E13">
              <w:rPr>
                <w:b/>
                <w:lang w:val="en"/>
              </w:rPr>
              <w:t>Taldykorgan</w:t>
            </w:r>
            <w:proofErr w:type="spellEnd"/>
            <w:r w:rsidRPr="00294E13">
              <w:rPr>
                <w:b/>
                <w:lang w:val="en"/>
              </w:rPr>
              <w:t xml:space="preserve"> (2021-2025).</w:t>
            </w:r>
          </w:p>
          <w:p w14:paraId="5B27598A" w14:textId="77777777" w:rsidR="00294E13" w:rsidRPr="00294E13" w:rsidRDefault="00294E13" w:rsidP="00294E13">
            <w:pPr>
              <w:rPr>
                <w:b/>
                <w:lang w:val="en"/>
              </w:rPr>
            </w:pPr>
            <w:r w:rsidRPr="00294E13">
              <w:rPr>
                <w:b/>
                <w:lang w:val="en"/>
              </w:rPr>
              <w:t>Faculty: Physical Education and Art</w:t>
            </w:r>
          </w:p>
          <w:p w14:paraId="0FA2E18C" w14:textId="77777777" w:rsidR="00294E13" w:rsidRPr="00294E13" w:rsidRDefault="00294E13" w:rsidP="00294E13">
            <w:pPr>
              <w:rPr>
                <w:b/>
                <w:lang w:val="en"/>
              </w:rPr>
            </w:pPr>
            <w:r w:rsidRPr="00294E13">
              <w:rPr>
                <w:b/>
                <w:lang w:val="en"/>
              </w:rPr>
              <w:t>Educational program: "Physical Education and Sports"</w:t>
            </w:r>
          </w:p>
          <w:p w14:paraId="76B3663D" w14:textId="77777777" w:rsidR="00294E13" w:rsidRPr="00294E13" w:rsidRDefault="00294E13" w:rsidP="00294E13">
            <w:pPr>
              <w:rPr>
                <w:b/>
                <w:lang w:val="en"/>
              </w:rPr>
            </w:pPr>
            <w:r w:rsidRPr="00294E13">
              <w:rPr>
                <w:b/>
                <w:lang w:val="en"/>
              </w:rPr>
              <w:t>Form of study: Full-time</w:t>
            </w:r>
          </w:p>
          <w:p w14:paraId="5B661CB5" w14:textId="77777777" w:rsidR="00294E13" w:rsidRPr="00294E13" w:rsidRDefault="00294E13" w:rsidP="00294E13">
            <w:pPr>
              <w:rPr>
                <w:lang w:val="en-US"/>
              </w:rPr>
            </w:pPr>
            <w:r w:rsidRPr="00294E13">
              <w:rPr>
                <w:b/>
                <w:lang w:val="en"/>
              </w:rPr>
              <w:t>The overall average grade (GPA) is 3.7.</w:t>
            </w:r>
          </w:p>
        </w:tc>
      </w:tr>
      <w:tr w:rsidR="00294E13" w:rsidRPr="00294E13" w14:paraId="2EA8B466" w14:textId="77777777" w:rsidTr="00294E13"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32BF63B" w14:textId="77777777" w:rsidR="00294E13" w:rsidRPr="00294E13" w:rsidRDefault="00294E13" w:rsidP="00294E13">
            <w:r w:rsidRPr="00294E13">
              <w:rPr>
                <w:b/>
                <w:bCs/>
                <w:u w:val="single"/>
              </w:rPr>
              <w:t>PROFESSIONAL SKILLS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89228BF" w14:textId="77777777" w:rsidR="00294E13" w:rsidRPr="00294E13" w:rsidRDefault="00294E13" w:rsidP="00294E13">
            <w:pPr>
              <w:numPr>
                <w:ilvl w:val="0"/>
                <w:numId w:val="32"/>
              </w:numPr>
              <w:rPr>
                <w:lang w:val="en"/>
              </w:rPr>
            </w:pPr>
            <w:r w:rsidRPr="00294E13">
              <w:rPr>
                <w:lang w:val="en"/>
              </w:rPr>
              <w:t xml:space="preserve"> • Marketing knowledge.</w:t>
            </w:r>
          </w:p>
          <w:p w14:paraId="1A321635" w14:textId="77777777" w:rsidR="00294E13" w:rsidRPr="00294E13" w:rsidRDefault="00294E13" w:rsidP="00294E13">
            <w:pPr>
              <w:numPr>
                <w:ilvl w:val="0"/>
                <w:numId w:val="32"/>
              </w:numPr>
              <w:rPr>
                <w:lang w:val="en"/>
              </w:rPr>
            </w:pPr>
            <w:r w:rsidRPr="00294E13">
              <w:rPr>
                <w:lang w:val="en"/>
              </w:rPr>
              <w:t>• Language skills: Kazakh is my native language, Russian is fluent, English is from a dictionary.</w:t>
            </w:r>
          </w:p>
          <w:p w14:paraId="0E8ABB9C" w14:textId="77777777" w:rsidR="00294E13" w:rsidRPr="00294E13" w:rsidRDefault="00294E13" w:rsidP="00294E13">
            <w:pPr>
              <w:numPr>
                <w:ilvl w:val="0"/>
                <w:numId w:val="32"/>
              </w:numPr>
              <w:rPr>
                <w:lang w:val="en"/>
              </w:rPr>
            </w:pPr>
            <w:r w:rsidRPr="00294E13">
              <w:rPr>
                <w:lang w:val="en"/>
              </w:rPr>
              <w:t xml:space="preserve"> • Experienced PC user: MS Word, MS Excel, MS, Power Point. Skills in working with websites and programs for distance learning, such as Padlet, Zoom, Google Classroom.</w:t>
            </w:r>
          </w:p>
          <w:p w14:paraId="7B4C06AA" w14:textId="77777777" w:rsidR="00294E13" w:rsidRPr="00294E13" w:rsidRDefault="00294E13" w:rsidP="00294E13">
            <w:pPr>
              <w:numPr>
                <w:ilvl w:val="0"/>
                <w:numId w:val="32"/>
              </w:numPr>
              <w:rPr>
                <w:lang w:val="en-US"/>
              </w:rPr>
            </w:pPr>
            <w:r w:rsidRPr="00294E13">
              <w:rPr>
                <w:lang w:val="en"/>
              </w:rPr>
              <w:t>• Implementation of modern teaching methods</w:t>
            </w:r>
          </w:p>
        </w:tc>
      </w:tr>
      <w:tr w:rsidR="00294E13" w:rsidRPr="00294E13" w14:paraId="02FC5597" w14:textId="77777777" w:rsidTr="00294E13">
        <w:trPr>
          <w:trHeight w:val="758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91D84A6" w14:textId="77777777" w:rsidR="00294E13" w:rsidRPr="00294E13" w:rsidRDefault="00294E13" w:rsidP="00294E13">
            <w:r w:rsidRPr="00294E13">
              <w:rPr>
                <w:b/>
                <w:bCs/>
                <w:u w:val="single"/>
              </w:rPr>
              <w:lastRenderedPageBreak/>
              <w:t>PERSONAL QUALITIES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C7694BF" w14:textId="77777777" w:rsidR="00294E13" w:rsidRPr="00294E13" w:rsidRDefault="00294E13" w:rsidP="00294E13">
            <w:pPr>
              <w:numPr>
                <w:ilvl w:val="0"/>
                <w:numId w:val="35"/>
              </w:numPr>
            </w:pPr>
            <w:r w:rsidRPr="00294E13">
              <w:rPr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0C351EF5" w14:textId="77777777" w:rsidR="00294E13" w:rsidRPr="00294E13" w:rsidRDefault="00294E13" w:rsidP="00294E13">
            <w:pPr>
              <w:numPr>
                <w:ilvl w:val="0"/>
                <w:numId w:val="35"/>
              </w:numPr>
            </w:pPr>
            <w:r w:rsidRPr="00294E13">
              <w:rPr>
                <w:lang w:val="en"/>
              </w:rPr>
              <w:t>Competent written and oral speech</w:t>
            </w:r>
          </w:p>
          <w:p w14:paraId="6CF15FFD" w14:textId="77777777" w:rsidR="00294E13" w:rsidRPr="00294E13" w:rsidRDefault="00294E13" w:rsidP="00294E13">
            <w:pPr>
              <w:numPr>
                <w:ilvl w:val="0"/>
                <w:numId w:val="35"/>
              </w:numPr>
              <w:rPr>
                <w:lang w:val="en-US"/>
              </w:rPr>
            </w:pPr>
            <w:r w:rsidRPr="00294E13">
              <w:rPr>
                <w:lang w:val="en"/>
              </w:rPr>
              <w:t>Ability to find a common language with children, to win their trust and interest.</w:t>
            </w:r>
          </w:p>
        </w:tc>
      </w:tr>
      <w:tr w:rsidR="00294E13" w:rsidRPr="00294E13" w14:paraId="6FE6AD02" w14:textId="77777777" w:rsidTr="00294E13">
        <w:trPr>
          <w:trHeight w:val="1041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56C2BE4" w14:textId="77777777" w:rsidR="00294E13" w:rsidRPr="00294E13" w:rsidRDefault="00294E13" w:rsidP="00294E13">
            <w:pPr>
              <w:rPr>
                <w:b/>
                <w:bCs/>
                <w:u w:val="single"/>
                <w:lang w:val="kk-KZ"/>
              </w:rPr>
            </w:pPr>
            <w:r w:rsidRPr="00294E13">
              <w:rPr>
                <w:b/>
                <w:bCs/>
                <w:u w:val="single"/>
                <w:lang w:val="kk-KZ"/>
              </w:rPr>
              <w:t>ACHIEVEMENTS: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DC9FD9" w14:textId="77777777" w:rsidR="00294E13" w:rsidRPr="00294E13" w:rsidRDefault="00294E13" w:rsidP="00294E13">
            <w:pPr>
              <w:numPr>
                <w:ilvl w:val="0"/>
                <w:numId w:val="34"/>
              </w:numPr>
              <w:rPr>
                <w:lang w:val="en"/>
              </w:rPr>
            </w:pPr>
            <w:r w:rsidRPr="00294E13">
              <w:rPr>
                <w:lang w:val="en"/>
              </w:rPr>
              <w:t>• Teaching experience rated as “very good”.</w:t>
            </w:r>
          </w:p>
          <w:p w14:paraId="47ED2664" w14:textId="77777777" w:rsidR="00294E13" w:rsidRPr="00294E13" w:rsidRDefault="00294E13" w:rsidP="00294E13">
            <w:pPr>
              <w:rPr>
                <w:lang w:val="kk-KZ"/>
              </w:rPr>
            </w:pPr>
          </w:p>
        </w:tc>
      </w:tr>
      <w:tr w:rsidR="00294E13" w:rsidRPr="00294E13" w14:paraId="78B3C836" w14:textId="77777777" w:rsidTr="00294E13">
        <w:trPr>
          <w:trHeight w:val="1215"/>
        </w:trPr>
        <w:tc>
          <w:tcPr>
            <w:tcW w:w="305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880807" w14:textId="77777777" w:rsidR="00294E13" w:rsidRPr="00294E13" w:rsidRDefault="00294E13" w:rsidP="00294E13">
            <w:r w:rsidRPr="00294E13">
              <w:rPr>
                <w:b/>
                <w:bCs/>
                <w:u w:val="single"/>
              </w:rPr>
              <w:t xml:space="preserve">ADDITIONAL INFORMATION: </w:t>
            </w:r>
          </w:p>
          <w:p w14:paraId="20A900BC" w14:textId="77777777" w:rsidR="00294E13" w:rsidRPr="00294E13" w:rsidRDefault="00294E13" w:rsidP="00294E13"/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E8E0072" w14:textId="77777777" w:rsidR="00294E13" w:rsidRPr="00294E13" w:rsidRDefault="00294E13" w:rsidP="00294E13">
            <w:pPr>
              <w:numPr>
                <w:ilvl w:val="0"/>
                <w:numId w:val="34"/>
              </w:numPr>
              <w:rPr>
                <w:lang w:val="en-US"/>
              </w:rPr>
            </w:pPr>
            <w:r w:rsidRPr="00294E13">
              <w:rPr>
                <w:b/>
                <w:lang w:val="en-US"/>
              </w:rPr>
              <w:t>• Interests: learning other foreign languages, reading books, going to the theater, fitness classes, developing personal sports skills.</w:t>
            </w:r>
          </w:p>
        </w:tc>
      </w:tr>
    </w:tbl>
    <w:p w14:paraId="2414C5AA" w14:textId="77777777" w:rsidR="00294E13" w:rsidRPr="00294E13" w:rsidRDefault="00294E13" w:rsidP="00294E13">
      <w:pPr>
        <w:rPr>
          <w:lang w:val="kk-KZ"/>
        </w:rPr>
      </w:pPr>
    </w:p>
    <w:p w14:paraId="6B4EA18F" w14:textId="471C2AFB" w:rsidR="00294E13" w:rsidRPr="00294E13" w:rsidRDefault="00294E13">
      <w:pPr>
        <w:rPr>
          <w:lang w:val="kk-KZ"/>
        </w:rPr>
      </w:pPr>
    </w:p>
    <w:p w14:paraId="02C70024" w14:textId="77777777" w:rsidR="00294E13" w:rsidRPr="00294E13" w:rsidRDefault="00294E13">
      <w:pPr>
        <w:spacing w:after="160" w:line="259" w:lineRule="auto"/>
        <w:rPr>
          <w:lang w:val="en-US"/>
        </w:rPr>
      </w:pPr>
      <w:r w:rsidRPr="00294E13">
        <w:rPr>
          <w:lang w:val="en-US"/>
        </w:rPr>
        <w:br w:type="page"/>
      </w:r>
    </w:p>
    <w:p w14:paraId="7DFDFA4C" w14:textId="77777777" w:rsidR="00294E13" w:rsidRPr="00294E13" w:rsidRDefault="00294E13">
      <w:pPr>
        <w:rPr>
          <w:lang w:val="en-US"/>
        </w:rPr>
      </w:pPr>
    </w:p>
    <w:tbl>
      <w:tblPr>
        <w:tblW w:w="141" w:type="dxa"/>
        <w:tblInd w:w="-919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41"/>
      </w:tblGrid>
      <w:tr w:rsidR="00294E13" w:rsidRPr="00294E13" w14:paraId="2C440467" w14:textId="77777777" w:rsidTr="00294E13">
        <w:trPr>
          <w:trHeight w:val="1127"/>
        </w:trPr>
        <w:tc>
          <w:tcPr>
            <w:tcW w:w="141" w:type="dxa"/>
          </w:tcPr>
          <w:p w14:paraId="49BA657F" w14:textId="0AB560C8" w:rsidR="00294E13" w:rsidRPr="00544057" w:rsidRDefault="00294E13" w:rsidP="00311DD2">
            <w:pPr>
              <w:widowControl w:val="0"/>
              <w:spacing w:after="0"/>
              <w:jc w:val="right"/>
              <w:rPr>
                <w:lang w:val="en-US"/>
              </w:rPr>
            </w:pPr>
          </w:p>
        </w:tc>
      </w:tr>
    </w:tbl>
    <w:p w14:paraId="4869A5BB" w14:textId="77777777" w:rsidR="00311DD2" w:rsidRDefault="00311DD2" w:rsidP="00311DD2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807C742" w14:textId="77777777" w:rsidR="00311DD2" w:rsidRDefault="00311DD2" w:rsidP="00311DD2">
      <w:pPr>
        <w:rPr>
          <w:lang w:val="kk-KZ"/>
        </w:rPr>
      </w:pPr>
    </w:p>
    <w:p w14:paraId="7D73FE06" w14:textId="77777777" w:rsidR="00311DD2" w:rsidRDefault="00311DD2" w:rsidP="00311DD2">
      <w:pPr>
        <w:rPr>
          <w:lang w:val="kk-KZ"/>
        </w:rPr>
      </w:pPr>
    </w:p>
    <w:p w14:paraId="65E51E38" w14:textId="77777777" w:rsidR="00311DD2" w:rsidRDefault="00311DD2" w:rsidP="00311DD2">
      <w:pPr>
        <w:rPr>
          <w:lang w:val="kk-KZ"/>
        </w:rPr>
      </w:pPr>
    </w:p>
    <w:p w14:paraId="21C535DE" w14:textId="77777777" w:rsidR="00311DD2" w:rsidRDefault="00311DD2" w:rsidP="00311DD2">
      <w:pPr>
        <w:rPr>
          <w:lang w:val="kk-KZ"/>
        </w:rPr>
      </w:pPr>
    </w:p>
    <w:p w14:paraId="25B0523A" w14:textId="77777777" w:rsidR="00311DD2" w:rsidRDefault="00311DD2" w:rsidP="00311DD2">
      <w:pPr>
        <w:rPr>
          <w:lang w:val="kk-KZ"/>
        </w:rPr>
      </w:pPr>
    </w:p>
    <w:p w14:paraId="784F46F8" w14:textId="77777777" w:rsidR="00311DD2" w:rsidRDefault="00311DD2" w:rsidP="00311DD2">
      <w:pPr>
        <w:rPr>
          <w:lang w:val="kk-KZ"/>
        </w:rPr>
      </w:pPr>
    </w:p>
    <w:p w14:paraId="14629860" w14:textId="77777777" w:rsidR="00311DD2" w:rsidRDefault="00311DD2" w:rsidP="00311DD2">
      <w:pPr>
        <w:rPr>
          <w:lang w:val="kk-KZ"/>
        </w:rPr>
      </w:pPr>
    </w:p>
    <w:p w14:paraId="257C4D27" w14:textId="77777777" w:rsidR="00311DD2" w:rsidRDefault="00311DD2" w:rsidP="00311DD2">
      <w:pPr>
        <w:rPr>
          <w:lang w:val="kk-KZ"/>
        </w:rPr>
      </w:pPr>
    </w:p>
    <w:p w14:paraId="2CA8A670" w14:textId="77777777" w:rsidR="00311DD2" w:rsidRDefault="00311DD2" w:rsidP="00311DD2">
      <w:pPr>
        <w:rPr>
          <w:lang w:val="kk-KZ"/>
        </w:rPr>
      </w:pPr>
    </w:p>
    <w:p w14:paraId="5D05E549" w14:textId="77777777" w:rsidR="00311DD2" w:rsidRDefault="00311DD2" w:rsidP="00311DD2">
      <w:pPr>
        <w:rPr>
          <w:lang w:val="kk-KZ"/>
        </w:rPr>
      </w:pPr>
    </w:p>
    <w:p w14:paraId="463A101D" w14:textId="77777777" w:rsidR="00311DD2" w:rsidRDefault="00311DD2" w:rsidP="00311DD2">
      <w:pPr>
        <w:rPr>
          <w:lang w:val="kk-KZ"/>
        </w:rPr>
      </w:pPr>
    </w:p>
    <w:p w14:paraId="3C890645" w14:textId="77777777" w:rsidR="00311DD2" w:rsidRDefault="00311DD2" w:rsidP="00311DD2">
      <w:pPr>
        <w:rPr>
          <w:lang w:val="kk-KZ"/>
        </w:rPr>
      </w:pPr>
    </w:p>
    <w:p w14:paraId="6FC267D2" w14:textId="77777777" w:rsidR="00311DD2" w:rsidRDefault="00311DD2" w:rsidP="00311DD2">
      <w:pPr>
        <w:rPr>
          <w:lang w:val="kk-KZ"/>
        </w:rPr>
      </w:pPr>
    </w:p>
    <w:p w14:paraId="1015CC91" w14:textId="77777777" w:rsidR="00311DD2" w:rsidRDefault="00311DD2" w:rsidP="00311DD2">
      <w:pPr>
        <w:rPr>
          <w:lang w:val="kk-KZ"/>
        </w:rPr>
      </w:pPr>
    </w:p>
    <w:p w14:paraId="2F559218" w14:textId="77777777" w:rsidR="00311DD2" w:rsidRDefault="00311DD2" w:rsidP="00311DD2">
      <w:pPr>
        <w:rPr>
          <w:lang w:val="kk-KZ"/>
        </w:rPr>
      </w:pPr>
    </w:p>
    <w:p w14:paraId="00D27E23" w14:textId="77777777" w:rsidR="00311DD2" w:rsidRDefault="00311DD2" w:rsidP="00311DD2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7A33658" w14:textId="77777777" w:rsidR="0057702B" w:rsidRDefault="0057702B">
      <w:pPr>
        <w:rPr>
          <w:lang w:val="en-US"/>
        </w:rPr>
      </w:pPr>
    </w:p>
    <w:p w14:paraId="28D3B4DA" w14:textId="77777777" w:rsidR="00311DD2" w:rsidRDefault="00311DD2">
      <w:pPr>
        <w:rPr>
          <w:lang w:val="en-US"/>
        </w:rPr>
      </w:pPr>
    </w:p>
    <w:p w14:paraId="5CCDD9BF" w14:textId="77777777" w:rsidR="00311DD2" w:rsidRDefault="00311DD2">
      <w:pPr>
        <w:rPr>
          <w:lang w:val="en-US"/>
        </w:rPr>
      </w:pPr>
    </w:p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311DD2" w:rsidRPr="00B7160F" w14:paraId="228770EE" w14:textId="77777777" w:rsidTr="00311DD2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326C83E" w14:textId="77777777" w:rsidR="00311DD2" w:rsidRPr="00B7160F" w:rsidRDefault="00311DD2" w:rsidP="00311DD2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1C41F041" wp14:editId="28AAA1FD">
                  <wp:extent cx="1697355" cy="2263140"/>
                  <wp:effectExtent l="0" t="0" r="0" b="3810"/>
                  <wp:docPr id="1159019035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7355" cy="2263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1DCE769" w14:textId="77777777" w:rsidR="00311DD2" w:rsidRPr="009034C0" w:rsidRDefault="00311DD2" w:rsidP="00311DD2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Бекайдар Бекжан Әсетұлы</w:t>
            </w:r>
          </w:p>
          <w:p w14:paraId="72A68EC5" w14:textId="77777777" w:rsidR="00311DD2" w:rsidRPr="00012F73" w:rsidRDefault="00311DD2" w:rsidP="00311DD2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7ABFFD6B" w14:textId="77777777" w:rsidR="00311DD2" w:rsidRPr="00012F73" w:rsidRDefault="00311DD2" w:rsidP="00311DD2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3269FAC4" w14:textId="77777777" w:rsidR="00311DD2" w:rsidRPr="00012F73" w:rsidRDefault="00311DD2" w:rsidP="00311DD2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оғары</w:t>
            </w:r>
          </w:p>
          <w:p w14:paraId="26C605A6" w14:textId="77777777" w:rsidR="00311DD2" w:rsidRPr="00012F73" w:rsidRDefault="00311DD2" w:rsidP="00311DD2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24</w:t>
            </w:r>
            <w:r w:rsidRPr="00C24814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11</w:t>
            </w:r>
            <w:r w:rsidRPr="00C24814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.200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4</w:t>
            </w:r>
          </w:p>
          <w:p w14:paraId="15D37FFB" w14:textId="77777777" w:rsidR="00311DD2" w:rsidRPr="00012F73" w:rsidRDefault="00311DD2" w:rsidP="00311DD2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Талдықорған</w:t>
            </w:r>
          </w:p>
          <w:p w14:paraId="6DE18F61" w14:textId="77777777" w:rsidR="00311DD2" w:rsidRPr="00012F73" w:rsidRDefault="00311DD2" w:rsidP="00311DD2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Бойдақ</w:t>
            </w:r>
          </w:p>
          <w:p w14:paraId="01467C38" w14:textId="77777777" w:rsidR="00311DD2" w:rsidRPr="009034C0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9034C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+77009846838</w:t>
            </w:r>
          </w:p>
          <w:p w14:paraId="08182D1D" w14:textId="77777777" w:rsidR="00311DD2" w:rsidRPr="00CF7098" w:rsidRDefault="00311DD2" w:rsidP="00311DD2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</w:pP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9034C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bekabekaidar76@gmail.com</w:t>
            </w:r>
          </w:p>
        </w:tc>
      </w:tr>
      <w:tr w:rsidR="00311DD2" w:rsidRPr="00294E13" w14:paraId="053BA423" w14:textId="77777777" w:rsidTr="00311DD2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1040CB3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536813FE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AD3DB14" w14:textId="77777777" w:rsidR="00311DD2" w:rsidRDefault="00311DD2" w:rsidP="00311DD2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0C886603" w14:textId="77777777" w:rsidR="00311DD2" w:rsidRPr="00C66AFA" w:rsidRDefault="00311DD2" w:rsidP="00311DD2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5</w:t>
            </w: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қаңтар-202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5</w:t>
            </w: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сәуір</w:t>
            </w:r>
          </w:p>
          <w:p w14:paraId="67BE2919" w14:textId="77777777" w:rsidR="00311DD2" w:rsidRPr="00EE74C9" w:rsidRDefault="00311DD2" w:rsidP="00311DD2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  <w:tr w:rsidR="00311DD2" w:rsidRPr="00294E13" w14:paraId="4ED1E2BD" w14:textId="77777777" w:rsidTr="00311DD2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149673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1CDC9B69" w14:textId="77777777" w:rsidR="00311DD2" w:rsidRPr="00B7160F" w:rsidRDefault="00311DD2" w:rsidP="00311DD2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642D89F" w14:textId="77777777" w:rsidR="00311DD2" w:rsidRPr="00012F73" w:rsidRDefault="00311DD2" w:rsidP="00311DD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1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2025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5D7D1E8E" w14:textId="77777777" w:rsidR="00311DD2" w:rsidRPr="00EE74C9" w:rsidRDefault="00311DD2" w:rsidP="00311DD2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240A22C7" w14:textId="77777777" w:rsidR="00311DD2" w:rsidRPr="00012F73" w:rsidRDefault="00311DD2" w:rsidP="00311DD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Дене шынықтыру және спорт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»</w:t>
            </w:r>
          </w:p>
          <w:p w14:paraId="33E4E311" w14:textId="77777777" w:rsidR="00311DD2" w:rsidRPr="00012F73" w:rsidRDefault="00311DD2" w:rsidP="00311DD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  <w:p w14:paraId="6EE7D48C" w14:textId="77777777" w:rsidR="00311DD2" w:rsidRPr="00012F73" w:rsidRDefault="00311DD2" w:rsidP="00311DD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3,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311DD2" w:rsidRPr="00EE74C9" w14:paraId="1B33497C" w14:textId="77777777" w:rsidTr="00311DD2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F44B71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0AFF25A4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953B428" w14:textId="77777777" w:rsidR="00311DD2" w:rsidRPr="00012F73" w:rsidRDefault="00311DD2" w:rsidP="00311DD2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311DD2" w:rsidRPr="00B7160F" w14:paraId="1126280E" w14:textId="77777777" w:rsidTr="00311DD2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996E3B4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4" w:name="_2vmd3pd4vxzr"/>
            <w:bookmarkEnd w:id="4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CAA3912" w14:textId="77777777" w:rsidR="00311DD2" w:rsidRPr="00012F73" w:rsidRDefault="00311DD2" w:rsidP="00311DD2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Маркетингті білу.</w:t>
            </w:r>
          </w:p>
          <w:p w14:paraId="395C48B9" w14:textId="77777777" w:rsidR="00311DD2" w:rsidRPr="00012F73" w:rsidRDefault="00311DD2" w:rsidP="00311DD2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Тілді білу: қазақша- ана тілім, орысша- еркін, ағылшынша –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сөздік бойынша 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</w:p>
          <w:p w14:paraId="245EAB3D" w14:textId="77777777" w:rsidR="00311DD2" w:rsidRPr="00012F73" w:rsidRDefault="00311DD2" w:rsidP="00311DD2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5EDC0851" w14:textId="77777777" w:rsidR="00311DD2" w:rsidRPr="00012F73" w:rsidRDefault="00311DD2" w:rsidP="00311DD2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3A37FE5E" w14:textId="77777777" w:rsidR="00311DD2" w:rsidRPr="00012F73" w:rsidRDefault="00311DD2" w:rsidP="00311DD2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11DD2" w:rsidRPr="00B7160F" w14:paraId="231B512B" w14:textId="77777777" w:rsidTr="00311DD2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FDB54A2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C4AC9DC" w14:textId="77777777" w:rsidR="00311DD2" w:rsidRPr="00012F73" w:rsidRDefault="00311DD2" w:rsidP="00311DD2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7C2EABE6" w14:textId="77777777" w:rsidR="00311DD2" w:rsidRPr="00012F73" w:rsidRDefault="00311DD2" w:rsidP="00311DD2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2585927D" w14:textId="77777777" w:rsidR="00311DD2" w:rsidRPr="00012F73" w:rsidRDefault="00311DD2" w:rsidP="00311DD2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105189AC" w14:textId="77777777" w:rsidR="00311DD2" w:rsidRPr="00012F73" w:rsidRDefault="00311DD2" w:rsidP="00311DD2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311DD2" w:rsidRPr="00294E13" w14:paraId="74541E46" w14:textId="77777777" w:rsidTr="00311DD2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A05B59C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151D73" w14:textId="77777777" w:rsidR="00311DD2" w:rsidRPr="00012F73" w:rsidRDefault="00311DD2" w:rsidP="00311DD2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ind w:left="72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2481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«өте жақсы» деген бағаға ие болды </w:t>
            </w:r>
          </w:p>
          <w:p w14:paraId="5D17C7AD" w14:textId="77777777" w:rsidR="00311DD2" w:rsidRPr="00012F73" w:rsidRDefault="00311DD2" w:rsidP="00311DD2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ind w:left="72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Футболда үздік қақпашы жүлдесіне ие болған 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жеке тәлімгерлікпен айналысқан.</w:t>
            </w:r>
          </w:p>
        </w:tc>
      </w:tr>
      <w:tr w:rsidR="00311DD2" w:rsidRPr="00294E13" w14:paraId="302EB929" w14:textId="77777777" w:rsidTr="00311DD2">
        <w:trPr>
          <w:gridBefore w:val="1"/>
          <w:wBefore w:w="141" w:type="dxa"/>
          <w:trHeight w:val="1127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A1A48E2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D6ADDD8" w14:textId="77777777" w:rsidR="00311DD2" w:rsidRPr="00012F73" w:rsidRDefault="00311DD2" w:rsidP="00311DD2">
            <w:pPr>
              <w:pStyle w:val="a3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Құштарлығы: Басқа шет тілдерін үйрену, кітап оқу, театрларға бару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,фитнеске бару,жеке спорт дағдыларын дамыту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</w:p>
          <w:p w14:paraId="47CD75D8" w14:textId="77777777" w:rsidR="00311DD2" w:rsidRPr="00012F73" w:rsidRDefault="00311DD2" w:rsidP="00311DD2">
            <w:pPr>
              <w:pStyle w:val="a3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0B821DA2" w14:textId="77777777" w:rsidR="00311DD2" w:rsidRPr="00B7160F" w:rsidRDefault="00311DD2" w:rsidP="00311DD2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9B78B1F" w14:textId="77777777" w:rsidR="00311DD2" w:rsidRPr="004E642D" w:rsidRDefault="00311DD2" w:rsidP="00311DD2">
      <w:pPr>
        <w:rPr>
          <w:lang w:val="kk-KZ"/>
        </w:rPr>
      </w:pPr>
    </w:p>
    <w:p w14:paraId="3160F1BD" w14:textId="77777777" w:rsidR="00311DD2" w:rsidRPr="004E642D" w:rsidRDefault="00311DD2" w:rsidP="00311DD2">
      <w:pPr>
        <w:rPr>
          <w:lang w:val="kk-KZ"/>
        </w:rPr>
      </w:pPr>
    </w:p>
    <w:p w14:paraId="6F26B274" w14:textId="77777777" w:rsidR="00311DD2" w:rsidRPr="004E642D" w:rsidRDefault="00311DD2" w:rsidP="00311DD2">
      <w:pPr>
        <w:rPr>
          <w:lang w:val="kk-KZ"/>
        </w:rPr>
      </w:pPr>
    </w:p>
    <w:p w14:paraId="3A990154" w14:textId="77777777" w:rsidR="00311DD2" w:rsidRPr="004E642D" w:rsidRDefault="00311DD2" w:rsidP="00311DD2">
      <w:pPr>
        <w:rPr>
          <w:lang w:val="kk-KZ"/>
        </w:rPr>
      </w:pPr>
    </w:p>
    <w:p w14:paraId="1AD4D0A7" w14:textId="77777777" w:rsidR="00311DD2" w:rsidRPr="004E642D" w:rsidRDefault="00311DD2" w:rsidP="00311DD2">
      <w:pPr>
        <w:rPr>
          <w:lang w:val="kk-KZ"/>
        </w:rPr>
      </w:pPr>
    </w:p>
    <w:p w14:paraId="7155680A" w14:textId="77777777" w:rsidR="00311DD2" w:rsidRPr="004E642D" w:rsidRDefault="00311DD2" w:rsidP="00311DD2">
      <w:pPr>
        <w:rPr>
          <w:lang w:val="kk-KZ"/>
        </w:rPr>
      </w:pPr>
    </w:p>
    <w:p w14:paraId="74852B82" w14:textId="77777777" w:rsidR="00311DD2" w:rsidRPr="004E642D" w:rsidRDefault="00311DD2" w:rsidP="00311DD2">
      <w:pPr>
        <w:rPr>
          <w:lang w:val="kk-KZ"/>
        </w:rPr>
      </w:pPr>
    </w:p>
    <w:p w14:paraId="33E31F60" w14:textId="77777777" w:rsidR="00311DD2" w:rsidRPr="004E642D" w:rsidRDefault="00311DD2" w:rsidP="00311DD2">
      <w:pPr>
        <w:rPr>
          <w:lang w:val="kk-KZ"/>
        </w:rPr>
      </w:pPr>
    </w:p>
    <w:p w14:paraId="2B37772C" w14:textId="77777777" w:rsidR="00311DD2" w:rsidRPr="004E642D" w:rsidRDefault="00311DD2" w:rsidP="00311DD2">
      <w:pPr>
        <w:rPr>
          <w:lang w:val="kk-KZ"/>
        </w:rPr>
      </w:pPr>
    </w:p>
    <w:p w14:paraId="09E3AFE6" w14:textId="77777777" w:rsidR="00311DD2" w:rsidRPr="004E642D" w:rsidRDefault="00311DD2" w:rsidP="00311DD2">
      <w:pPr>
        <w:rPr>
          <w:lang w:val="kk-KZ"/>
        </w:rPr>
      </w:pPr>
    </w:p>
    <w:p w14:paraId="7EDFC705" w14:textId="77777777" w:rsidR="00311DD2" w:rsidRPr="004E642D" w:rsidRDefault="00311DD2" w:rsidP="00311DD2">
      <w:pPr>
        <w:rPr>
          <w:lang w:val="kk-KZ"/>
        </w:rPr>
      </w:pPr>
    </w:p>
    <w:p w14:paraId="69E2FB0F" w14:textId="77777777" w:rsidR="00311DD2" w:rsidRPr="004E642D" w:rsidRDefault="00311DD2" w:rsidP="00311DD2">
      <w:pPr>
        <w:rPr>
          <w:lang w:val="kk-KZ"/>
        </w:rPr>
      </w:pPr>
    </w:p>
    <w:p w14:paraId="43C64C2F" w14:textId="77777777" w:rsidR="00311DD2" w:rsidRPr="004E642D" w:rsidRDefault="00311DD2" w:rsidP="00311DD2">
      <w:pPr>
        <w:rPr>
          <w:lang w:val="kk-KZ"/>
        </w:rPr>
      </w:pPr>
    </w:p>
    <w:p w14:paraId="296589D5" w14:textId="77777777" w:rsidR="00311DD2" w:rsidRPr="004E642D" w:rsidRDefault="00311DD2" w:rsidP="00311DD2">
      <w:pPr>
        <w:rPr>
          <w:lang w:val="kk-KZ"/>
        </w:rPr>
      </w:pPr>
    </w:p>
    <w:p w14:paraId="3765734A" w14:textId="77777777" w:rsidR="00311DD2" w:rsidRPr="004E642D" w:rsidRDefault="00311DD2" w:rsidP="00311DD2">
      <w:pPr>
        <w:rPr>
          <w:lang w:val="kk-KZ"/>
        </w:rPr>
      </w:pPr>
    </w:p>
    <w:p w14:paraId="4A04BF97" w14:textId="77777777" w:rsidR="00311DD2" w:rsidRDefault="00311DD2" w:rsidP="00311DD2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311DD2" w:rsidRPr="00CF7098" w14:paraId="4BD32667" w14:textId="77777777" w:rsidTr="00311DD2">
        <w:trPr>
          <w:trHeight w:val="2466"/>
        </w:trPr>
        <w:tc>
          <w:tcPr>
            <w:tcW w:w="2974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36D84D" w14:textId="77777777" w:rsidR="00311DD2" w:rsidRPr="007F4E97" w:rsidRDefault="00311DD2" w:rsidP="00311DD2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35153F7A" wp14:editId="0B30F9A0">
                  <wp:extent cx="1697355" cy="2263140"/>
                  <wp:effectExtent l="0" t="0" r="0" b="3810"/>
                  <wp:docPr id="1911584721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7355" cy="2263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A14D0A5" w14:textId="77777777" w:rsidR="00311DD2" w:rsidRPr="009034C0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9034C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Бекайдар Бекжан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Ә</w:t>
            </w:r>
            <w:r w:rsidRPr="009034C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сет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ұ</w:t>
            </w:r>
            <w:r w:rsidRPr="009034C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лы</w:t>
            </w:r>
          </w:p>
          <w:p w14:paraId="6B953F80" w14:textId="77777777" w:rsidR="00311DD2" w:rsidRPr="009034C0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57B2117A" w14:textId="77777777" w:rsidR="00311DD2" w:rsidRPr="009034C0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9034C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</w:p>
          <w:p w14:paraId="65555873" w14:textId="77777777" w:rsidR="00311DD2" w:rsidRPr="009034C0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9034C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Образование: высшее</w:t>
            </w:r>
          </w:p>
          <w:p w14:paraId="162F1988" w14:textId="77777777" w:rsidR="00311DD2" w:rsidRPr="009034C0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9034C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Дата рождения: 24.11.2004 г.</w:t>
            </w:r>
          </w:p>
          <w:p w14:paraId="27F34382" w14:textId="77777777" w:rsidR="00311DD2" w:rsidRPr="009034C0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9034C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Город: Талдыкорган</w:t>
            </w:r>
          </w:p>
          <w:p w14:paraId="3A71A88B" w14:textId="77777777" w:rsidR="00311DD2" w:rsidRPr="009034C0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9034C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Семейное положение: Холост</w:t>
            </w:r>
          </w:p>
          <w:p w14:paraId="355BBFED" w14:textId="77777777" w:rsidR="00311DD2" w:rsidRPr="009034C0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9034C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Телефон: +77009846838</w:t>
            </w:r>
          </w:p>
          <w:p w14:paraId="1BDEC25D" w14:textId="77777777" w:rsidR="00311DD2" w:rsidRPr="00CF7098" w:rsidRDefault="00311DD2" w:rsidP="00311DD2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9034C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Электронная почта: bekabekaidar76@gmail.com</w:t>
            </w:r>
          </w:p>
        </w:tc>
      </w:tr>
      <w:tr w:rsidR="00311DD2" w:rsidRPr="00E56468" w14:paraId="4C7CA0BA" w14:textId="77777777" w:rsidTr="00311DD2"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75153B" w14:textId="77777777" w:rsidR="00311DD2" w:rsidRPr="00530710" w:rsidRDefault="00311DD2" w:rsidP="00311DD2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6CBC7423" w14:textId="77777777" w:rsidR="00311DD2" w:rsidRPr="007F4E97" w:rsidRDefault="00311DD2" w:rsidP="00311DD2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C05EB9" w14:textId="77777777" w:rsidR="00311DD2" w:rsidRPr="003C6A42" w:rsidRDefault="00311DD2" w:rsidP="00311DD2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32FEAA5C" w14:textId="77777777" w:rsidR="00311DD2" w:rsidRPr="003C6A42" w:rsidRDefault="00311DD2" w:rsidP="00311DD2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Январь 2025 г. – апрель 2025 г.</w:t>
            </w:r>
          </w:p>
          <w:p w14:paraId="6EDA6C60" w14:textId="77777777" w:rsidR="00311DD2" w:rsidRPr="003C6A42" w:rsidRDefault="00311DD2" w:rsidP="00311DD2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311DD2" w:rsidRPr="00E56468" w14:paraId="5590440C" w14:textId="77777777" w:rsidTr="00311DD2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2ED12A" w14:textId="77777777" w:rsidR="00311DD2" w:rsidRPr="007F4E97" w:rsidRDefault="00311DD2" w:rsidP="00311DD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731B310A" w14:textId="77777777" w:rsidR="00311DD2" w:rsidRPr="007F4E97" w:rsidRDefault="00311DD2" w:rsidP="00311DD2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354557" w14:textId="77777777" w:rsidR="00311DD2" w:rsidRPr="003C6A42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Место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Жансугирова, г. Талдыкорган (2021-2025 гг.).</w:t>
            </w:r>
          </w:p>
          <w:p w14:paraId="17B20C6D" w14:textId="77777777" w:rsidR="00311DD2" w:rsidRPr="003C6A42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Факультет: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249361C7" w14:textId="77777777" w:rsidR="00311DD2" w:rsidRPr="003C6A42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Образовательная программа: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«Физическая культура и спорт»</w:t>
            </w:r>
          </w:p>
          <w:p w14:paraId="451AE144" w14:textId="77777777" w:rsidR="00311DD2" w:rsidRPr="003C6A42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Форма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Очная</w:t>
            </w:r>
          </w:p>
          <w:p w14:paraId="3340BC9B" w14:textId="77777777" w:rsidR="00311DD2" w:rsidRPr="007F4E97" w:rsidRDefault="00311DD2" w:rsidP="00311DD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Общий средний балл (GPA) составляет 3,7.</w:t>
            </w:r>
          </w:p>
        </w:tc>
      </w:tr>
      <w:tr w:rsidR="00311DD2" w:rsidRPr="00F634C5" w14:paraId="7FA5504D" w14:textId="77777777" w:rsidTr="00311DD2">
        <w:trPr>
          <w:gridAfter w:val="1"/>
          <w:wAfter w:w="7685" w:type="dxa"/>
        </w:trPr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8F73FA" w14:textId="77777777" w:rsidR="00311DD2" w:rsidRPr="007F4E97" w:rsidRDefault="00311DD2" w:rsidP="00311DD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0C60FBB7" w14:textId="77777777" w:rsidR="00311DD2" w:rsidRPr="007F4E97" w:rsidRDefault="00311DD2" w:rsidP="00311DD2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11DD2" w:rsidRPr="002263AC" w14:paraId="5BDD50F3" w14:textId="77777777" w:rsidTr="00311DD2"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069C5A" w14:textId="77777777" w:rsidR="00311DD2" w:rsidRPr="00E56468" w:rsidRDefault="00311DD2" w:rsidP="00311DD2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A8DE46" w14:textId="77777777" w:rsidR="00311DD2" w:rsidRPr="003C6A42" w:rsidRDefault="00311DD2" w:rsidP="00311DD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маркетинга.</w:t>
            </w:r>
          </w:p>
          <w:p w14:paraId="4563D209" w14:textId="77777777" w:rsidR="00311DD2" w:rsidRPr="003C6A42" w:rsidRDefault="00311DD2" w:rsidP="00311DD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языка: казахский – мой родной язык, русский – свободно, английский – по словарю.</w:t>
            </w:r>
          </w:p>
          <w:p w14:paraId="217D7C5D" w14:textId="77777777" w:rsidR="00311DD2" w:rsidRPr="003C6A42" w:rsidRDefault="00311DD2" w:rsidP="00311DD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Опытный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Point.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сайтами и программами для дистанционного обучения, такими как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Padlet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Zoom, Google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Classroom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6618AE23" w14:textId="77777777" w:rsidR="00311DD2" w:rsidRPr="003C2979" w:rsidRDefault="00311DD2" w:rsidP="00311DD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Внедрение современных методов обучения</w:t>
            </w:r>
          </w:p>
        </w:tc>
      </w:tr>
      <w:tr w:rsidR="00311DD2" w:rsidRPr="00E56468" w14:paraId="4EA1190E" w14:textId="77777777" w:rsidTr="00311DD2">
        <w:trPr>
          <w:trHeight w:val="758"/>
        </w:trPr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776B1E" w14:textId="77777777" w:rsidR="00311DD2" w:rsidRPr="00E56468" w:rsidRDefault="00311DD2" w:rsidP="00311DD2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554CDF" w14:textId="77777777" w:rsidR="00311DD2" w:rsidRPr="003C6A42" w:rsidRDefault="00311DD2" w:rsidP="00311DD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Ответственность, компетентность, организаторские и управленческие навыки,</w:t>
            </w:r>
          </w:p>
          <w:p w14:paraId="5772BADC" w14:textId="77777777" w:rsidR="00311DD2" w:rsidRPr="003C6A42" w:rsidRDefault="00311DD2" w:rsidP="00311DD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• Требовательный, творческий подход к задачам </w:t>
            </w:r>
          </w:p>
          <w:p w14:paraId="67777E6F" w14:textId="77777777" w:rsidR="00311DD2" w:rsidRPr="003C6A42" w:rsidRDefault="00311DD2" w:rsidP="00311DD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Грамотное письменное и устное общение</w:t>
            </w:r>
          </w:p>
          <w:p w14:paraId="6E3A5378" w14:textId="77777777" w:rsidR="00311DD2" w:rsidRPr="00AD35A1" w:rsidRDefault="00311DD2" w:rsidP="00311DD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• Умение находить общий язык с детьми.</w:t>
            </w:r>
          </w:p>
        </w:tc>
      </w:tr>
      <w:tr w:rsidR="00311DD2" w:rsidRPr="00E56468" w14:paraId="2C00BD8E" w14:textId="77777777" w:rsidTr="00311DD2">
        <w:trPr>
          <w:trHeight w:val="1041"/>
        </w:trPr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4B0EAC" w14:textId="77777777" w:rsidR="00311DD2" w:rsidRPr="00E56468" w:rsidRDefault="00311DD2" w:rsidP="00311DD2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7E9520" w14:textId="77777777" w:rsidR="00311DD2" w:rsidRPr="002263AC" w:rsidRDefault="00311DD2" w:rsidP="00311DD2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Педагогическая практика оценена на «очень хорошо».</w:t>
            </w:r>
          </w:p>
          <w:p w14:paraId="422BF91E" w14:textId="77777777" w:rsidR="00311DD2" w:rsidRPr="00360E42" w:rsidRDefault="00311DD2" w:rsidP="00311DD2">
            <w:pPr>
              <w:numPr>
                <w:ilvl w:val="0"/>
                <w:numId w:val="5"/>
              </w:numPr>
              <w:shd w:val="clear" w:color="auto" w:fill="FFFFFF"/>
              <w:spacing w:after="0" w:line="240" w:lineRule="auto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Занимается личным тренером, завоевав награду лучшему вратарю в футболе.</w:t>
            </w:r>
          </w:p>
        </w:tc>
      </w:tr>
      <w:tr w:rsidR="00311DD2" w:rsidRPr="004E642D" w14:paraId="6E5EC542" w14:textId="77777777" w:rsidTr="00311DD2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74B944" w14:textId="77777777" w:rsidR="00311DD2" w:rsidRPr="00E56468" w:rsidRDefault="00311DD2" w:rsidP="00311DD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1FF446E3" w14:textId="77777777" w:rsidR="00311DD2" w:rsidRPr="00E56468" w:rsidRDefault="00311DD2" w:rsidP="00311DD2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503C7E" w14:textId="77777777" w:rsidR="00311DD2" w:rsidRPr="00AD35A1" w:rsidRDefault="00311DD2" w:rsidP="00311DD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162D994C" w14:textId="77777777" w:rsidR="00311DD2" w:rsidRPr="004E642D" w:rsidRDefault="00311DD2" w:rsidP="00311DD2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  <w:r w:rsidRPr="004E642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>• Интересы: изучение других иностранных языков, чтение книг, походы в театры, занятия фитнесом, развитие личных спортивных навыков.</w:t>
            </w:r>
          </w:p>
        </w:tc>
      </w:tr>
    </w:tbl>
    <w:p w14:paraId="44C26E36" w14:textId="77777777" w:rsidR="00311DD2" w:rsidRPr="004E642D" w:rsidRDefault="00311DD2" w:rsidP="00311DD2"/>
    <w:p w14:paraId="720AE38F" w14:textId="77777777" w:rsidR="00311DD2" w:rsidRPr="004E642D" w:rsidRDefault="00311DD2" w:rsidP="00311DD2"/>
    <w:p w14:paraId="26C8CBE7" w14:textId="77777777" w:rsidR="00311DD2" w:rsidRPr="004E642D" w:rsidRDefault="00311DD2" w:rsidP="00311DD2"/>
    <w:p w14:paraId="00432694" w14:textId="77777777" w:rsidR="00311DD2" w:rsidRPr="004E642D" w:rsidRDefault="00311DD2" w:rsidP="00311DD2"/>
    <w:p w14:paraId="2B2B9E16" w14:textId="77777777" w:rsidR="00311DD2" w:rsidRPr="004E642D" w:rsidRDefault="00311DD2" w:rsidP="00311DD2"/>
    <w:p w14:paraId="435C6CD0" w14:textId="77777777" w:rsidR="00311DD2" w:rsidRPr="004E642D" w:rsidRDefault="00311DD2" w:rsidP="00311DD2"/>
    <w:p w14:paraId="4BC73FFA" w14:textId="77777777" w:rsidR="00311DD2" w:rsidRPr="004E642D" w:rsidRDefault="00311DD2" w:rsidP="00311DD2"/>
    <w:p w14:paraId="35EE408C" w14:textId="77777777" w:rsidR="00311DD2" w:rsidRPr="004E642D" w:rsidRDefault="00311DD2" w:rsidP="00311DD2"/>
    <w:p w14:paraId="102F15D3" w14:textId="77777777" w:rsidR="00311DD2" w:rsidRPr="004E642D" w:rsidRDefault="00311DD2" w:rsidP="00311DD2"/>
    <w:p w14:paraId="796506C2" w14:textId="77777777" w:rsidR="00311DD2" w:rsidRPr="004E642D" w:rsidRDefault="00311DD2" w:rsidP="00311DD2"/>
    <w:p w14:paraId="33C128C7" w14:textId="77777777" w:rsidR="00311DD2" w:rsidRPr="004E642D" w:rsidRDefault="00311DD2" w:rsidP="00311DD2"/>
    <w:p w14:paraId="14462E24" w14:textId="77777777" w:rsidR="00311DD2" w:rsidRPr="004E642D" w:rsidRDefault="00311DD2" w:rsidP="00311DD2"/>
    <w:p w14:paraId="6364D85E" w14:textId="77777777" w:rsidR="00311DD2" w:rsidRPr="004E642D" w:rsidRDefault="00311DD2" w:rsidP="00311DD2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311DD2" w:rsidRPr="00294E13" w14:paraId="4398944F" w14:textId="77777777" w:rsidTr="00311DD2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CD7E51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70E51B7B" wp14:editId="205C2BE8">
                  <wp:extent cx="1697355" cy="2263140"/>
                  <wp:effectExtent l="0" t="0" r="0" b="3810"/>
                  <wp:docPr id="1322109537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7355" cy="2263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C73C00C" w14:textId="77777777" w:rsidR="00311DD2" w:rsidRPr="009034C0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9034C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Bekaidar Bekzhan Asetuly</w:t>
            </w:r>
          </w:p>
          <w:p w14:paraId="1F9B3EF0" w14:textId="77777777" w:rsidR="00311DD2" w:rsidRPr="009034C0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21CA47F8" w14:textId="77777777" w:rsidR="00311DD2" w:rsidRPr="009034C0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9034C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Teacher</w:t>
            </w:r>
          </w:p>
          <w:p w14:paraId="6837B335" w14:textId="77777777" w:rsidR="00311DD2" w:rsidRPr="009034C0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9034C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Education: higher</w:t>
            </w:r>
          </w:p>
          <w:p w14:paraId="3BE2E859" w14:textId="77777777" w:rsidR="00311DD2" w:rsidRPr="009034C0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9034C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Date of birth: 24.11.2004</w:t>
            </w:r>
          </w:p>
          <w:p w14:paraId="0AF86DFC" w14:textId="77777777" w:rsidR="00311DD2" w:rsidRPr="009034C0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9034C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City: Taldykorgan</w:t>
            </w:r>
          </w:p>
          <w:p w14:paraId="77A0133E" w14:textId="77777777" w:rsidR="00311DD2" w:rsidRPr="009034C0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9034C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Marital status: Single</w:t>
            </w:r>
          </w:p>
          <w:p w14:paraId="530F224A" w14:textId="77777777" w:rsidR="00311DD2" w:rsidRPr="009034C0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9034C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Phone: +77009846838</w:t>
            </w:r>
          </w:p>
          <w:p w14:paraId="06A358F6" w14:textId="77777777" w:rsidR="00311DD2" w:rsidRPr="006D5237" w:rsidRDefault="00311DD2" w:rsidP="00311DD2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9034C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Email: bekabekaidar76@gmail.com</w:t>
            </w:r>
          </w:p>
        </w:tc>
      </w:tr>
      <w:tr w:rsidR="00311DD2" w:rsidRPr="00294E13" w14:paraId="7C86BD0B" w14:textId="77777777" w:rsidTr="00311DD2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7E645A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EDCBFBD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B496D8" w14:textId="77777777" w:rsidR="00311DD2" w:rsidRPr="002263AC" w:rsidRDefault="00311DD2" w:rsidP="00311DD2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Physical education and art</w:t>
            </w:r>
          </w:p>
          <w:p w14:paraId="6C0BA67F" w14:textId="77777777" w:rsidR="00311DD2" w:rsidRPr="002263AC" w:rsidRDefault="00311DD2" w:rsidP="00311DD2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January 2025 – April 2025</w:t>
            </w:r>
          </w:p>
          <w:p w14:paraId="15FF41A9" w14:textId="77777777" w:rsidR="00311DD2" w:rsidRPr="006D5237" w:rsidRDefault="00311DD2" w:rsidP="00311DD2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</w:p>
        </w:tc>
      </w:tr>
      <w:tr w:rsidR="00311DD2" w:rsidRPr="00294E13" w14:paraId="429A180D" w14:textId="77777777" w:rsidTr="00311DD2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0F483B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5D52D560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D0AAD3" w14:textId="77777777" w:rsidR="00311DD2" w:rsidRPr="002263AC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Place of study: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Zhetysu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University named after Ilyas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Zhansugirov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,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Taldykorgan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(2021-2025).</w:t>
            </w:r>
          </w:p>
          <w:p w14:paraId="59365085" w14:textId="77777777" w:rsidR="00311DD2" w:rsidRPr="002263AC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 Physical Education and Art</w:t>
            </w:r>
          </w:p>
          <w:p w14:paraId="13BBDF6D" w14:textId="77777777" w:rsidR="00311DD2" w:rsidRPr="002263AC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program: "Physical Education and Sports"</w:t>
            </w:r>
          </w:p>
          <w:p w14:paraId="29771BA9" w14:textId="77777777" w:rsidR="00311DD2" w:rsidRPr="002263AC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 Full-time</w:t>
            </w:r>
          </w:p>
          <w:p w14:paraId="596CEBAC" w14:textId="77777777" w:rsidR="00311DD2" w:rsidRPr="00FF72FE" w:rsidRDefault="00311DD2" w:rsidP="00311DD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The overall average grade (GPA) is 3.7.</w:t>
            </w:r>
          </w:p>
        </w:tc>
      </w:tr>
      <w:tr w:rsidR="00311DD2" w:rsidRPr="00CF7098" w14:paraId="5CFDC63A" w14:textId="77777777" w:rsidTr="00311DD2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997A26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16EFCBF7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707323" w14:textId="77777777" w:rsidR="00311DD2" w:rsidRPr="00FF72FE" w:rsidRDefault="00311DD2" w:rsidP="00311DD2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311DD2" w:rsidRPr="00294E13" w14:paraId="51A188E8" w14:textId="77777777" w:rsidTr="00311DD2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AA87F9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F2F1A52" w14:textId="77777777" w:rsidR="00311DD2" w:rsidRPr="002263AC" w:rsidRDefault="00311DD2" w:rsidP="00311DD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Marketing knowledge.</w:t>
            </w:r>
          </w:p>
          <w:p w14:paraId="0D11A4D8" w14:textId="77777777" w:rsidR="00311DD2" w:rsidRPr="002263AC" w:rsidRDefault="00311DD2" w:rsidP="00311DD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Language skills: Kazakh is my native language, Russian is fluent, English is from a dictionary.</w:t>
            </w:r>
          </w:p>
          <w:p w14:paraId="78ED98E7" w14:textId="77777777" w:rsidR="00311DD2" w:rsidRPr="002263AC" w:rsidRDefault="00311DD2" w:rsidP="00311DD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Experienced PC user: MS Word, MS Excel, MS, Power Point. Skills in working with websites and programs for distance learning, such as Padlet, Zoom, Google Classroom.</w:t>
            </w:r>
          </w:p>
          <w:p w14:paraId="4E0FDD17" w14:textId="77777777" w:rsidR="00311DD2" w:rsidRPr="00FF72FE" w:rsidRDefault="00311DD2" w:rsidP="00311DD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Implementation of modern teaching methods</w:t>
            </w:r>
          </w:p>
        </w:tc>
      </w:tr>
      <w:tr w:rsidR="00311DD2" w:rsidRPr="00294E13" w14:paraId="51FCEFA3" w14:textId="77777777" w:rsidTr="00311DD2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0E060C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0AC510" w14:textId="77777777" w:rsidR="00311DD2" w:rsidRPr="00FF72FE" w:rsidRDefault="00311DD2" w:rsidP="00311DD2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5E36D452" w14:textId="77777777" w:rsidR="00311DD2" w:rsidRPr="00FF72FE" w:rsidRDefault="00311DD2" w:rsidP="00311DD2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787C4200" w14:textId="77777777" w:rsidR="00311DD2" w:rsidRPr="00CD0589" w:rsidRDefault="00311DD2" w:rsidP="00311DD2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lastRenderedPageBreak/>
              <w:t>Ability to find a common language with children, to win their trust and interest.</w:t>
            </w:r>
          </w:p>
        </w:tc>
      </w:tr>
      <w:tr w:rsidR="00311DD2" w:rsidRPr="00294E13" w14:paraId="790F4057" w14:textId="77777777" w:rsidTr="00311DD2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220F2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E36D0DB" w14:textId="77777777" w:rsidR="00311DD2" w:rsidRPr="002263AC" w:rsidRDefault="00311DD2" w:rsidP="00311DD2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Teaching experience rated as “very good”.</w:t>
            </w:r>
          </w:p>
          <w:p w14:paraId="47F765F5" w14:textId="77777777" w:rsidR="00311DD2" w:rsidRPr="00FF72FE" w:rsidRDefault="00311DD2" w:rsidP="00311DD2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Works as a personal trainer, winning the award for best goalkeeper in football.</w:t>
            </w:r>
          </w:p>
        </w:tc>
      </w:tr>
      <w:tr w:rsidR="00311DD2" w:rsidRPr="00294E13" w14:paraId="5842F871" w14:textId="77777777" w:rsidTr="00311DD2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244FBA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611371CD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201C081" w14:textId="77777777" w:rsidR="00311DD2" w:rsidRPr="004E642D" w:rsidRDefault="00311DD2" w:rsidP="00311DD2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• Interests: learning other foreign languages, reading books, going to the theater, fitness classes, developing personal sports skills.</w:t>
            </w:r>
          </w:p>
        </w:tc>
      </w:tr>
    </w:tbl>
    <w:p w14:paraId="60276A52" w14:textId="05280244" w:rsidR="00311DD2" w:rsidRDefault="00311DD2">
      <w:pPr>
        <w:rPr>
          <w:lang w:val="en-US"/>
        </w:rPr>
      </w:pPr>
    </w:p>
    <w:p w14:paraId="6AEB91AA" w14:textId="77777777" w:rsidR="00311DD2" w:rsidRDefault="00311DD2">
      <w:pPr>
        <w:spacing w:after="160" w:line="259" w:lineRule="auto"/>
        <w:rPr>
          <w:lang w:val="en-US"/>
        </w:rPr>
      </w:pPr>
      <w:r>
        <w:rPr>
          <w:lang w:val="en-US"/>
        </w:rPr>
        <w:br w:type="page"/>
      </w:r>
    </w:p>
    <w:tbl>
      <w:tblPr>
        <w:tblpPr w:leftFromText="180" w:rightFromText="180" w:horzAnchor="page" w:tblpX="376" w:tblpY="-1128"/>
        <w:tblW w:w="1081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105"/>
        <w:gridCol w:w="10"/>
        <w:gridCol w:w="7685"/>
        <w:gridCol w:w="10"/>
      </w:tblGrid>
      <w:tr w:rsidR="00311DD2" w:rsidRPr="00B7160F" w14:paraId="73918D04" w14:textId="77777777" w:rsidTr="00311DD2">
        <w:trPr>
          <w:gridAfter w:val="1"/>
          <w:wAfter w:w="10" w:type="dxa"/>
          <w:trHeight w:val="25"/>
        </w:trPr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39FD5EB" w14:textId="77777777" w:rsidR="00311DD2" w:rsidRPr="00B7160F" w:rsidRDefault="00311DD2" w:rsidP="00311DD2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640308FC" wp14:editId="637C9CE9">
                  <wp:extent cx="1657350" cy="2209800"/>
                  <wp:effectExtent l="0" t="0" r="0" b="0"/>
                  <wp:docPr id="4" name="Рисунок 4" descr="C:\Users\User\AppData\Local\Microsoft\Windows\INetCache\Content.Word\WhatsApp Image 2024-10-08 at 12.53.0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AppData\Local\Microsoft\Windows\INetCache\Content.Word\WhatsApp Image 2024-10-08 at 12.53.0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2209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5DE76EE" w14:textId="77777777" w:rsidR="00311DD2" w:rsidRPr="00FB076B" w:rsidRDefault="00311DD2" w:rsidP="00311DD2">
            <w:pPr>
              <w:widowControl w:val="0"/>
              <w:spacing w:before="200"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Даулетбек Біржан</w:t>
            </w:r>
          </w:p>
          <w:p w14:paraId="22856B25" w14:textId="77777777" w:rsidR="00311DD2" w:rsidRPr="00012F73" w:rsidRDefault="00311DD2" w:rsidP="00311DD2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736C2662" w14:textId="77777777" w:rsidR="00311DD2" w:rsidRPr="00012F73" w:rsidRDefault="00311DD2" w:rsidP="00311DD2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оғары</w:t>
            </w:r>
          </w:p>
          <w:p w14:paraId="1709636F" w14:textId="77777777" w:rsidR="00311DD2" w:rsidRPr="00012F73" w:rsidRDefault="00311DD2" w:rsidP="00311DD2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03.12.2003</w:t>
            </w:r>
          </w:p>
          <w:p w14:paraId="5E38471B" w14:textId="77777777" w:rsidR="00311DD2" w:rsidRPr="00012F73" w:rsidRDefault="00311DD2" w:rsidP="00311DD2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</w:t>
            </w:r>
          </w:p>
          <w:p w14:paraId="300CAFF9" w14:textId="77777777" w:rsidR="00311DD2" w:rsidRPr="00012F73" w:rsidRDefault="00311DD2" w:rsidP="00311DD2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Тұрмыс құрмаған </w:t>
            </w:r>
          </w:p>
          <w:p w14:paraId="71C7C323" w14:textId="77777777" w:rsidR="00311DD2" w:rsidRPr="00EE74C9" w:rsidRDefault="00311DD2" w:rsidP="00311DD2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 w:rsidRPr="00FB076B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8 708 671 2500</w:t>
            </w:r>
          </w:p>
          <w:p w14:paraId="17961432" w14:textId="77777777" w:rsidR="00311DD2" w:rsidRPr="001250AF" w:rsidRDefault="00311DD2" w:rsidP="00311DD2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kk-KZ" w:eastAsia="zh-CN"/>
              </w:rPr>
            </w:pP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  <w:r w:rsidRPr="00FB076B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жоқ</w:t>
            </w:r>
          </w:p>
        </w:tc>
      </w:tr>
      <w:tr w:rsidR="00311DD2" w:rsidRPr="00294E13" w14:paraId="015CA432" w14:textId="77777777" w:rsidTr="00311DD2">
        <w:trPr>
          <w:gridAfter w:val="1"/>
          <w:wAfter w:w="10" w:type="dxa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1DBBDE7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56110CAD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2026CE" w14:textId="77777777" w:rsidR="00311DD2" w:rsidRDefault="00311DD2" w:rsidP="00311DD2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577DA47F" w14:textId="77777777" w:rsidR="00311DD2" w:rsidRPr="00C66AFA" w:rsidRDefault="00311DD2" w:rsidP="00311DD2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5</w:t>
            </w: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қаңтар-202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5</w:t>
            </w: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сәуір</w:t>
            </w:r>
          </w:p>
          <w:p w14:paraId="0A1C790D" w14:textId="77777777" w:rsidR="00311DD2" w:rsidRPr="00823CE4" w:rsidRDefault="00311DD2" w:rsidP="00311DD2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Талдықорған қаласы , КММ «Бақтыбай Жолбарысұлы атындағы №18 орта мектеп-лицейі»</w:t>
            </w:r>
          </w:p>
        </w:tc>
      </w:tr>
      <w:tr w:rsidR="00311DD2" w:rsidRPr="00294E13" w14:paraId="3EA01C00" w14:textId="77777777" w:rsidTr="00311DD2">
        <w:trPr>
          <w:gridAfter w:val="1"/>
          <w:wAfter w:w="10" w:type="dxa"/>
        </w:trPr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A13B5AE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12DB1CC" w14:textId="77777777" w:rsidR="00311DD2" w:rsidRPr="00B7160F" w:rsidRDefault="00311DD2" w:rsidP="00311DD2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0ABF65" w14:textId="77777777" w:rsidR="00311DD2" w:rsidRPr="00012F73" w:rsidRDefault="00311DD2" w:rsidP="00311DD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1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2025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645D48D3" w14:textId="77777777" w:rsidR="00311DD2" w:rsidRPr="00EE74C9" w:rsidRDefault="00311DD2" w:rsidP="00311DD2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69BFBD43" w14:textId="77777777" w:rsidR="00311DD2" w:rsidRPr="00012F73" w:rsidRDefault="00311DD2" w:rsidP="00311DD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Дене шынықтыру және спорт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»</w:t>
            </w:r>
          </w:p>
          <w:p w14:paraId="7BCCA1C8" w14:textId="77777777" w:rsidR="00311DD2" w:rsidRPr="00012F73" w:rsidRDefault="00311DD2" w:rsidP="00311DD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  <w:p w14:paraId="74676BD1" w14:textId="77777777" w:rsidR="00311DD2" w:rsidRPr="00012F73" w:rsidRDefault="00311DD2" w:rsidP="00311DD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3,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311DD2" w:rsidRPr="00B7160F" w14:paraId="118DA7F5" w14:textId="77777777" w:rsidTr="00311DD2">
        <w:trPr>
          <w:gridAfter w:val="1"/>
          <w:wAfter w:w="10" w:type="dxa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F5EF535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8F1B77E" w14:textId="77777777" w:rsidR="00311DD2" w:rsidRDefault="00311DD2" w:rsidP="00311DD2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Тілді білу:</w:t>
            </w:r>
          </w:p>
          <w:p w14:paraId="0C1909F5" w14:textId="77777777" w:rsidR="00311DD2" w:rsidRPr="00012F73" w:rsidRDefault="00311DD2" w:rsidP="00311DD2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қазақша- ана тілім, орысша- еркін, ағылшынша –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сөздік бойынша 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</w:p>
          <w:p w14:paraId="379FC3C9" w14:textId="77777777" w:rsidR="00311DD2" w:rsidRPr="00012F73" w:rsidRDefault="00311DD2" w:rsidP="00311DD2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Сенімді ДК пайда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ланушысы: MS Word, MS Excel, MS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Power Point., Zoom, Google </w:t>
            </w:r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0726D050" w14:textId="77777777" w:rsidR="00311DD2" w:rsidRPr="00012F73" w:rsidRDefault="00311DD2" w:rsidP="00311DD2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77123BD1" w14:textId="77777777" w:rsidR="00311DD2" w:rsidRPr="00012F73" w:rsidRDefault="00311DD2" w:rsidP="00311DD2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11DD2" w:rsidRPr="00B7160F" w14:paraId="2D55BFEA" w14:textId="77777777" w:rsidTr="00311DD2">
        <w:trPr>
          <w:gridAfter w:val="1"/>
          <w:wAfter w:w="10" w:type="dxa"/>
          <w:trHeight w:val="758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2710C31" w14:textId="77777777" w:rsidR="00311DD2" w:rsidRPr="00B7160F" w:rsidRDefault="00311DD2" w:rsidP="00311DD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5ED7164" w14:textId="77777777" w:rsidR="00311DD2" w:rsidRPr="00012F73" w:rsidRDefault="00311DD2" w:rsidP="00311DD2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4123EF02" w14:textId="77777777" w:rsidR="00311DD2" w:rsidRPr="00012F73" w:rsidRDefault="00311DD2" w:rsidP="00311DD2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1A94FCDD" w14:textId="77777777" w:rsidR="00311DD2" w:rsidRPr="00012F73" w:rsidRDefault="00311DD2" w:rsidP="00311DD2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60B57BA8" w14:textId="77777777" w:rsidR="00311DD2" w:rsidRPr="00012F73" w:rsidRDefault="00311DD2" w:rsidP="00311DD2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311DD2" w:rsidRPr="00294E13" w14:paraId="7C650DCC" w14:textId="77777777" w:rsidTr="00311DD2">
        <w:trPr>
          <w:trHeight w:val="1041"/>
        </w:trPr>
        <w:tc>
          <w:tcPr>
            <w:tcW w:w="311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DB02C5A" w14:textId="77777777" w:rsidR="00311DD2" w:rsidRDefault="00311DD2" w:rsidP="00311DD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  <w:p w14:paraId="7AA2694F" w14:textId="77777777" w:rsidR="00311DD2" w:rsidRDefault="00311DD2" w:rsidP="00311DD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  <w:p w14:paraId="43AEFC20" w14:textId="77777777" w:rsidR="00311DD2" w:rsidRPr="00EE5B13" w:rsidRDefault="00311DD2" w:rsidP="00311DD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ҚОСЫМША АҚПАРАТ</w:t>
            </w: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B0B3E5A" w14:textId="77777777" w:rsidR="00311DD2" w:rsidRPr="00E10379" w:rsidRDefault="00311DD2" w:rsidP="00311DD2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2481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lastRenderedPageBreak/>
              <w:t>Педагогикалық іс-тәжірибе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«өте жақсы» деген бағаға ие болды 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</w:p>
          <w:p w14:paraId="6963DDA8" w14:textId="77777777" w:rsidR="00311DD2" w:rsidRPr="00E10379" w:rsidRDefault="00311DD2" w:rsidP="00311DD2">
            <w:pPr>
              <w:pStyle w:val="a3"/>
              <w:widowControl w:val="0"/>
              <w:spacing w:after="0"/>
              <w:ind w:left="643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373B6381" w14:textId="77777777" w:rsidR="00311DD2" w:rsidRPr="00E10379" w:rsidRDefault="00311DD2" w:rsidP="00311DD2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lastRenderedPageBreak/>
              <w:t>Құштарлығы: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Кітап оқу , фитнес залына бару , воллейбол спортын дамыту.</w:t>
            </w:r>
          </w:p>
        </w:tc>
      </w:tr>
    </w:tbl>
    <w:p w14:paraId="4BCF4551" w14:textId="77777777" w:rsidR="00311DD2" w:rsidRDefault="00311DD2" w:rsidP="00311DD2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128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311DD2" w:rsidRPr="003C6A42" w14:paraId="0B16F201" w14:textId="77777777" w:rsidTr="00311DD2">
        <w:trPr>
          <w:trHeight w:val="2466"/>
        </w:trPr>
        <w:tc>
          <w:tcPr>
            <w:tcW w:w="2974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9A31827" w14:textId="77777777" w:rsidR="00311DD2" w:rsidRPr="00E10379" w:rsidRDefault="00311DD2" w:rsidP="00311DD2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3E9C9007" wp14:editId="174E4046">
                  <wp:extent cx="1657350" cy="2209800"/>
                  <wp:effectExtent l="0" t="0" r="0" b="0"/>
                  <wp:docPr id="1" name="Рисунок 1" descr="C:\Users\User\AppData\Local\Microsoft\Windows\INetCache\Content.Word\WhatsApp Image 2024-10-08 at 12.53.0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AppData\Local\Microsoft\Windows\INetCache\Content.Word\WhatsApp Image 2024-10-08 at 12.53.0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2209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E2874E" w14:textId="77777777" w:rsidR="00311DD2" w:rsidRDefault="00311DD2" w:rsidP="00311DD2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Даулетбек Біржан </w:t>
            </w:r>
          </w:p>
          <w:p w14:paraId="7D6D8DD4" w14:textId="77777777" w:rsidR="00311DD2" w:rsidRPr="006E733B" w:rsidRDefault="00311DD2" w:rsidP="00311DD2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</w:p>
          <w:p w14:paraId="6EE6FDB1" w14:textId="77777777" w:rsidR="00311DD2" w:rsidRPr="006E733B" w:rsidRDefault="00311DD2" w:rsidP="00311DD2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Образование: </w:t>
            </w:r>
            <w:r w:rsidRPr="00FB07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высшее</w:t>
            </w:r>
          </w:p>
          <w:p w14:paraId="2E9F5CEC" w14:textId="77777777" w:rsidR="00311DD2" w:rsidRPr="006E733B" w:rsidRDefault="00311DD2" w:rsidP="00311DD2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Дата рождения: </w:t>
            </w:r>
            <w:r w:rsidRPr="00FB07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03.12.2003 г.</w:t>
            </w:r>
          </w:p>
          <w:p w14:paraId="32BC99AF" w14:textId="77777777" w:rsidR="00311DD2" w:rsidRPr="006E733B" w:rsidRDefault="00311DD2" w:rsidP="00311DD2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Город: </w:t>
            </w:r>
            <w:r w:rsidRPr="00FB07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Талдыкорган</w:t>
            </w:r>
          </w:p>
          <w:p w14:paraId="0860A126" w14:textId="77777777" w:rsidR="00311DD2" w:rsidRPr="00E10379" w:rsidRDefault="00311DD2" w:rsidP="00311DD2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Семейное положение: </w:t>
            </w:r>
            <w:r w:rsidRPr="00E1037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Не женат</w:t>
            </w:r>
          </w:p>
          <w:p w14:paraId="7E12E8B9" w14:textId="77777777" w:rsidR="00311DD2" w:rsidRPr="00FB076B" w:rsidRDefault="00311DD2" w:rsidP="00311DD2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8 708 671 2500</w:t>
            </w:r>
          </w:p>
          <w:p w14:paraId="3676EAB5" w14:textId="77777777" w:rsidR="00311DD2" w:rsidRPr="003C6A42" w:rsidRDefault="00311DD2" w:rsidP="00311DD2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FB076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Электронная почта:</w:t>
            </w:r>
            <w:r w:rsidRPr="00FB07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нет</w:t>
            </w:r>
          </w:p>
        </w:tc>
      </w:tr>
      <w:tr w:rsidR="00311DD2" w:rsidRPr="00E56468" w14:paraId="39150652" w14:textId="77777777" w:rsidTr="00311DD2"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A4ED873" w14:textId="77777777" w:rsidR="00311DD2" w:rsidRPr="00530710" w:rsidRDefault="00311DD2" w:rsidP="00311DD2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0DD25D37" w14:textId="77777777" w:rsidR="00311DD2" w:rsidRPr="007F4E97" w:rsidRDefault="00311DD2" w:rsidP="00311DD2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A4ECB9D" w14:textId="77777777" w:rsidR="00311DD2" w:rsidRPr="00C1009A" w:rsidRDefault="00311DD2" w:rsidP="00311DD2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1BE62E90" w14:textId="77777777" w:rsidR="00311DD2" w:rsidRPr="00C1009A" w:rsidRDefault="00311DD2" w:rsidP="00311DD2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C1009A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Январь 2025-апрель 2025</w:t>
            </w:r>
          </w:p>
          <w:p w14:paraId="68950CB2" w14:textId="77777777" w:rsidR="00311DD2" w:rsidRPr="00FB076B" w:rsidRDefault="00311DD2" w:rsidP="00311DD2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КГУ «Средняя школа-лицей №18 имени Бактыбая Жолбарысулы» , город Талдыкорган</w:t>
            </w:r>
          </w:p>
        </w:tc>
      </w:tr>
      <w:tr w:rsidR="00311DD2" w:rsidRPr="00E56468" w14:paraId="1D9F3D31" w14:textId="77777777" w:rsidTr="00311DD2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6A042B7" w14:textId="77777777" w:rsidR="00311DD2" w:rsidRPr="007F4E97" w:rsidRDefault="00311DD2" w:rsidP="00311DD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7D2C58E4" w14:textId="77777777" w:rsidR="00311DD2" w:rsidRPr="007F4E97" w:rsidRDefault="00311DD2" w:rsidP="00311DD2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5B311E" w14:textId="77777777" w:rsidR="00311DD2" w:rsidRPr="003C6A42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Место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Жансугирова, г. Талдыкорган (2021-2025 гг.).</w:t>
            </w:r>
          </w:p>
          <w:p w14:paraId="2A782357" w14:textId="77777777" w:rsidR="00311DD2" w:rsidRPr="003C6A42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Факультет: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5DF09978" w14:textId="77777777" w:rsidR="00311DD2" w:rsidRPr="003C6A42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Образовательная программа: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«Физическая культура и спорт»</w:t>
            </w:r>
          </w:p>
          <w:p w14:paraId="723C7AC4" w14:textId="77777777" w:rsidR="00311DD2" w:rsidRPr="003C6A42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Форма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Очная</w:t>
            </w:r>
          </w:p>
          <w:p w14:paraId="153E99CE" w14:textId="77777777" w:rsidR="00311DD2" w:rsidRPr="007F4E97" w:rsidRDefault="00311DD2" w:rsidP="00311DD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Общий средний балл (GPA) составляет 3,7.</w:t>
            </w:r>
          </w:p>
        </w:tc>
      </w:tr>
      <w:tr w:rsidR="00311DD2" w:rsidRPr="002263AC" w14:paraId="494E36F6" w14:textId="77777777" w:rsidTr="00311DD2"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FB53FA" w14:textId="77777777" w:rsidR="00311DD2" w:rsidRPr="00E56468" w:rsidRDefault="00311DD2" w:rsidP="00311DD2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D142C3" w14:textId="77777777" w:rsidR="00311DD2" w:rsidRPr="003C6A42" w:rsidRDefault="00311DD2" w:rsidP="00311DD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языка: казахский – мой родной язык, русский – свободно, английский – по словарю.</w:t>
            </w:r>
          </w:p>
          <w:p w14:paraId="2AFAFB60" w14:textId="77777777" w:rsidR="00311DD2" w:rsidRPr="003C6A42" w:rsidRDefault="00311DD2" w:rsidP="00311DD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Опытный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Point.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сайтами и программами для дистанционного обучения, такими как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Padlet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Zoom, Google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Classroom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798A4A38" w14:textId="77777777" w:rsidR="00311DD2" w:rsidRPr="003C2979" w:rsidRDefault="00311DD2" w:rsidP="00311DD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Внедрение современных методов обучения</w:t>
            </w:r>
          </w:p>
        </w:tc>
      </w:tr>
      <w:tr w:rsidR="00311DD2" w:rsidRPr="00E56468" w14:paraId="5A563896" w14:textId="77777777" w:rsidTr="00311DD2">
        <w:trPr>
          <w:trHeight w:val="758"/>
        </w:trPr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9F5581" w14:textId="77777777" w:rsidR="00311DD2" w:rsidRPr="00E56468" w:rsidRDefault="00311DD2" w:rsidP="00311DD2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A02368" w14:textId="77777777" w:rsidR="00311DD2" w:rsidRPr="003C6A42" w:rsidRDefault="00311DD2" w:rsidP="00311DD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Ответственность, компетентность, организаторские и управленческие навыки,</w:t>
            </w:r>
          </w:p>
          <w:p w14:paraId="617B3C0C" w14:textId="77777777" w:rsidR="00311DD2" w:rsidRPr="003C6A42" w:rsidRDefault="00311DD2" w:rsidP="00311DD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Требовательный, творческий подход к задачам </w:t>
            </w:r>
          </w:p>
          <w:p w14:paraId="4FBB8E85" w14:textId="77777777" w:rsidR="00311DD2" w:rsidRPr="003C6A42" w:rsidRDefault="00311DD2" w:rsidP="00311DD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Грамотное письменное и устное общение</w:t>
            </w:r>
          </w:p>
          <w:p w14:paraId="69576F50" w14:textId="77777777" w:rsidR="00311DD2" w:rsidRPr="00AD35A1" w:rsidRDefault="00311DD2" w:rsidP="00311DD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Умение находить общий язык с детьми.</w:t>
            </w:r>
          </w:p>
        </w:tc>
      </w:tr>
      <w:tr w:rsidR="00311DD2" w:rsidRPr="00E56468" w14:paraId="44760B06" w14:textId="77777777" w:rsidTr="00311DD2">
        <w:trPr>
          <w:trHeight w:val="1041"/>
        </w:trPr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C5BB3E" w14:textId="77777777" w:rsidR="00311DD2" w:rsidRDefault="00311DD2" w:rsidP="00311DD2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  <w:p w14:paraId="14AD10D1" w14:textId="77777777" w:rsidR="00311DD2" w:rsidRDefault="00311DD2" w:rsidP="00311DD2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  <w:p w14:paraId="4E6AECDB" w14:textId="77777777" w:rsidR="00311DD2" w:rsidRPr="00E56468" w:rsidRDefault="00311DD2" w:rsidP="00311DD2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ДОПОЛНИТЕЛЬНАЯ ИНФОРМАЦИЯ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0D599C" w14:textId="77777777" w:rsidR="00311DD2" w:rsidRDefault="00311DD2" w:rsidP="00311DD2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Педагогическая практика оценена на «очень хорошо».</w:t>
            </w:r>
          </w:p>
          <w:p w14:paraId="56339D85" w14:textId="77777777" w:rsidR="00311DD2" w:rsidRPr="00E10379" w:rsidRDefault="00311DD2" w:rsidP="00311DD2">
            <w:pPr>
              <w:widowControl w:val="0"/>
              <w:spacing w:after="0"/>
              <w:ind w:left="720"/>
              <w:contextualSpacing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</w:p>
          <w:p w14:paraId="152EEE3B" w14:textId="77777777" w:rsidR="00311DD2" w:rsidRPr="00E10379" w:rsidRDefault="00311DD2" w:rsidP="00311DD2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 xml:space="preserve">Интересы: чтение книг, занятия фитнесом, развитие личных </w:t>
            </w:r>
            <w:r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kk-KZ" w:eastAsia="ru-RU"/>
              </w:rPr>
              <w:t>воллейбольных</w:t>
            </w: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 xml:space="preserve"> навыков.</w:t>
            </w:r>
          </w:p>
        </w:tc>
      </w:tr>
    </w:tbl>
    <w:p w14:paraId="7F91CADB" w14:textId="77777777" w:rsidR="00311DD2" w:rsidRPr="004E642D" w:rsidRDefault="00311DD2" w:rsidP="00311DD2"/>
    <w:p w14:paraId="1720200F" w14:textId="77777777" w:rsidR="00311DD2" w:rsidRPr="004E642D" w:rsidRDefault="00311DD2" w:rsidP="00311DD2"/>
    <w:p w14:paraId="467A9386" w14:textId="77777777" w:rsidR="00311DD2" w:rsidRPr="004E642D" w:rsidRDefault="00311DD2" w:rsidP="00311DD2"/>
    <w:tbl>
      <w:tblPr>
        <w:tblpPr w:leftFromText="180" w:rightFromText="180" w:vertAnchor="page" w:horzAnchor="page" w:tblpX="421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311DD2" w:rsidRPr="001250AF" w14:paraId="02FF9D4D" w14:textId="77777777" w:rsidTr="00311DD2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7A5EBC" w14:textId="0E0AC563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620A63B4" wp14:editId="373F2F6A">
                  <wp:extent cx="1653540" cy="2209800"/>
                  <wp:effectExtent l="0" t="0" r="3810" b="0"/>
                  <wp:docPr id="5" name="Рисунок 5" descr="WhatsApp Image 2024-10-08 at 12.53.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hatsApp Image 2024-10-08 at 12.53.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3540" cy="2209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913114" w14:textId="77777777" w:rsidR="00311DD2" w:rsidRPr="00FB076B" w:rsidRDefault="00311DD2" w:rsidP="00311DD2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Dauletbek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Birzhan</w:t>
            </w:r>
          </w:p>
          <w:p w14:paraId="4914C3DA" w14:textId="77777777" w:rsidR="00311DD2" w:rsidRPr="006E733B" w:rsidRDefault="00311DD2" w:rsidP="00311DD2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Teacher</w:t>
            </w:r>
          </w:p>
          <w:p w14:paraId="3CAA5823" w14:textId="77777777" w:rsidR="00311DD2" w:rsidRPr="006E733B" w:rsidRDefault="00311DD2" w:rsidP="00311DD2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Education: </w:t>
            </w:r>
            <w:r w:rsidRPr="00FB076B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higher</w:t>
            </w:r>
          </w:p>
          <w:p w14:paraId="6E041DAA" w14:textId="77777777" w:rsidR="00311DD2" w:rsidRPr="006E733B" w:rsidRDefault="00311DD2" w:rsidP="00311DD2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Date of birth: </w:t>
            </w: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0</w:t>
            </w: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3.12.</w:t>
            </w:r>
            <w:r w:rsidRPr="00FB076B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2003</w:t>
            </w:r>
          </w:p>
          <w:p w14:paraId="2EF2F2A1" w14:textId="77777777" w:rsidR="00311DD2" w:rsidRPr="006E733B" w:rsidRDefault="00311DD2" w:rsidP="00311DD2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City: </w:t>
            </w:r>
            <w:r w:rsidRPr="00FB076B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Taldykorgan</w:t>
            </w:r>
          </w:p>
          <w:p w14:paraId="3952C54F" w14:textId="77777777" w:rsidR="00311DD2" w:rsidRPr="006E733B" w:rsidRDefault="00311DD2" w:rsidP="00311DD2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Marital status: </w:t>
            </w:r>
            <w:r w:rsidRPr="00FB076B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Single</w:t>
            </w:r>
          </w:p>
          <w:p w14:paraId="376831BB" w14:textId="77777777" w:rsidR="00311DD2" w:rsidRPr="00FB076B" w:rsidRDefault="00311DD2" w:rsidP="00311DD2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Phone: </w:t>
            </w: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8 708 671 2500</w:t>
            </w:r>
          </w:p>
          <w:p w14:paraId="33489818" w14:textId="77777777" w:rsidR="00311DD2" w:rsidRPr="006D5237" w:rsidRDefault="00311DD2" w:rsidP="00311DD2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Email: </w:t>
            </w:r>
            <w:r w:rsidRPr="00FB076B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no</w:t>
            </w:r>
          </w:p>
        </w:tc>
      </w:tr>
      <w:tr w:rsidR="00311DD2" w:rsidRPr="00294E13" w14:paraId="1CD53320" w14:textId="77777777" w:rsidTr="00311DD2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423884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E7ED382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84EB82" w14:textId="77777777" w:rsidR="00311DD2" w:rsidRPr="002263AC" w:rsidRDefault="00311DD2" w:rsidP="00311DD2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Physical education and art</w:t>
            </w:r>
          </w:p>
          <w:p w14:paraId="604BA66D" w14:textId="77777777" w:rsidR="00311DD2" w:rsidRDefault="00311DD2" w:rsidP="00311DD2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C1009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January 2025-April 2025</w:t>
            </w:r>
          </w:p>
          <w:p w14:paraId="513C9962" w14:textId="77777777" w:rsidR="00311DD2" w:rsidRPr="00B63C2D" w:rsidRDefault="00311DD2" w:rsidP="00311DD2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KSU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Secondary school-lyceum No. 18 named after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Baktybai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Zholbarysuly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»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Taldykorgan</w:t>
            </w:r>
            <w:proofErr w:type="spellEnd"/>
          </w:p>
        </w:tc>
      </w:tr>
      <w:tr w:rsidR="00311DD2" w:rsidRPr="00294E13" w14:paraId="6A330D31" w14:textId="77777777" w:rsidTr="00311DD2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170308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1FDC0A6C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8893C5" w14:textId="77777777" w:rsidR="00311DD2" w:rsidRPr="002263AC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Place of study: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Zhetysu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University named after Ilyas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Zhansugirov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,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Taldykorgan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(2021-2025).</w:t>
            </w:r>
          </w:p>
          <w:p w14:paraId="2D99D1CC" w14:textId="77777777" w:rsidR="00311DD2" w:rsidRPr="002263AC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 Physical Education and Art</w:t>
            </w:r>
          </w:p>
          <w:p w14:paraId="011241CD" w14:textId="77777777" w:rsidR="00311DD2" w:rsidRPr="002263AC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program: "Physical Education and Sports"</w:t>
            </w:r>
          </w:p>
          <w:p w14:paraId="3472FBE9" w14:textId="77777777" w:rsidR="00311DD2" w:rsidRPr="002263AC" w:rsidRDefault="00311DD2" w:rsidP="00311DD2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 Full-time</w:t>
            </w:r>
          </w:p>
          <w:p w14:paraId="3A36FA74" w14:textId="77777777" w:rsidR="00311DD2" w:rsidRPr="00FF72FE" w:rsidRDefault="00311DD2" w:rsidP="00311DD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The overall average grade (GPA) is 3.7.</w:t>
            </w:r>
          </w:p>
        </w:tc>
      </w:tr>
      <w:tr w:rsidR="00311DD2" w:rsidRPr="00294E13" w14:paraId="739CE78A" w14:textId="77777777" w:rsidTr="00311DD2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38DF940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9FEE08" w14:textId="77777777" w:rsidR="00311DD2" w:rsidRPr="002263AC" w:rsidRDefault="00311DD2" w:rsidP="00311DD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DD614D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Language skills:</w:t>
            </w: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Kazakh is my native language, Russian is fluent, English is from a dictionary.</w:t>
            </w:r>
          </w:p>
          <w:p w14:paraId="6A7B8451" w14:textId="77777777" w:rsidR="00311DD2" w:rsidRPr="002263AC" w:rsidRDefault="00311DD2" w:rsidP="00311DD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DD614D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Experienced PC user:</w:t>
            </w: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MS Word, MS Excel, MS, Power Point. Skills in working with websites and programs for distance learning, such as Padlet, Zoom, Google Classroom.</w:t>
            </w:r>
          </w:p>
          <w:p w14:paraId="1F900858" w14:textId="77777777" w:rsidR="00311DD2" w:rsidRPr="00FF72FE" w:rsidRDefault="00311DD2" w:rsidP="00311DD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Implementation of modern teaching methods</w:t>
            </w:r>
          </w:p>
        </w:tc>
      </w:tr>
      <w:tr w:rsidR="00311DD2" w:rsidRPr="00294E13" w14:paraId="558057BC" w14:textId="77777777" w:rsidTr="00311DD2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6B9596" w14:textId="77777777" w:rsidR="00311DD2" w:rsidRPr="00FF72FE" w:rsidRDefault="00311DD2" w:rsidP="00311DD2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569074" w14:textId="77777777" w:rsidR="00311DD2" w:rsidRPr="00FF72FE" w:rsidRDefault="00311DD2" w:rsidP="00311DD2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72F0A0BB" w14:textId="77777777" w:rsidR="00311DD2" w:rsidRPr="00FF72FE" w:rsidRDefault="00311DD2" w:rsidP="00311DD2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14532A09" w14:textId="77777777" w:rsidR="00311DD2" w:rsidRPr="00CD0589" w:rsidRDefault="00311DD2" w:rsidP="00311DD2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Ability to find a common language with children, to win their trust and interest.</w:t>
            </w:r>
          </w:p>
        </w:tc>
      </w:tr>
      <w:tr w:rsidR="00311DD2" w:rsidRPr="00294E13" w14:paraId="63202A48" w14:textId="77777777" w:rsidTr="00311DD2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B2B78A" w14:textId="77777777" w:rsidR="00311DD2" w:rsidRDefault="00311DD2" w:rsidP="00311DD2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  <w:p w14:paraId="5E3806B7" w14:textId="77777777" w:rsidR="00311DD2" w:rsidRDefault="00311DD2" w:rsidP="00311DD2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  <w:p w14:paraId="266695AA" w14:textId="77777777" w:rsidR="00311DD2" w:rsidRPr="00DD614D" w:rsidRDefault="00311DD2" w:rsidP="00311DD2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t>ADDITIONAL INFORMATIONS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8865E9" w14:textId="77777777" w:rsidR="00311DD2" w:rsidRDefault="00311DD2" w:rsidP="00311DD2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Teaching experience rated as “very good”.</w:t>
            </w:r>
          </w:p>
          <w:p w14:paraId="33BA7C9A" w14:textId="77777777" w:rsidR="00311DD2" w:rsidRDefault="00311DD2" w:rsidP="00311DD2">
            <w:pPr>
              <w:widowControl w:val="0"/>
              <w:spacing w:after="0"/>
              <w:ind w:left="72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</w:p>
          <w:p w14:paraId="144AFB70" w14:textId="77777777" w:rsidR="00311DD2" w:rsidRPr="002263AC" w:rsidRDefault="00311DD2" w:rsidP="00311DD2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 xml:space="preserve">Interests: reading books, fitness classes, developing personal </w:t>
            </w:r>
            <w:r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>volleyball</w:t>
            </w: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 xml:space="preserve"> skills.</w:t>
            </w:r>
          </w:p>
          <w:p w14:paraId="1B9CA2D9" w14:textId="77777777" w:rsidR="00311DD2" w:rsidRPr="00FF72FE" w:rsidRDefault="00311DD2" w:rsidP="00311DD2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114E5538" w14:textId="288721CE" w:rsidR="00311DD2" w:rsidRDefault="00311DD2">
      <w:pPr>
        <w:rPr>
          <w:lang w:val="en-US"/>
        </w:rPr>
      </w:pPr>
    </w:p>
    <w:p w14:paraId="6328AF88" w14:textId="77777777" w:rsidR="00311DD2" w:rsidRDefault="00311DD2">
      <w:pPr>
        <w:spacing w:after="160" w:line="259" w:lineRule="auto"/>
        <w:rPr>
          <w:lang w:val="en-US"/>
        </w:rPr>
      </w:pPr>
      <w:r>
        <w:rPr>
          <w:lang w:val="en-US"/>
        </w:rPr>
        <w:br w:type="page"/>
      </w:r>
    </w:p>
    <w:tbl>
      <w:tblPr>
        <w:tblpPr w:leftFromText="180" w:rightFromText="180" w:horzAnchor="page" w:tblpX="1105" w:tblpY="-1128"/>
        <w:tblW w:w="1080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8F76B3" w:rsidRPr="00B7160F" w14:paraId="289D1BF7" w14:textId="77777777" w:rsidTr="00315359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170B9C0" w14:textId="77777777" w:rsidR="008F76B3" w:rsidRPr="003843CE" w:rsidRDefault="008F76B3" w:rsidP="00315359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  <w14:ligatures w14:val="standardContextual"/>
              </w:rPr>
              <w:lastRenderedPageBreak/>
              <w:drawing>
                <wp:inline distT="0" distB="0" distL="0" distR="0" wp14:anchorId="2C8EFDBC" wp14:editId="04A8D0CB">
                  <wp:extent cx="1474990" cy="196596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4990" cy="1965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92B5F1" w14:textId="77777777" w:rsidR="008F76B3" w:rsidRPr="00B7160F" w:rsidRDefault="008F76B3" w:rsidP="00315359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35ACB6C" w14:textId="77777777" w:rsidR="008F76B3" w:rsidRPr="00510AB1" w:rsidRDefault="008F76B3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Ерболатұлы Еркін</w:t>
            </w:r>
          </w:p>
          <w:p w14:paraId="3D3AC527" w14:textId="77777777" w:rsidR="008F76B3" w:rsidRPr="00012F73" w:rsidRDefault="008F76B3" w:rsidP="00315359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12AA379F" w14:textId="77777777" w:rsidR="008F76B3" w:rsidRPr="00012F73" w:rsidRDefault="008F76B3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оғары</w:t>
            </w:r>
          </w:p>
          <w:p w14:paraId="2724890F" w14:textId="77777777" w:rsidR="008F76B3" w:rsidRPr="00012F73" w:rsidRDefault="008F76B3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22.12.2003</w:t>
            </w:r>
          </w:p>
          <w:p w14:paraId="3FAAC410" w14:textId="77777777" w:rsidR="008F76B3" w:rsidRPr="00012F73" w:rsidRDefault="008F76B3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</w:t>
            </w:r>
          </w:p>
          <w:p w14:paraId="15307BD2" w14:textId="77777777" w:rsidR="008F76B3" w:rsidRPr="00012F73" w:rsidRDefault="008F76B3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Тұрмыс құрмаған </w:t>
            </w:r>
          </w:p>
          <w:p w14:paraId="000AF13F" w14:textId="77777777" w:rsidR="008F76B3" w:rsidRPr="00EE74C9" w:rsidRDefault="008F76B3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87076997103</w:t>
            </w:r>
          </w:p>
          <w:p w14:paraId="3ED5BC14" w14:textId="77777777" w:rsidR="008F76B3" w:rsidRPr="001250AF" w:rsidRDefault="008F76B3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kk-KZ" w:eastAsia="zh-CN"/>
              </w:rPr>
            </w:pP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жоқ</w:t>
            </w:r>
          </w:p>
        </w:tc>
      </w:tr>
      <w:tr w:rsidR="008F76B3" w:rsidRPr="00294E13" w14:paraId="6D289628" w14:textId="77777777" w:rsidTr="00315359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E46ABE6" w14:textId="77777777" w:rsidR="008F76B3" w:rsidRPr="00B7160F" w:rsidRDefault="008F76B3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83D4FDF" w14:textId="77777777" w:rsidR="008F76B3" w:rsidRPr="00B7160F" w:rsidRDefault="008F76B3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2E1C7E" w14:textId="77777777" w:rsidR="008F76B3" w:rsidRDefault="008F76B3" w:rsidP="00315359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6B07D8A0" w14:textId="77777777" w:rsidR="008F76B3" w:rsidRDefault="008F76B3" w:rsidP="00315359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2024 Қаңтар-2024 Ақпан</w:t>
            </w:r>
          </w:p>
          <w:p w14:paraId="270E5D93" w14:textId="77777777" w:rsidR="008F76B3" w:rsidRPr="00823CE4" w:rsidRDefault="008F76B3" w:rsidP="00315359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Саркант ауданы,Қарабөгет ауылы«Аль-Фараби» атындағы орта мектебі коммуналдық мемлекеттік мекеме.</w:t>
            </w:r>
          </w:p>
        </w:tc>
      </w:tr>
      <w:tr w:rsidR="008F76B3" w:rsidRPr="00294E13" w14:paraId="492FD028" w14:textId="77777777" w:rsidTr="00315359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1580DB" w14:textId="77777777" w:rsidR="008F76B3" w:rsidRPr="00B7160F" w:rsidRDefault="008F76B3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58FD2301" w14:textId="77777777" w:rsidR="008F76B3" w:rsidRPr="00B7160F" w:rsidRDefault="008F76B3" w:rsidP="00315359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234C837" w14:textId="77777777" w:rsidR="008F76B3" w:rsidRPr="00012F73" w:rsidRDefault="008F76B3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1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2025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3DF19A35" w14:textId="77777777" w:rsidR="008F76B3" w:rsidRPr="00EE74C9" w:rsidRDefault="008F76B3" w:rsidP="00315359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78B5ADE2" w14:textId="77777777" w:rsidR="008F76B3" w:rsidRPr="00012F73" w:rsidRDefault="008F76B3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Дене шынықтыру және спорт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»</w:t>
            </w:r>
          </w:p>
          <w:p w14:paraId="6CDCA4A5" w14:textId="77777777" w:rsidR="008F76B3" w:rsidRPr="00012F73" w:rsidRDefault="008F76B3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  <w:p w14:paraId="67A53D5C" w14:textId="77777777" w:rsidR="008F76B3" w:rsidRPr="00012F73" w:rsidRDefault="008F76B3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3,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8F76B3" w:rsidRPr="001250AF" w14:paraId="6614C595" w14:textId="77777777" w:rsidTr="00315359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517149" w14:textId="77777777" w:rsidR="008F76B3" w:rsidRPr="00B7160F" w:rsidRDefault="008F76B3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3173E6CC" w14:textId="77777777" w:rsidR="008F76B3" w:rsidRPr="00B7160F" w:rsidRDefault="008F76B3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669DB74" w14:textId="77777777" w:rsidR="008F76B3" w:rsidRPr="00823CE4" w:rsidRDefault="008F76B3" w:rsidP="00315359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8F76B3" w:rsidRPr="00B7160F" w14:paraId="385FA69C" w14:textId="77777777" w:rsidTr="00315359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5ECDA2B" w14:textId="77777777" w:rsidR="008F76B3" w:rsidRPr="00B7160F" w:rsidRDefault="008F76B3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A7A72D2" w14:textId="77777777" w:rsidR="008F76B3" w:rsidRPr="00012F73" w:rsidRDefault="008F76B3" w:rsidP="00315359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Маркетингті білу.</w:t>
            </w:r>
          </w:p>
          <w:p w14:paraId="3693BBE7" w14:textId="77777777" w:rsidR="008F76B3" w:rsidRPr="00012F73" w:rsidRDefault="008F76B3" w:rsidP="00315359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Тілді білу: қазақша- ана тілім, орысша- еркін, ағылшынша –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сөздік бойынша 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</w:p>
          <w:p w14:paraId="5C9C700C" w14:textId="77777777" w:rsidR="008F76B3" w:rsidRPr="00012F73" w:rsidRDefault="008F76B3" w:rsidP="00315359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7883621C" w14:textId="77777777" w:rsidR="008F76B3" w:rsidRPr="00012F73" w:rsidRDefault="008F76B3" w:rsidP="00315359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6357BFA2" w14:textId="77777777" w:rsidR="008F76B3" w:rsidRPr="00012F73" w:rsidRDefault="008F76B3" w:rsidP="0031535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F76B3" w:rsidRPr="00B7160F" w14:paraId="4AE17C82" w14:textId="77777777" w:rsidTr="00315359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88772B5" w14:textId="77777777" w:rsidR="008F76B3" w:rsidRPr="00B7160F" w:rsidRDefault="008F76B3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F4860E6" w14:textId="77777777" w:rsidR="008F76B3" w:rsidRPr="00012F73" w:rsidRDefault="008F76B3" w:rsidP="00315359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66BA148B" w14:textId="77777777" w:rsidR="008F76B3" w:rsidRPr="00012F73" w:rsidRDefault="008F76B3" w:rsidP="00315359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0BB31328" w14:textId="77777777" w:rsidR="008F76B3" w:rsidRPr="00012F73" w:rsidRDefault="008F76B3" w:rsidP="00315359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6FF2A644" w14:textId="77777777" w:rsidR="008F76B3" w:rsidRPr="00012F73" w:rsidRDefault="008F76B3" w:rsidP="00315359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8F76B3" w:rsidRPr="00294E13" w14:paraId="3CADA680" w14:textId="77777777" w:rsidTr="00315359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772602B" w14:textId="77777777" w:rsidR="008F76B3" w:rsidRPr="00B7160F" w:rsidRDefault="008F76B3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E01C67" w14:textId="77777777" w:rsidR="008F76B3" w:rsidRPr="00012F73" w:rsidRDefault="008F76B3" w:rsidP="00315359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2481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жақсы» деген бағаға ие болды </w:t>
            </w:r>
          </w:p>
          <w:p w14:paraId="75AE5988" w14:textId="77777777" w:rsidR="008F76B3" w:rsidRPr="00012F73" w:rsidRDefault="008F76B3" w:rsidP="00315359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8F76B3" w:rsidRPr="00294E13" w14:paraId="3F100777" w14:textId="77777777" w:rsidTr="00315359">
        <w:trPr>
          <w:gridBefore w:val="1"/>
          <w:wBefore w:w="141" w:type="dxa"/>
          <w:trHeight w:val="1127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D94C25" w14:textId="77777777" w:rsidR="008F76B3" w:rsidRPr="00B7160F" w:rsidRDefault="008F76B3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74B2ADD" w14:textId="77777777" w:rsidR="008F76B3" w:rsidRPr="00012F73" w:rsidRDefault="008F76B3" w:rsidP="00315359">
            <w:pPr>
              <w:pStyle w:val="a3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Құштарлығы: Басқа шет тілдерін үйрену, кітап оқу, театрларға бару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,фитнеске бару,жеке спорт дағдыларын дамыту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</w:p>
          <w:p w14:paraId="49B85134" w14:textId="77777777" w:rsidR="008F76B3" w:rsidRPr="00012F73" w:rsidRDefault="008F76B3" w:rsidP="00315359">
            <w:pPr>
              <w:pStyle w:val="a3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64FB3652" w14:textId="77777777" w:rsidR="008F76B3" w:rsidRPr="00B7160F" w:rsidRDefault="008F76B3" w:rsidP="008F76B3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45FDCAE" w14:textId="77777777" w:rsidR="008F76B3" w:rsidRPr="004E642D" w:rsidRDefault="008F76B3" w:rsidP="008F76B3">
      <w:pPr>
        <w:rPr>
          <w:lang w:val="kk-KZ"/>
        </w:rPr>
      </w:pPr>
    </w:p>
    <w:p w14:paraId="3CA1C079" w14:textId="77777777" w:rsidR="008F76B3" w:rsidRPr="004E642D" w:rsidRDefault="008F76B3" w:rsidP="008F76B3">
      <w:pPr>
        <w:rPr>
          <w:lang w:val="kk-KZ"/>
        </w:rPr>
      </w:pPr>
    </w:p>
    <w:p w14:paraId="2461C3D1" w14:textId="77777777" w:rsidR="008F76B3" w:rsidRPr="004E642D" w:rsidRDefault="008F76B3" w:rsidP="008F76B3">
      <w:pPr>
        <w:rPr>
          <w:lang w:val="kk-KZ"/>
        </w:rPr>
      </w:pPr>
    </w:p>
    <w:p w14:paraId="55A1E4F1" w14:textId="77777777" w:rsidR="008F76B3" w:rsidRPr="004E642D" w:rsidRDefault="008F76B3" w:rsidP="008F76B3">
      <w:pPr>
        <w:rPr>
          <w:lang w:val="kk-KZ"/>
        </w:rPr>
      </w:pPr>
    </w:p>
    <w:p w14:paraId="3ED8DE59" w14:textId="77777777" w:rsidR="008F76B3" w:rsidRPr="004E642D" w:rsidRDefault="008F76B3" w:rsidP="008F76B3">
      <w:pPr>
        <w:rPr>
          <w:lang w:val="kk-KZ"/>
        </w:rPr>
      </w:pPr>
    </w:p>
    <w:p w14:paraId="20D6CC48" w14:textId="77777777" w:rsidR="008F76B3" w:rsidRPr="004E642D" w:rsidRDefault="008F76B3" w:rsidP="008F76B3">
      <w:pPr>
        <w:rPr>
          <w:lang w:val="kk-KZ"/>
        </w:rPr>
      </w:pPr>
    </w:p>
    <w:p w14:paraId="6B67B8BA" w14:textId="77777777" w:rsidR="008F76B3" w:rsidRPr="004E642D" w:rsidRDefault="008F76B3" w:rsidP="008F76B3">
      <w:pPr>
        <w:rPr>
          <w:lang w:val="kk-KZ"/>
        </w:rPr>
      </w:pPr>
    </w:p>
    <w:p w14:paraId="052697DB" w14:textId="77777777" w:rsidR="008F76B3" w:rsidRPr="004E642D" w:rsidRDefault="008F76B3" w:rsidP="008F76B3">
      <w:pPr>
        <w:rPr>
          <w:lang w:val="kk-KZ"/>
        </w:rPr>
      </w:pPr>
    </w:p>
    <w:p w14:paraId="349C6FC5" w14:textId="77777777" w:rsidR="008F76B3" w:rsidRPr="004E642D" w:rsidRDefault="008F76B3" w:rsidP="008F76B3">
      <w:pPr>
        <w:rPr>
          <w:lang w:val="kk-KZ"/>
        </w:rPr>
      </w:pPr>
    </w:p>
    <w:p w14:paraId="7078AFC8" w14:textId="77777777" w:rsidR="008F76B3" w:rsidRPr="004E642D" w:rsidRDefault="008F76B3" w:rsidP="008F76B3">
      <w:pPr>
        <w:rPr>
          <w:lang w:val="kk-KZ"/>
        </w:rPr>
      </w:pPr>
    </w:p>
    <w:p w14:paraId="60FC75FA" w14:textId="77777777" w:rsidR="008F76B3" w:rsidRPr="004E642D" w:rsidRDefault="008F76B3" w:rsidP="008F76B3">
      <w:pPr>
        <w:rPr>
          <w:lang w:val="kk-KZ"/>
        </w:rPr>
      </w:pPr>
    </w:p>
    <w:p w14:paraId="5046EE6E" w14:textId="77777777" w:rsidR="008F76B3" w:rsidRPr="004E642D" w:rsidRDefault="008F76B3" w:rsidP="008F76B3">
      <w:pPr>
        <w:rPr>
          <w:lang w:val="kk-KZ"/>
        </w:rPr>
      </w:pPr>
    </w:p>
    <w:p w14:paraId="4C35E068" w14:textId="77777777" w:rsidR="008F76B3" w:rsidRPr="004E642D" w:rsidRDefault="008F76B3" w:rsidP="008F76B3">
      <w:pPr>
        <w:rPr>
          <w:lang w:val="kk-KZ"/>
        </w:rPr>
      </w:pPr>
    </w:p>
    <w:p w14:paraId="49EEC594" w14:textId="77777777" w:rsidR="008F76B3" w:rsidRPr="004E642D" w:rsidRDefault="008F76B3" w:rsidP="008F76B3">
      <w:pPr>
        <w:rPr>
          <w:lang w:val="kk-KZ"/>
        </w:rPr>
      </w:pPr>
    </w:p>
    <w:p w14:paraId="681EA9C3" w14:textId="77777777" w:rsidR="008F76B3" w:rsidRPr="004E642D" w:rsidRDefault="008F76B3" w:rsidP="008F76B3">
      <w:pPr>
        <w:rPr>
          <w:lang w:val="kk-KZ"/>
        </w:rPr>
      </w:pPr>
    </w:p>
    <w:p w14:paraId="7B63865D" w14:textId="77777777" w:rsidR="008F76B3" w:rsidRDefault="008F76B3" w:rsidP="008F76B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8F76B3" w:rsidRPr="003C6A42" w14:paraId="08637C02" w14:textId="77777777" w:rsidTr="00315359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268689" w14:textId="77777777" w:rsidR="008F76B3" w:rsidRPr="007F4E97" w:rsidRDefault="008F76B3" w:rsidP="00315359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  <w14:ligatures w14:val="standardContextual"/>
              </w:rPr>
              <w:lastRenderedPageBreak/>
              <w:drawing>
                <wp:inline distT="0" distB="0" distL="0" distR="0" wp14:anchorId="5B5EB7C3" wp14:editId="5BBCA0A2">
                  <wp:extent cx="1474990" cy="196596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4990" cy="1965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040D36" w14:textId="77777777" w:rsidR="008F76B3" w:rsidRPr="006E733B" w:rsidRDefault="008F76B3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Ерболатулы Еркин</w:t>
            </w:r>
          </w:p>
          <w:p w14:paraId="477BA97B" w14:textId="77777777" w:rsidR="008F76B3" w:rsidRPr="006E733B" w:rsidRDefault="008F76B3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</w:p>
          <w:p w14:paraId="6E21BDDB" w14:textId="77777777" w:rsidR="008F76B3" w:rsidRPr="006E733B" w:rsidRDefault="008F76B3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Образование: высшее</w:t>
            </w:r>
          </w:p>
          <w:p w14:paraId="1F7D6329" w14:textId="77777777" w:rsidR="008F76B3" w:rsidRPr="006E733B" w:rsidRDefault="008F76B3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Дата рождения: 22.12.2003</w:t>
            </w:r>
          </w:p>
          <w:p w14:paraId="2851E540" w14:textId="77777777" w:rsidR="008F76B3" w:rsidRPr="006E733B" w:rsidRDefault="008F76B3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Город: Талдыкорган</w:t>
            </w:r>
          </w:p>
          <w:p w14:paraId="68D49B6B" w14:textId="77777777" w:rsidR="008F76B3" w:rsidRPr="006E733B" w:rsidRDefault="008F76B3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Семейное положение: Не женат</w:t>
            </w:r>
          </w:p>
          <w:p w14:paraId="3F5B498A" w14:textId="77777777" w:rsidR="008F76B3" w:rsidRPr="006E733B" w:rsidRDefault="008F76B3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87076997103</w:t>
            </w:r>
          </w:p>
          <w:p w14:paraId="2C20FBAA" w14:textId="77777777" w:rsidR="008F76B3" w:rsidRPr="003C6A42" w:rsidRDefault="008F76B3" w:rsidP="00315359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Электронная почта: нет</w:t>
            </w:r>
          </w:p>
        </w:tc>
      </w:tr>
      <w:tr w:rsidR="008F76B3" w:rsidRPr="00E56468" w14:paraId="514E5BCC" w14:textId="77777777" w:rsidTr="00315359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9904A2" w14:textId="77777777" w:rsidR="008F76B3" w:rsidRPr="00530710" w:rsidRDefault="008F76B3" w:rsidP="00315359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6853A59F" w14:textId="77777777" w:rsidR="008F76B3" w:rsidRPr="007F4E97" w:rsidRDefault="008F76B3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05BED1" w14:textId="77777777" w:rsidR="008F76B3" w:rsidRDefault="008F76B3" w:rsidP="00315359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33765402" w14:textId="77777777" w:rsidR="008F76B3" w:rsidRPr="001B27F1" w:rsidRDefault="008F76B3" w:rsidP="00315359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2024 Январь</w:t>
            </w:r>
            <w:r w:rsidRPr="001B27F1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-2024 Февраль</w:t>
            </w:r>
          </w:p>
          <w:p w14:paraId="5D81A2C6" w14:textId="77777777" w:rsidR="008F76B3" w:rsidRPr="001B27F1" w:rsidRDefault="008F76B3" w:rsidP="00315359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1B27F1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1B27F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Средняя школа имени «Аль-Фараби», село Карабёгет Саркантского района, коммунальное государственное учреждение.</w:t>
            </w:r>
          </w:p>
        </w:tc>
      </w:tr>
      <w:tr w:rsidR="008F76B3" w:rsidRPr="00E56468" w14:paraId="2C1059FF" w14:textId="77777777" w:rsidTr="00315359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248118" w14:textId="77777777" w:rsidR="008F76B3" w:rsidRPr="007F4E97" w:rsidRDefault="008F76B3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01794359" w14:textId="77777777" w:rsidR="008F76B3" w:rsidRPr="007F4E97" w:rsidRDefault="008F76B3" w:rsidP="0031535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1967B4" w14:textId="77777777" w:rsidR="008F76B3" w:rsidRPr="003C6A42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Место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Жансугирова, г. Талдыкорган (2021-2025 гг.).</w:t>
            </w:r>
          </w:p>
          <w:p w14:paraId="7DAC2AF9" w14:textId="77777777" w:rsidR="008F76B3" w:rsidRPr="003C6A42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Факультет: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50F97BD8" w14:textId="77777777" w:rsidR="008F76B3" w:rsidRPr="003C6A42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Образовательная программа: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«Физическая культура и спорт»</w:t>
            </w:r>
          </w:p>
          <w:p w14:paraId="0E10E690" w14:textId="77777777" w:rsidR="008F76B3" w:rsidRPr="003C6A42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Форма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Очная</w:t>
            </w:r>
          </w:p>
          <w:p w14:paraId="3969D4AA" w14:textId="77777777" w:rsidR="008F76B3" w:rsidRPr="007F4E97" w:rsidRDefault="008F76B3" w:rsidP="0031535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Общий средний балл (GPA) составляет 3,7.</w:t>
            </w:r>
          </w:p>
        </w:tc>
      </w:tr>
      <w:tr w:rsidR="008F76B3" w:rsidRPr="00F634C5" w14:paraId="18A54D6B" w14:textId="77777777" w:rsidTr="00315359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A59561E" w14:textId="77777777" w:rsidR="008F76B3" w:rsidRPr="007F4E97" w:rsidRDefault="008F76B3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20498582" w14:textId="77777777" w:rsidR="008F76B3" w:rsidRPr="007F4E97" w:rsidRDefault="008F76B3" w:rsidP="0031535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F938014" w14:textId="77777777" w:rsidR="008F76B3" w:rsidRPr="00C1009A" w:rsidRDefault="008F76B3" w:rsidP="00315359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</w:pPr>
          </w:p>
        </w:tc>
      </w:tr>
      <w:tr w:rsidR="008F76B3" w:rsidRPr="002263AC" w14:paraId="3AC093F0" w14:textId="77777777" w:rsidTr="00315359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897C6A8" w14:textId="77777777" w:rsidR="008F76B3" w:rsidRPr="00E56468" w:rsidRDefault="008F76B3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ACEB22" w14:textId="77777777" w:rsidR="008F76B3" w:rsidRPr="003C6A42" w:rsidRDefault="008F76B3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маркетинга.</w:t>
            </w:r>
          </w:p>
          <w:p w14:paraId="31C5317F" w14:textId="77777777" w:rsidR="008F76B3" w:rsidRPr="003C6A42" w:rsidRDefault="008F76B3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языка: казахский – мой родной язык, русский – свободно, английский – по словарю.</w:t>
            </w:r>
          </w:p>
          <w:p w14:paraId="7508AD2D" w14:textId="77777777" w:rsidR="008F76B3" w:rsidRPr="003C6A42" w:rsidRDefault="008F76B3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Опытный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Point.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сайтами и программами для дистанционного обучения, такими как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Padlet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Zoom, Google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Classroom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68E88198" w14:textId="77777777" w:rsidR="008F76B3" w:rsidRPr="003C2979" w:rsidRDefault="008F76B3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Внедрение современных методов обучения</w:t>
            </w:r>
          </w:p>
        </w:tc>
      </w:tr>
      <w:tr w:rsidR="008F76B3" w:rsidRPr="00E56468" w14:paraId="39A3D0D3" w14:textId="77777777" w:rsidTr="00315359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F8315D" w14:textId="77777777" w:rsidR="008F76B3" w:rsidRPr="00510AB1" w:rsidRDefault="008F76B3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8A61BA" w14:textId="77777777" w:rsidR="008F76B3" w:rsidRPr="003C6A42" w:rsidRDefault="008F76B3" w:rsidP="00315359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Ответственность, компетентность, организаторские и управленческие навыки,</w:t>
            </w:r>
          </w:p>
          <w:p w14:paraId="3BD3E51A" w14:textId="77777777" w:rsidR="008F76B3" w:rsidRPr="003C6A42" w:rsidRDefault="008F76B3" w:rsidP="00315359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• Требовательный, творческий подход к задачам </w:t>
            </w:r>
          </w:p>
          <w:p w14:paraId="4B08E9B1" w14:textId="77777777" w:rsidR="008F76B3" w:rsidRPr="00510AB1" w:rsidRDefault="008F76B3" w:rsidP="00315359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Грамотное письменное и устное общение</w:t>
            </w:r>
          </w:p>
          <w:p w14:paraId="2FF9FD93" w14:textId="77777777" w:rsidR="008F76B3" w:rsidRDefault="008F76B3" w:rsidP="0031535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</w:p>
          <w:p w14:paraId="2481B4D0" w14:textId="77777777" w:rsidR="008F76B3" w:rsidRPr="00510AB1" w:rsidRDefault="008F76B3" w:rsidP="0031535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</w:p>
          <w:p w14:paraId="1F02632F" w14:textId="77777777" w:rsidR="008F76B3" w:rsidRPr="00AD35A1" w:rsidRDefault="008F76B3" w:rsidP="00315359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Умение находить общий язык с детьми.</w:t>
            </w:r>
          </w:p>
        </w:tc>
      </w:tr>
      <w:tr w:rsidR="008F76B3" w:rsidRPr="00E56468" w14:paraId="29D97C21" w14:textId="77777777" w:rsidTr="00315359">
        <w:trPr>
          <w:trHeight w:val="1041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8F04D2" w14:textId="77777777" w:rsidR="008F76B3" w:rsidRPr="00E56468" w:rsidRDefault="008F76B3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B8C1C7" w14:textId="77777777" w:rsidR="008F76B3" w:rsidRPr="002263AC" w:rsidRDefault="008F76B3" w:rsidP="00315359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Педагогиче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ская практика оценена на «</w:t>
            </w: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хорошо».</w:t>
            </w:r>
          </w:p>
          <w:p w14:paraId="4BEEF929" w14:textId="77777777" w:rsidR="008F76B3" w:rsidRPr="00360E42" w:rsidRDefault="008F76B3" w:rsidP="00315359">
            <w:pPr>
              <w:shd w:val="clear" w:color="auto" w:fill="FFFFFF"/>
              <w:spacing w:after="0" w:line="240" w:lineRule="auto"/>
              <w:ind w:left="720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</w:p>
        </w:tc>
      </w:tr>
      <w:tr w:rsidR="008F76B3" w:rsidRPr="004E642D" w14:paraId="5F2F7D35" w14:textId="77777777" w:rsidTr="00315359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7BB67D" w14:textId="77777777" w:rsidR="008F76B3" w:rsidRPr="00E56468" w:rsidRDefault="008F76B3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00148B3E" w14:textId="77777777" w:rsidR="008F76B3" w:rsidRPr="00E56468" w:rsidRDefault="008F76B3" w:rsidP="0031535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2E74FC" w14:textId="77777777" w:rsidR="008F76B3" w:rsidRPr="00AD35A1" w:rsidRDefault="008F76B3" w:rsidP="0031535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244AA883" w14:textId="77777777" w:rsidR="008F76B3" w:rsidRPr="00C1009A" w:rsidRDefault="008F76B3" w:rsidP="00315359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</w:pP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>• Интересы: изучение других иностранных языков, чтение книг, походы в театры, занятия фитнесом, развитие личных спортивных навыков.</w:t>
            </w:r>
          </w:p>
        </w:tc>
      </w:tr>
    </w:tbl>
    <w:p w14:paraId="3BE34F5E" w14:textId="77777777" w:rsidR="008F76B3" w:rsidRPr="004E642D" w:rsidRDefault="008F76B3" w:rsidP="008F76B3"/>
    <w:p w14:paraId="1A689F52" w14:textId="77777777" w:rsidR="008F76B3" w:rsidRPr="004E642D" w:rsidRDefault="008F76B3" w:rsidP="008F76B3"/>
    <w:p w14:paraId="3AB4BBEB" w14:textId="77777777" w:rsidR="008F76B3" w:rsidRPr="004E642D" w:rsidRDefault="008F76B3" w:rsidP="008F76B3"/>
    <w:p w14:paraId="429A09E0" w14:textId="77777777" w:rsidR="008F76B3" w:rsidRPr="004E642D" w:rsidRDefault="008F76B3" w:rsidP="008F76B3"/>
    <w:p w14:paraId="2A79B89C" w14:textId="77777777" w:rsidR="008F76B3" w:rsidRPr="004E642D" w:rsidRDefault="008F76B3" w:rsidP="008F76B3"/>
    <w:p w14:paraId="1AABF12C" w14:textId="77777777" w:rsidR="008F76B3" w:rsidRPr="004E642D" w:rsidRDefault="008F76B3" w:rsidP="008F76B3"/>
    <w:p w14:paraId="514FD6D0" w14:textId="77777777" w:rsidR="008F76B3" w:rsidRPr="004E642D" w:rsidRDefault="008F76B3" w:rsidP="008F76B3"/>
    <w:p w14:paraId="7EF0BB61" w14:textId="77777777" w:rsidR="008F76B3" w:rsidRPr="004E642D" w:rsidRDefault="008F76B3" w:rsidP="008F76B3"/>
    <w:p w14:paraId="745185ED" w14:textId="77777777" w:rsidR="008F76B3" w:rsidRPr="004E642D" w:rsidRDefault="008F76B3" w:rsidP="008F76B3"/>
    <w:p w14:paraId="768BC184" w14:textId="77777777" w:rsidR="008F76B3" w:rsidRPr="004E642D" w:rsidRDefault="008F76B3" w:rsidP="008F76B3"/>
    <w:p w14:paraId="6A8BDEDC" w14:textId="77777777" w:rsidR="008F76B3" w:rsidRPr="004E642D" w:rsidRDefault="008F76B3" w:rsidP="008F76B3"/>
    <w:p w14:paraId="12F18C25" w14:textId="77777777" w:rsidR="008F76B3" w:rsidRPr="004E642D" w:rsidRDefault="008F76B3" w:rsidP="008F76B3"/>
    <w:p w14:paraId="579A2255" w14:textId="77777777" w:rsidR="008F76B3" w:rsidRPr="004E642D" w:rsidRDefault="008F76B3" w:rsidP="008F76B3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8F76B3" w:rsidRPr="001250AF" w14:paraId="449557A5" w14:textId="77777777" w:rsidTr="00315359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240E3D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  <w14:ligatures w14:val="standardContextual"/>
              </w:rPr>
              <w:lastRenderedPageBreak/>
              <w:drawing>
                <wp:inline distT="0" distB="0" distL="0" distR="0" wp14:anchorId="6E6B5D29" wp14:editId="27E1E6D5">
                  <wp:extent cx="1474990" cy="196596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4990" cy="1965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432190" w14:textId="77777777" w:rsidR="008F76B3" w:rsidRPr="00C431F4" w:rsidRDefault="008F76B3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Erbolatov Erkin</w:t>
            </w:r>
          </w:p>
          <w:p w14:paraId="6B6B5E43" w14:textId="77777777" w:rsidR="008F76B3" w:rsidRPr="006E733B" w:rsidRDefault="008F76B3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Teacher</w:t>
            </w:r>
          </w:p>
          <w:p w14:paraId="110C1F16" w14:textId="77777777" w:rsidR="008F76B3" w:rsidRPr="006E733B" w:rsidRDefault="008F76B3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Education: higher</w:t>
            </w:r>
          </w:p>
          <w:p w14:paraId="19115474" w14:textId="77777777" w:rsidR="008F76B3" w:rsidRPr="006E733B" w:rsidRDefault="008F76B3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Date of birth: 22.12.2003.y.</w:t>
            </w:r>
          </w:p>
          <w:p w14:paraId="48E1A83A" w14:textId="77777777" w:rsidR="008F76B3" w:rsidRPr="006E733B" w:rsidRDefault="008F76B3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City: Taldykorgan</w:t>
            </w:r>
          </w:p>
          <w:p w14:paraId="13FF9ADB" w14:textId="77777777" w:rsidR="008F76B3" w:rsidRPr="006E733B" w:rsidRDefault="008F76B3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Marital status: Single</w:t>
            </w:r>
          </w:p>
          <w:p w14:paraId="4FE4789B" w14:textId="77777777" w:rsidR="008F76B3" w:rsidRPr="006E733B" w:rsidRDefault="008F76B3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Phone: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87076997103</w:t>
            </w:r>
          </w:p>
          <w:p w14:paraId="0AF3C33B" w14:textId="77777777" w:rsidR="008F76B3" w:rsidRPr="006D5237" w:rsidRDefault="008F76B3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Email: no</w:t>
            </w:r>
          </w:p>
        </w:tc>
      </w:tr>
      <w:tr w:rsidR="008F76B3" w:rsidRPr="00294E13" w14:paraId="69E912D6" w14:textId="77777777" w:rsidTr="00315359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502B09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0E8FC6CC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CA415F" w14:textId="77777777" w:rsidR="008F76B3" w:rsidRPr="002263AC" w:rsidRDefault="008F76B3" w:rsidP="00315359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Physical education and art</w:t>
            </w:r>
          </w:p>
          <w:p w14:paraId="363ABB5E" w14:textId="77777777" w:rsidR="008F76B3" w:rsidRPr="001B27F1" w:rsidRDefault="008F76B3" w:rsidP="00315359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1B27F1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2024 January-2024 February</w:t>
            </w:r>
          </w:p>
          <w:p w14:paraId="0632E788" w14:textId="77777777" w:rsidR="008F76B3" w:rsidRPr="006D5237" w:rsidRDefault="008F76B3" w:rsidP="00315359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1B27F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Secondary school named after "Al-Farabi", village of </w:t>
            </w:r>
            <w:proofErr w:type="spellStart"/>
            <w:r w:rsidRPr="001B27F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Karabeget</w:t>
            </w:r>
            <w:proofErr w:type="spellEnd"/>
            <w:r w:rsidRPr="001B27F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, </w:t>
            </w:r>
            <w:proofErr w:type="spellStart"/>
            <w:r w:rsidRPr="001B27F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Sarkant</w:t>
            </w:r>
            <w:proofErr w:type="spellEnd"/>
            <w:r w:rsidRPr="001B27F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district, communal government institution.</w:t>
            </w:r>
          </w:p>
        </w:tc>
      </w:tr>
      <w:tr w:rsidR="008F76B3" w:rsidRPr="00294E13" w14:paraId="0A9348C6" w14:textId="77777777" w:rsidTr="0031535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84920E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51E3F5A8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540E51" w14:textId="77777777" w:rsidR="008F76B3" w:rsidRPr="002263AC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Place of study: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Zhetysu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University named after Ilyas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Zhansugirov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,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Taldykorgan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(2021-2025).</w:t>
            </w:r>
          </w:p>
          <w:p w14:paraId="00B5FC91" w14:textId="77777777" w:rsidR="008F76B3" w:rsidRPr="002263AC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 Physical Education and Art</w:t>
            </w:r>
          </w:p>
          <w:p w14:paraId="60A6F08F" w14:textId="77777777" w:rsidR="008F76B3" w:rsidRPr="002263AC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program: "Physical Education and Sports"</w:t>
            </w:r>
          </w:p>
          <w:p w14:paraId="7F678C64" w14:textId="77777777" w:rsidR="008F76B3" w:rsidRPr="002263AC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 Full-time</w:t>
            </w:r>
          </w:p>
          <w:p w14:paraId="4281D9F4" w14:textId="77777777" w:rsidR="008F76B3" w:rsidRPr="00FF72FE" w:rsidRDefault="008F76B3" w:rsidP="0031535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The overall average grade (GPA) is 3.7.</w:t>
            </w:r>
          </w:p>
        </w:tc>
      </w:tr>
      <w:tr w:rsidR="008F76B3" w:rsidRPr="001250AF" w14:paraId="6BDDF0DE" w14:textId="77777777" w:rsidTr="0031535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5B9352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072F7DE5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3FD6A25" w14:textId="77777777" w:rsidR="008F76B3" w:rsidRPr="00FF72FE" w:rsidRDefault="008F76B3" w:rsidP="00315359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8F76B3" w:rsidRPr="00294E13" w14:paraId="7D029482" w14:textId="77777777" w:rsidTr="00315359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6E7646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BC3E8F" w14:textId="77777777" w:rsidR="008F76B3" w:rsidRPr="002263AC" w:rsidRDefault="008F76B3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Marketing knowledge.</w:t>
            </w:r>
          </w:p>
          <w:p w14:paraId="74B8D9B3" w14:textId="77777777" w:rsidR="008F76B3" w:rsidRPr="002263AC" w:rsidRDefault="008F76B3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Language skills: Kazakh is my native language, Russian is fluent, English is from a dictionary.</w:t>
            </w:r>
          </w:p>
          <w:p w14:paraId="72849BA4" w14:textId="77777777" w:rsidR="008F76B3" w:rsidRPr="002263AC" w:rsidRDefault="008F76B3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Experienced PC user: MS Word, MS Excel, MS, Power Point. Skills in working with websites and programs for distance learning, such as Padlet, Zoom, Google Classroom.</w:t>
            </w:r>
          </w:p>
          <w:p w14:paraId="6453C6E8" w14:textId="77777777" w:rsidR="008F76B3" w:rsidRPr="00FF72FE" w:rsidRDefault="008F76B3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Implementation of modern teaching methods</w:t>
            </w:r>
          </w:p>
        </w:tc>
      </w:tr>
      <w:tr w:rsidR="008F76B3" w:rsidRPr="00294E13" w14:paraId="470657A1" w14:textId="77777777" w:rsidTr="00315359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084472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336C81E" w14:textId="77777777" w:rsidR="008F76B3" w:rsidRPr="00FF72FE" w:rsidRDefault="008F76B3" w:rsidP="00315359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27A806A9" w14:textId="77777777" w:rsidR="008F76B3" w:rsidRPr="00FF72FE" w:rsidRDefault="008F76B3" w:rsidP="00315359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74143A1D" w14:textId="77777777" w:rsidR="008F76B3" w:rsidRPr="00CD0589" w:rsidRDefault="008F76B3" w:rsidP="00315359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lastRenderedPageBreak/>
              <w:t>Ability to find a common language with children, to win their trust and interest.</w:t>
            </w:r>
          </w:p>
        </w:tc>
      </w:tr>
      <w:tr w:rsidR="008F76B3" w:rsidRPr="00294E13" w14:paraId="056CF6E9" w14:textId="77777777" w:rsidTr="00315359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5CA74F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28B6A26" w14:textId="77777777" w:rsidR="008F76B3" w:rsidRPr="002263AC" w:rsidRDefault="008F76B3" w:rsidP="00315359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Te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aching experience rated as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“</w:t>
            </w: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good</w:t>
            </w:r>
            <w:proofErr w:type="gramEnd"/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”.</w:t>
            </w:r>
          </w:p>
          <w:p w14:paraId="49741596" w14:textId="77777777" w:rsidR="008F76B3" w:rsidRPr="00FF72FE" w:rsidRDefault="008F76B3" w:rsidP="00315359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8F76B3" w:rsidRPr="00294E13" w14:paraId="3D4F76D7" w14:textId="77777777" w:rsidTr="00315359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48ECD6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48B29D51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4A0286" w14:textId="77777777" w:rsidR="008F76B3" w:rsidRPr="004E642D" w:rsidRDefault="008F76B3" w:rsidP="00315359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• </w:t>
            </w: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>Interests: learning other foreign languages, reading books, going to the theater, fitness classes, developing personal sports skills.</w:t>
            </w:r>
          </w:p>
        </w:tc>
      </w:tr>
    </w:tbl>
    <w:p w14:paraId="00AA8398" w14:textId="26D7DA34" w:rsidR="008F76B3" w:rsidRDefault="008F76B3">
      <w:pPr>
        <w:rPr>
          <w:lang w:val="en-US"/>
        </w:rPr>
      </w:pPr>
    </w:p>
    <w:p w14:paraId="41DAC5B9" w14:textId="77777777" w:rsidR="008F76B3" w:rsidRDefault="008F76B3">
      <w:pPr>
        <w:spacing w:after="160" w:line="259" w:lineRule="auto"/>
        <w:rPr>
          <w:lang w:val="en-US"/>
        </w:rPr>
      </w:pPr>
      <w:r>
        <w:rPr>
          <w:lang w:val="en-US"/>
        </w:rPr>
        <w:br w:type="page"/>
      </w:r>
    </w:p>
    <w:tbl>
      <w:tblPr>
        <w:tblpPr w:leftFromText="180" w:rightFromText="180" w:horzAnchor="page" w:tblpX="1105" w:tblpY="-1128"/>
        <w:tblW w:w="1080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8F76B3" w:rsidRPr="00B7160F" w14:paraId="202D04FF" w14:textId="77777777" w:rsidTr="00315359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E9E850F" w14:textId="77777777" w:rsidR="008F76B3" w:rsidRPr="00D005DB" w:rsidRDefault="008F76B3" w:rsidP="00315359">
            <w:pPr>
              <w:pStyle w:val="a6"/>
              <w:rPr>
                <w:lang w:val="kk-KZ"/>
              </w:rPr>
            </w:pPr>
            <w:r>
              <w:rPr>
                <w:noProof/>
                <w14:ligatures w14:val="standardContextual"/>
              </w:rPr>
              <w:lastRenderedPageBreak/>
              <w:drawing>
                <wp:inline distT="0" distB="0" distL="0" distR="0" wp14:anchorId="3F6AE0BA" wp14:editId="023C0E06">
                  <wp:extent cx="1617849" cy="1877315"/>
                  <wp:effectExtent l="0" t="0" r="1905" b="889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11" r="69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7849" cy="1877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2638663" w14:textId="77777777" w:rsidR="008F76B3" w:rsidRDefault="008F76B3" w:rsidP="00315359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Жадик Анель Ардаққызы</w:t>
            </w:r>
          </w:p>
          <w:p w14:paraId="5F275A35" w14:textId="77777777" w:rsidR="008F76B3" w:rsidRPr="00012F73" w:rsidRDefault="008F76B3" w:rsidP="00315359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03BC7FB8" w14:textId="77777777" w:rsidR="008F76B3" w:rsidRPr="00012F73" w:rsidRDefault="008F76B3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оғары</w:t>
            </w:r>
          </w:p>
          <w:p w14:paraId="717C6EDD" w14:textId="77777777" w:rsidR="008F76B3" w:rsidRPr="0000168C" w:rsidRDefault="008F76B3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1</w:t>
            </w:r>
            <w:r w:rsidRPr="0000168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7.02.2005</w:t>
            </w:r>
          </w:p>
          <w:p w14:paraId="4DB5F6E4" w14:textId="77777777" w:rsidR="008F76B3" w:rsidRPr="00012F73" w:rsidRDefault="008F76B3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</w:t>
            </w:r>
          </w:p>
          <w:p w14:paraId="58CD642A" w14:textId="77777777" w:rsidR="008F76B3" w:rsidRPr="00012F73" w:rsidRDefault="008F76B3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Тұрмыс құрмаған </w:t>
            </w:r>
          </w:p>
          <w:p w14:paraId="5A888935" w14:textId="77777777" w:rsidR="008F76B3" w:rsidRPr="009F1C35" w:rsidRDefault="008F76B3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 w:rsidRPr="009F1C35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87066371484</w:t>
            </w:r>
          </w:p>
          <w:p w14:paraId="430489F3" w14:textId="77777777" w:rsidR="008F76B3" w:rsidRPr="009F1C35" w:rsidRDefault="008F76B3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US" w:eastAsia="ru-RU"/>
              </w:rPr>
              <w:t>anelzhadik</w:t>
            </w:r>
            <w:proofErr w:type="spellEnd"/>
            <w:r w:rsidRPr="009F1C35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05@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US" w:eastAsia="ru-RU"/>
              </w:rPr>
              <w:t>gmai</w:t>
            </w:r>
            <w:proofErr w:type="spellEnd"/>
            <w:r w:rsidRPr="009F1C35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US" w:eastAsia="ru-RU"/>
              </w:rPr>
              <w:t>com</w:t>
            </w:r>
          </w:p>
        </w:tc>
      </w:tr>
      <w:tr w:rsidR="008F76B3" w:rsidRPr="00294E13" w14:paraId="58B7E1B4" w14:textId="77777777" w:rsidTr="00315359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257CAE" w14:textId="77777777" w:rsidR="008F76B3" w:rsidRPr="00B7160F" w:rsidRDefault="008F76B3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0B2D1B72" w14:textId="77777777" w:rsidR="008F76B3" w:rsidRPr="00B7160F" w:rsidRDefault="008F76B3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829E2F" w14:textId="77777777" w:rsidR="008F76B3" w:rsidRDefault="008F76B3" w:rsidP="00315359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19FB4CA4" w14:textId="77777777" w:rsidR="008F76B3" w:rsidRPr="00823CE4" w:rsidRDefault="008F76B3" w:rsidP="00315359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3AC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5 Қаңтар- 2025 Сәуір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Pr="001634D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Сарқан ауданы</w:t>
            </w:r>
            <w:r w:rsidRPr="001634D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Лепсі ауылы,</w:t>
            </w:r>
            <w:r w:rsidRPr="001634D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Pr="001634D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№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54</w:t>
            </w:r>
            <w:r w:rsidRPr="001634D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орта мектеп-гимназия </w:t>
            </w:r>
            <w:r w:rsidRPr="001634D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, </w:t>
            </w:r>
            <w:r w:rsidRPr="004212B4">
              <w:rPr>
                <w:lang w:val="kk-KZ"/>
              </w:rPr>
              <w:t xml:space="preserve"> </w:t>
            </w:r>
            <w:r w:rsidRPr="004212B4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коммуналдық мемлекеттік мекеме.</w:t>
            </w:r>
            <w:r w:rsidRPr="001634D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</w:p>
        </w:tc>
      </w:tr>
      <w:tr w:rsidR="008F76B3" w:rsidRPr="00294E13" w14:paraId="4C9A37DE" w14:textId="77777777" w:rsidTr="00315359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5AA416" w14:textId="77777777" w:rsidR="008F76B3" w:rsidRPr="00B7160F" w:rsidRDefault="008F76B3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2D55B6D6" w14:textId="77777777" w:rsidR="008F76B3" w:rsidRPr="00B7160F" w:rsidRDefault="008F76B3" w:rsidP="00315359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C53F739" w14:textId="77777777" w:rsidR="008F76B3" w:rsidRPr="00012F73" w:rsidRDefault="008F76B3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1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2025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4C402A7C" w14:textId="77777777" w:rsidR="008F76B3" w:rsidRPr="00EE74C9" w:rsidRDefault="008F76B3" w:rsidP="00315359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54AABCA6" w14:textId="77777777" w:rsidR="008F76B3" w:rsidRPr="00012F73" w:rsidRDefault="008F76B3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Дене шынықтыру және спорт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»</w:t>
            </w:r>
          </w:p>
          <w:p w14:paraId="351411D5" w14:textId="77777777" w:rsidR="008F76B3" w:rsidRPr="00012F73" w:rsidRDefault="008F76B3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  <w:p w14:paraId="5DFCF6F0" w14:textId="77777777" w:rsidR="008F76B3" w:rsidRPr="00012F73" w:rsidRDefault="008F76B3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3,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8F76B3" w:rsidRPr="001250AF" w14:paraId="4DA3C9F4" w14:textId="77777777" w:rsidTr="00315359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5E21F4" w14:textId="77777777" w:rsidR="008F76B3" w:rsidRPr="00B7160F" w:rsidRDefault="008F76B3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5D497377" w14:textId="77777777" w:rsidR="008F76B3" w:rsidRPr="00B7160F" w:rsidRDefault="008F76B3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5DF96A9" w14:textId="77777777" w:rsidR="008F76B3" w:rsidRPr="00823CE4" w:rsidRDefault="008F76B3" w:rsidP="00315359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8F76B3" w:rsidRPr="00B7160F" w14:paraId="199619B2" w14:textId="77777777" w:rsidTr="00315359">
        <w:trPr>
          <w:trHeight w:val="2480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F877973" w14:textId="77777777" w:rsidR="008F76B3" w:rsidRPr="00B7160F" w:rsidRDefault="008F76B3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B4AE228" w14:textId="77777777" w:rsidR="008F76B3" w:rsidRPr="00012F73" w:rsidRDefault="008F76B3" w:rsidP="00315359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Маркетингті білу.</w:t>
            </w:r>
          </w:p>
          <w:p w14:paraId="72D2E6E7" w14:textId="77777777" w:rsidR="008F76B3" w:rsidRPr="00012F73" w:rsidRDefault="008F76B3" w:rsidP="00315359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Тілді білу: қазақша- ана тілім, орысша- еркін, ағылшынша –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сөздік бойынша 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</w:p>
          <w:p w14:paraId="1FF12BF9" w14:textId="77777777" w:rsidR="008F76B3" w:rsidRPr="00012F73" w:rsidRDefault="008F76B3" w:rsidP="00315359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0230B345" w14:textId="77777777" w:rsidR="008F76B3" w:rsidRPr="00012F73" w:rsidRDefault="008F76B3" w:rsidP="00315359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215A204E" w14:textId="77777777" w:rsidR="008F76B3" w:rsidRPr="00012F73" w:rsidRDefault="008F76B3" w:rsidP="00315359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F76B3" w:rsidRPr="00B7160F" w14:paraId="7FF590AD" w14:textId="77777777" w:rsidTr="00315359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E64857A" w14:textId="77777777" w:rsidR="008F76B3" w:rsidRPr="00B7160F" w:rsidRDefault="008F76B3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1615B8E" w14:textId="77777777" w:rsidR="008F76B3" w:rsidRPr="00012F73" w:rsidRDefault="008F76B3" w:rsidP="00315359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6F02464D" w14:textId="77777777" w:rsidR="008F76B3" w:rsidRPr="00012F73" w:rsidRDefault="008F76B3" w:rsidP="00315359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454FF182" w14:textId="77777777" w:rsidR="008F76B3" w:rsidRPr="00012F73" w:rsidRDefault="008F76B3" w:rsidP="00315359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26F0D3AE" w14:textId="77777777" w:rsidR="008F76B3" w:rsidRPr="00012F73" w:rsidRDefault="008F76B3" w:rsidP="00315359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8F76B3" w:rsidRPr="00294E13" w14:paraId="6A83F698" w14:textId="77777777" w:rsidTr="00315359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ABC2E38" w14:textId="77777777" w:rsidR="008F76B3" w:rsidRPr="00B7160F" w:rsidRDefault="008F76B3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45C713" w14:textId="77777777" w:rsidR="008F76B3" w:rsidRPr="00012F73" w:rsidRDefault="008F76B3" w:rsidP="00315359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2481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жақсы» деген бағаға ие болды </w:t>
            </w:r>
          </w:p>
          <w:p w14:paraId="3FF30E9A" w14:textId="77777777" w:rsidR="008F76B3" w:rsidRPr="00012F73" w:rsidRDefault="008F76B3" w:rsidP="00315359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8F76B3" w:rsidRPr="00294E13" w14:paraId="5AAD33DA" w14:textId="77777777" w:rsidTr="00315359">
        <w:trPr>
          <w:gridBefore w:val="1"/>
          <w:wBefore w:w="141" w:type="dxa"/>
          <w:trHeight w:val="1127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3981E73" w14:textId="77777777" w:rsidR="008F76B3" w:rsidRPr="00B7160F" w:rsidRDefault="008F76B3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DD51DEF" w14:textId="77777777" w:rsidR="008F76B3" w:rsidRPr="00012F73" w:rsidRDefault="008F76B3" w:rsidP="00315359">
            <w:pPr>
              <w:pStyle w:val="a3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Құштарлығы: Басқа шет тілдерін үйрену, кітап оқу, театрларға бару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,фитнеске бару,жеке спорт дағдыларын дамыту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</w:p>
          <w:p w14:paraId="53EA32D7" w14:textId="77777777" w:rsidR="008F76B3" w:rsidRPr="00012F73" w:rsidRDefault="008F76B3" w:rsidP="00315359">
            <w:pPr>
              <w:pStyle w:val="a3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41AB128E" w14:textId="77777777" w:rsidR="008F76B3" w:rsidRPr="00B7160F" w:rsidRDefault="008F76B3" w:rsidP="008F76B3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AF39BB0" w14:textId="77777777" w:rsidR="008F76B3" w:rsidRPr="004E642D" w:rsidRDefault="008F76B3" w:rsidP="008F76B3">
      <w:pPr>
        <w:rPr>
          <w:lang w:val="kk-KZ"/>
        </w:rPr>
      </w:pPr>
    </w:p>
    <w:p w14:paraId="4EA8A16D" w14:textId="77777777" w:rsidR="008F76B3" w:rsidRPr="004E642D" w:rsidRDefault="008F76B3" w:rsidP="008F76B3">
      <w:pPr>
        <w:rPr>
          <w:lang w:val="kk-KZ"/>
        </w:rPr>
      </w:pPr>
    </w:p>
    <w:p w14:paraId="3645C16B" w14:textId="77777777" w:rsidR="008F76B3" w:rsidRPr="004E642D" w:rsidRDefault="008F76B3" w:rsidP="008F76B3">
      <w:pPr>
        <w:rPr>
          <w:lang w:val="kk-KZ"/>
        </w:rPr>
      </w:pPr>
    </w:p>
    <w:p w14:paraId="2D19F226" w14:textId="77777777" w:rsidR="008F76B3" w:rsidRPr="004E642D" w:rsidRDefault="008F76B3" w:rsidP="008F76B3">
      <w:pPr>
        <w:rPr>
          <w:lang w:val="kk-KZ"/>
        </w:rPr>
      </w:pPr>
    </w:p>
    <w:p w14:paraId="576B7232" w14:textId="77777777" w:rsidR="008F76B3" w:rsidRPr="004E642D" w:rsidRDefault="008F76B3" w:rsidP="008F76B3">
      <w:pPr>
        <w:rPr>
          <w:lang w:val="kk-KZ"/>
        </w:rPr>
      </w:pPr>
    </w:p>
    <w:p w14:paraId="5008D290" w14:textId="77777777" w:rsidR="008F76B3" w:rsidRPr="004E642D" w:rsidRDefault="008F76B3" w:rsidP="008F76B3">
      <w:pPr>
        <w:rPr>
          <w:lang w:val="kk-KZ"/>
        </w:rPr>
      </w:pPr>
    </w:p>
    <w:p w14:paraId="7D82B573" w14:textId="77777777" w:rsidR="008F76B3" w:rsidRPr="004E642D" w:rsidRDefault="008F76B3" w:rsidP="008F76B3">
      <w:pPr>
        <w:rPr>
          <w:lang w:val="kk-KZ"/>
        </w:rPr>
      </w:pPr>
    </w:p>
    <w:p w14:paraId="1A780680" w14:textId="77777777" w:rsidR="008F76B3" w:rsidRPr="004E642D" w:rsidRDefault="008F76B3" w:rsidP="008F76B3">
      <w:pPr>
        <w:rPr>
          <w:lang w:val="kk-KZ"/>
        </w:rPr>
      </w:pPr>
    </w:p>
    <w:p w14:paraId="099E0A96" w14:textId="77777777" w:rsidR="008F76B3" w:rsidRPr="004E642D" w:rsidRDefault="008F76B3" w:rsidP="008F76B3">
      <w:pPr>
        <w:rPr>
          <w:lang w:val="kk-KZ"/>
        </w:rPr>
      </w:pPr>
    </w:p>
    <w:p w14:paraId="0F08C4CF" w14:textId="77777777" w:rsidR="008F76B3" w:rsidRPr="004E642D" w:rsidRDefault="008F76B3" w:rsidP="008F76B3">
      <w:pPr>
        <w:rPr>
          <w:lang w:val="kk-KZ"/>
        </w:rPr>
      </w:pPr>
    </w:p>
    <w:p w14:paraId="5E72E209" w14:textId="77777777" w:rsidR="008F76B3" w:rsidRPr="004E642D" w:rsidRDefault="008F76B3" w:rsidP="008F76B3">
      <w:pPr>
        <w:rPr>
          <w:lang w:val="kk-KZ"/>
        </w:rPr>
      </w:pPr>
    </w:p>
    <w:p w14:paraId="78564CE1" w14:textId="77777777" w:rsidR="008F76B3" w:rsidRPr="004E642D" w:rsidRDefault="008F76B3" w:rsidP="008F76B3">
      <w:pPr>
        <w:rPr>
          <w:lang w:val="kk-KZ"/>
        </w:rPr>
      </w:pPr>
    </w:p>
    <w:p w14:paraId="21D05D3C" w14:textId="77777777" w:rsidR="008F76B3" w:rsidRPr="004E642D" w:rsidRDefault="008F76B3" w:rsidP="008F76B3">
      <w:pPr>
        <w:rPr>
          <w:lang w:val="kk-KZ"/>
        </w:rPr>
      </w:pPr>
    </w:p>
    <w:p w14:paraId="51958643" w14:textId="77777777" w:rsidR="008F76B3" w:rsidRPr="004E642D" w:rsidRDefault="008F76B3" w:rsidP="008F76B3">
      <w:pPr>
        <w:rPr>
          <w:lang w:val="kk-KZ"/>
        </w:rPr>
      </w:pPr>
    </w:p>
    <w:p w14:paraId="704C8C68" w14:textId="77777777" w:rsidR="008F76B3" w:rsidRPr="004E642D" w:rsidRDefault="008F76B3" w:rsidP="008F76B3">
      <w:pPr>
        <w:rPr>
          <w:lang w:val="kk-KZ"/>
        </w:rPr>
      </w:pPr>
    </w:p>
    <w:p w14:paraId="43B36A57" w14:textId="77777777" w:rsidR="008F76B3" w:rsidRDefault="008F76B3" w:rsidP="008F76B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8F76B3" w:rsidRPr="003C6A42" w14:paraId="4BD6A567" w14:textId="77777777" w:rsidTr="00315359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5036F7C" w14:textId="77777777" w:rsidR="008F76B3" w:rsidRPr="007F4E97" w:rsidRDefault="008F76B3" w:rsidP="00315359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  <w14:ligatures w14:val="standardContextual"/>
              </w:rPr>
              <w:lastRenderedPageBreak/>
              <w:drawing>
                <wp:inline distT="0" distB="0" distL="0" distR="0" wp14:anchorId="54F2B679" wp14:editId="7E4F25EF">
                  <wp:extent cx="1615440" cy="1615440"/>
                  <wp:effectExtent l="0" t="0" r="3810" b="381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5440" cy="16154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D8C6C1" w14:textId="77777777" w:rsidR="008F76B3" w:rsidRDefault="008F76B3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Жадик Анель </w:t>
            </w:r>
            <w:r w:rsidRPr="001634D6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Ардакқызы</w:t>
            </w:r>
          </w:p>
          <w:p w14:paraId="3A4DCABB" w14:textId="77777777" w:rsidR="008F76B3" w:rsidRPr="006E733B" w:rsidRDefault="008F76B3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ница</w:t>
            </w:r>
          </w:p>
          <w:p w14:paraId="55674212" w14:textId="77777777" w:rsidR="008F76B3" w:rsidRPr="006E733B" w:rsidRDefault="008F76B3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Образование: высшее</w:t>
            </w:r>
          </w:p>
          <w:p w14:paraId="755E9A15" w14:textId="77777777" w:rsidR="008F76B3" w:rsidRPr="006E733B" w:rsidRDefault="008F76B3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Дата рождения: 17.02.2005</w:t>
            </w: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г.</w:t>
            </w:r>
          </w:p>
          <w:p w14:paraId="494A06E6" w14:textId="77777777" w:rsidR="008F76B3" w:rsidRPr="006E733B" w:rsidRDefault="008F76B3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Город: Талдыкорган</w:t>
            </w:r>
          </w:p>
          <w:p w14:paraId="37F7755B" w14:textId="77777777" w:rsidR="008F76B3" w:rsidRPr="007979F6" w:rsidRDefault="008F76B3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Семейное положение: Не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замужем</w:t>
            </w:r>
          </w:p>
          <w:p w14:paraId="2B5DE8B2" w14:textId="77777777" w:rsidR="008F76B3" w:rsidRDefault="008F76B3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Телефон: </w:t>
            </w:r>
            <w:r w:rsidRPr="001634D6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066371484</w:t>
            </w:r>
          </w:p>
          <w:p w14:paraId="4CB4B6D3" w14:textId="77777777" w:rsidR="008F76B3" w:rsidRPr="003C6A42" w:rsidRDefault="008F76B3" w:rsidP="00315359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Электронная почта: </w:t>
            </w:r>
            <w:r w:rsidRPr="007979F6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anelzhadik05@gmai.com </w:t>
            </w:r>
          </w:p>
        </w:tc>
      </w:tr>
      <w:tr w:rsidR="008F76B3" w:rsidRPr="00E56468" w14:paraId="32AB3908" w14:textId="77777777" w:rsidTr="00315359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9437B7" w14:textId="77777777" w:rsidR="008F76B3" w:rsidRPr="00530710" w:rsidRDefault="008F76B3" w:rsidP="00315359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452A0C0C" w14:textId="77777777" w:rsidR="008F76B3" w:rsidRPr="007F4E97" w:rsidRDefault="008F76B3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1CF469" w14:textId="77777777" w:rsidR="008F76B3" w:rsidRDefault="008F76B3" w:rsidP="00315359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66D947FE" w14:textId="77777777" w:rsidR="008F76B3" w:rsidRPr="001B27F1" w:rsidRDefault="008F76B3" w:rsidP="00315359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2025 Январь</w:t>
            </w:r>
            <w:r w:rsidRPr="001B27F1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-202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5</w:t>
            </w:r>
            <w:r w:rsidRPr="001B27F1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Апрель</w:t>
            </w:r>
          </w:p>
          <w:p w14:paraId="38ABD22F" w14:textId="77777777" w:rsidR="008F76B3" w:rsidRPr="007D1C69" w:rsidRDefault="008F76B3" w:rsidP="00315359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1B27F1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КММ </w:t>
            </w: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«Областная </w:t>
            </w:r>
            <w:proofErr w:type="spellStart"/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специализировнная</w:t>
            </w:r>
            <w:proofErr w:type="spellEnd"/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школа-интернат- колледж им. </w:t>
            </w:r>
            <w:proofErr w:type="spellStart"/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Жаксылыка</w:t>
            </w:r>
            <w:proofErr w:type="spellEnd"/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Ушкемпирова</w:t>
            </w:r>
            <w:proofErr w:type="spellEnd"/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г. Талдыкорган </w:t>
            </w:r>
            <w:proofErr w:type="spellStart"/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олимпииского</w:t>
            </w:r>
            <w:proofErr w:type="spellEnd"/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резерва»</w:t>
            </w:r>
          </w:p>
        </w:tc>
      </w:tr>
      <w:tr w:rsidR="008F76B3" w:rsidRPr="00E56468" w14:paraId="403E4484" w14:textId="77777777" w:rsidTr="00315359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B7A738" w14:textId="77777777" w:rsidR="008F76B3" w:rsidRPr="007F4E97" w:rsidRDefault="008F76B3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3996FBD7" w14:textId="77777777" w:rsidR="008F76B3" w:rsidRPr="007F4E97" w:rsidRDefault="008F76B3" w:rsidP="0031535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48418B" w14:textId="77777777" w:rsidR="008F76B3" w:rsidRPr="003C6A42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Место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Жансугирова, г. Талдыкорган (2021-2025 гг.).</w:t>
            </w:r>
          </w:p>
          <w:p w14:paraId="1F07548E" w14:textId="77777777" w:rsidR="008F76B3" w:rsidRPr="003C6A42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Факультет: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77438427" w14:textId="77777777" w:rsidR="008F76B3" w:rsidRPr="003C6A42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Образовательная программа: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«Физическая культура и спорт»</w:t>
            </w:r>
          </w:p>
          <w:p w14:paraId="7431D1B0" w14:textId="77777777" w:rsidR="008F76B3" w:rsidRPr="003C6A42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Форма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Очная</w:t>
            </w:r>
          </w:p>
          <w:p w14:paraId="36464127" w14:textId="77777777" w:rsidR="008F76B3" w:rsidRPr="007F4E97" w:rsidRDefault="008F76B3" w:rsidP="0031535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Общий средний балл (GPA) составляет 3,7.</w:t>
            </w:r>
          </w:p>
        </w:tc>
      </w:tr>
      <w:tr w:rsidR="008F76B3" w:rsidRPr="00F634C5" w14:paraId="1646D5AD" w14:textId="77777777" w:rsidTr="00315359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D76381" w14:textId="77777777" w:rsidR="008F76B3" w:rsidRPr="007F4E97" w:rsidRDefault="008F76B3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751126C0" w14:textId="77777777" w:rsidR="008F76B3" w:rsidRPr="007F4E97" w:rsidRDefault="008F76B3" w:rsidP="0031535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087A41" w14:textId="77777777" w:rsidR="008F76B3" w:rsidRPr="00C1009A" w:rsidRDefault="008F76B3" w:rsidP="00315359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</w:pPr>
          </w:p>
        </w:tc>
      </w:tr>
      <w:tr w:rsidR="008F76B3" w:rsidRPr="002263AC" w14:paraId="424BEBCC" w14:textId="77777777" w:rsidTr="00315359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67FFAF5" w14:textId="77777777" w:rsidR="008F76B3" w:rsidRPr="00E56468" w:rsidRDefault="008F76B3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6CB49D1" w14:textId="77777777" w:rsidR="008F76B3" w:rsidRPr="003C6A42" w:rsidRDefault="008F76B3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Знание маркетинга.</w:t>
            </w:r>
          </w:p>
          <w:p w14:paraId="1FDBB556" w14:textId="77777777" w:rsidR="008F76B3" w:rsidRPr="003C6A42" w:rsidRDefault="008F76B3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Знание языка: казахский – мой родной язык, русский – свободно, английский – по словарю.</w:t>
            </w:r>
          </w:p>
          <w:p w14:paraId="4AC878FC" w14:textId="77777777" w:rsidR="008F76B3" w:rsidRPr="003C6A42" w:rsidRDefault="008F76B3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E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Опытный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Point.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сайтами и программами для дистанционного обучения, такими как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Padlet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Zoom, Google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Classroom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07D64619" w14:textId="77777777" w:rsidR="008F76B3" w:rsidRPr="003C2979" w:rsidRDefault="008F76B3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Внедрение современных методов обучения</w:t>
            </w:r>
          </w:p>
        </w:tc>
      </w:tr>
      <w:tr w:rsidR="008F76B3" w:rsidRPr="00E56468" w14:paraId="050DF8D5" w14:textId="77777777" w:rsidTr="00315359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A1CC38" w14:textId="77777777" w:rsidR="008F76B3" w:rsidRPr="00510AB1" w:rsidRDefault="008F76B3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247BC0" w14:textId="77777777" w:rsidR="008F76B3" w:rsidRPr="003C6A42" w:rsidRDefault="008F76B3" w:rsidP="00315359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Ответственность, компетентность, организаторские и управленческие навыки,</w:t>
            </w:r>
          </w:p>
          <w:p w14:paraId="21AC54E3" w14:textId="77777777" w:rsidR="008F76B3" w:rsidRPr="003C6A42" w:rsidRDefault="008F76B3" w:rsidP="00315359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Требовательный, творческий подход к задачам </w:t>
            </w:r>
          </w:p>
          <w:p w14:paraId="6B413DA9" w14:textId="77777777" w:rsidR="008F76B3" w:rsidRPr="00510AB1" w:rsidRDefault="008F76B3" w:rsidP="00315359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Грамотное письменное и устное общение</w:t>
            </w:r>
          </w:p>
          <w:p w14:paraId="40E77B40" w14:textId="77777777" w:rsidR="008F76B3" w:rsidRDefault="008F76B3" w:rsidP="0031535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</w:p>
          <w:p w14:paraId="0B700DA9" w14:textId="77777777" w:rsidR="008F76B3" w:rsidRPr="00510AB1" w:rsidRDefault="008F76B3" w:rsidP="0031535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</w:p>
          <w:p w14:paraId="64C8C3D7" w14:textId="77777777" w:rsidR="008F76B3" w:rsidRPr="00AD35A1" w:rsidRDefault="008F76B3" w:rsidP="00315359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Умение находить общий язык с детьми.</w:t>
            </w:r>
          </w:p>
        </w:tc>
      </w:tr>
      <w:tr w:rsidR="008F76B3" w:rsidRPr="00E56468" w14:paraId="1DDB347F" w14:textId="77777777" w:rsidTr="00315359">
        <w:trPr>
          <w:trHeight w:val="1041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0FC22C" w14:textId="77777777" w:rsidR="008F76B3" w:rsidRPr="00E56468" w:rsidRDefault="008F76B3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98CDB3" w14:textId="77777777" w:rsidR="008F76B3" w:rsidRPr="002263AC" w:rsidRDefault="008F76B3" w:rsidP="00315359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Педагогиче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ская практика оценена на «</w:t>
            </w: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хорошо».</w:t>
            </w:r>
          </w:p>
          <w:p w14:paraId="60184350" w14:textId="77777777" w:rsidR="008F76B3" w:rsidRPr="00360E42" w:rsidRDefault="008F76B3" w:rsidP="00315359">
            <w:pPr>
              <w:shd w:val="clear" w:color="auto" w:fill="FFFFFF"/>
              <w:spacing w:after="0" w:line="240" w:lineRule="auto"/>
              <w:ind w:left="720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</w:p>
        </w:tc>
      </w:tr>
      <w:tr w:rsidR="008F76B3" w:rsidRPr="004E642D" w14:paraId="226A8185" w14:textId="77777777" w:rsidTr="00315359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79BD35" w14:textId="77777777" w:rsidR="008F76B3" w:rsidRPr="00E56468" w:rsidRDefault="008F76B3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425C88A0" w14:textId="77777777" w:rsidR="008F76B3" w:rsidRPr="00E56468" w:rsidRDefault="008F76B3" w:rsidP="0031535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F22B07" w14:textId="77777777" w:rsidR="008F76B3" w:rsidRPr="00AD35A1" w:rsidRDefault="008F76B3" w:rsidP="0031535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4F69A1A1" w14:textId="77777777" w:rsidR="008F76B3" w:rsidRPr="00C1009A" w:rsidRDefault="008F76B3" w:rsidP="00315359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</w:pP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>• Интересы: изучение других иностранных языков, чтение книг, походы в театры, занятия фитнесом, развитие личных спортивных навыков.</w:t>
            </w:r>
          </w:p>
        </w:tc>
      </w:tr>
    </w:tbl>
    <w:p w14:paraId="6AF79199" w14:textId="77777777" w:rsidR="008F76B3" w:rsidRPr="004E642D" w:rsidRDefault="008F76B3" w:rsidP="008F76B3"/>
    <w:p w14:paraId="369982F5" w14:textId="77777777" w:rsidR="008F76B3" w:rsidRPr="004E642D" w:rsidRDefault="008F76B3" w:rsidP="008F76B3"/>
    <w:p w14:paraId="3A41CBE5" w14:textId="77777777" w:rsidR="008F76B3" w:rsidRPr="004E642D" w:rsidRDefault="008F76B3" w:rsidP="008F76B3"/>
    <w:p w14:paraId="0937D055" w14:textId="77777777" w:rsidR="008F76B3" w:rsidRPr="004E642D" w:rsidRDefault="008F76B3" w:rsidP="008F76B3"/>
    <w:p w14:paraId="3D4012F0" w14:textId="77777777" w:rsidR="008F76B3" w:rsidRPr="004E642D" w:rsidRDefault="008F76B3" w:rsidP="008F76B3"/>
    <w:p w14:paraId="5E2354A8" w14:textId="77777777" w:rsidR="008F76B3" w:rsidRPr="004E642D" w:rsidRDefault="008F76B3" w:rsidP="008F76B3"/>
    <w:p w14:paraId="0C739836" w14:textId="77777777" w:rsidR="008F76B3" w:rsidRPr="004E642D" w:rsidRDefault="008F76B3" w:rsidP="008F76B3"/>
    <w:p w14:paraId="49A307AA" w14:textId="77777777" w:rsidR="008F76B3" w:rsidRPr="004E642D" w:rsidRDefault="008F76B3" w:rsidP="008F76B3"/>
    <w:p w14:paraId="0E69D981" w14:textId="77777777" w:rsidR="008F76B3" w:rsidRPr="004E642D" w:rsidRDefault="008F76B3" w:rsidP="008F76B3"/>
    <w:p w14:paraId="0DC9EE0D" w14:textId="77777777" w:rsidR="008F76B3" w:rsidRPr="004E642D" w:rsidRDefault="008F76B3" w:rsidP="008F76B3"/>
    <w:p w14:paraId="16BE2771" w14:textId="77777777" w:rsidR="008F76B3" w:rsidRPr="004E642D" w:rsidRDefault="008F76B3" w:rsidP="008F76B3"/>
    <w:p w14:paraId="17FBCECE" w14:textId="77777777" w:rsidR="008F76B3" w:rsidRPr="004E642D" w:rsidRDefault="008F76B3" w:rsidP="008F76B3"/>
    <w:p w14:paraId="32396384" w14:textId="77777777" w:rsidR="008F76B3" w:rsidRPr="004E642D" w:rsidRDefault="008F76B3" w:rsidP="008F76B3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8F76B3" w:rsidRPr="00294E13" w14:paraId="46DCC342" w14:textId="77777777" w:rsidTr="00315359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AB9F02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  <w14:ligatures w14:val="standardContextual"/>
              </w:rPr>
              <w:lastRenderedPageBreak/>
              <w:drawing>
                <wp:inline distT="0" distB="0" distL="0" distR="0" wp14:anchorId="3D6F3AD5" wp14:editId="6F30E4B4">
                  <wp:extent cx="1615440" cy="1615440"/>
                  <wp:effectExtent l="0" t="0" r="3810" b="381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5440" cy="16154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000AAE" w14:textId="77777777" w:rsidR="008F76B3" w:rsidRPr="0090552C" w:rsidRDefault="008F76B3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Zhadik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Anel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Ardakkyzy</w:t>
            </w:r>
            <w:proofErr w:type="spellEnd"/>
          </w:p>
          <w:p w14:paraId="11A6B830" w14:textId="77777777" w:rsidR="008F76B3" w:rsidRPr="006E733B" w:rsidRDefault="008F76B3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Teacher</w:t>
            </w:r>
          </w:p>
          <w:p w14:paraId="43F4D065" w14:textId="77777777" w:rsidR="008F76B3" w:rsidRPr="006E733B" w:rsidRDefault="008F76B3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Education: higher</w:t>
            </w:r>
          </w:p>
          <w:p w14:paraId="21EB8D0F" w14:textId="77777777" w:rsidR="008F76B3" w:rsidRPr="006E733B" w:rsidRDefault="008F76B3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Date of birth: 17.02.2005у.</w:t>
            </w:r>
          </w:p>
          <w:p w14:paraId="648F2E2C" w14:textId="77777777" w:rsidR="008F76B3" w:rsidRPr="006E733B" w:rsidRDefault="008F76B3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City: Taldykorgan</w:t>
            </w:r>
          </w:p>
          <w:p w14:paraId="63EB30E3" w14:textId="77777777" w:rsidR="008F76B3" w:rsidRPr="006E733B" w:rsidRDefault="008F76B3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Marital status: Single</w:t>
            </w:r>
          </w:p>
          <w:p w14:paraId="50BF6BAD" w14:textId="77777777" w:rsidR="008F76B3" w:rsidRDefault="008F76B3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Phone:</w:t>
            </w:r>
            <w:r w:rsidRPr="009D5C1A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066371484</w:t>
            </w:r>
          </w:p>
          <w:p w14:paraId="5A92A550" w14:textId="77777777" w:rsidR="008F76B3" w:rsidRPr="006D5237" w:rsidRDefault="008F76B3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Email: no</w:t>
            </w:r>
          </w:p>
        </w:tc>
      </w:tr>
      <w:tr w:rsidR="008F76B3" w:rsidRPr="00294E13" w14:paraId="765A67E0" w14:textId="77777777" w:rsidTr="00315359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3B829C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6C0E6705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932E89" w14:textId="77777777" w:rsidR="008F76B3" w:rsidRPr="004212B4" w:rsidRDefault="008F76B3" w:rsidP="00315359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 w:rsidRPr="004212B4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Physical education and art</w:t>
            </w:r>
          </w:p>
          <w:p w14:paraId="4C6D4A8F" w14:textId="77777777" w:rsidR="008F76B3" w:rsidRDefault="008F76B3" w:rsidP="00315359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7979F6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January 2025-April 2025</w:t>
            </w:r>
          </w:p>
          <w:p w14:paraId="17D2357B" w14:textId="77777777" w:rsidR="008F76B3" w:rsidRPr="004212B4" w:rsidRDefault="008F76B3" w:rsidP="00315359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KMM “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Zhaksylyk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Ushkempirov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regional specialized boarding school-college in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Taldykorgan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, Olympic reserve”</w:t>
            </w:r>
            <w:r w:rsidRPr="004212B4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. </w:t>
            </w:r>
          </w:p>
        </w:tc>
      </w:tr>
      <w:tr w:rsidR="008F76B3" w:rsidRPr="00294E13" w14:paraId="674FBA47" w14:textId="77777777" w:rsidTr="0031535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550056C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69ECBC40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FED00C" w14:textId="77777777" w:rsidR="008F76B3" w:rsidRPr="002263AC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Place of study: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Zhetysu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University named after Ilyas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Zhansugirov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,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Taldykorgan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(2021-2025).</w:t>
            </w:r>
          </w:p>
          <w:p w14:paraId="7F802C4E" w14:textId="77777777" w:rsidR="008F76B3" w:rsidRPr="002263AC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 Physical Education and Art</w:t>
            </w:r>
          </w:p>
          <w:p w14:paraId="7330A544" w14:textId="77777777" w:rsidR="008F76B3" w:rsidRPr="002263AC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program: "Physical Education and Sports"</w:t>
            </w:r>
          </w:p>
          <w:p w14:paraId="2C412880" w14:textId="77777777" w:rsidR="008F76B3" w:rsidRPr="002263AC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 Full-time</w:t>
            </w:r>
          </w:p>
          <w:p w14:paraId="5ABB87A5" w14:textId="77777777" w:rsidR="008F76B3" w:rsidRPr="00FF72FE" w:rsidRDefault="008F76B3" w:rsidP="0031535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The overall average grade (GPA) is 3.7.</w:t>
            </w:r>
          </w:p>
        </w:tc>
      </w:tr>
      <w:tr w:rsidR="008F76B3" w:rsidRPr="004212B4" w14:paraId="7ECC2866" w14:textId="77777777" w:rsidTr="0031535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AA20DD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31BBADC8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068FED" w14:textId="77777777" w:rsidR="008F76B3" w:rsidRPr="00FF72FE" w:rsidRDefault="008F76B3" w:rsidP="00315359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8F76B3" w:rsidRPr="00294E13" w14:paraId="4B4D03B1" w14:textId="77777777" w:rsidTr="00315359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36BED2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43828A" w14:textId="77777777" w:rsidR="008F76B3" w:rsidRPr="002263AC" w:rsidRDefault="008F76B3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Marketing knowledge.</w:t>
            </w:r>
          </w:p>
          <w:p w14:paraId="6CF3B289" w14:textId="77777777" w:rsidR="008F76B3" w:rsidRPr="002263AC" w:rsidRDefault="008F76B3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Language skills: Kazakh is my native language, Russian is fluent, English is from a dictionary.</w:t>
            </w:r>
          </w:p>
          <w:p w14:paraId="5C1519C5" w14:textId="77777777" w:rsidR="008F76B3" w:rsidRPr="002263AC" w:rsidRDefault="008F76B3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Experienced PC user: MS Word, MS Excel, MS, Power Point. Skills in working with websites and programs for distance learning, such as Padlet, Zoom, Google Classroom.</w:t>
            </w:r>
          </w:p>
          <w:p w14:paraId="308A78E7" w14:textId="77777777" w:rsidR="008F76B3" w:rsidRPr="00FF72FE" w:rsidRDefault="008F76B3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Implementation of modern teaching methods</w:t>
            </w:r>
          </w:p>
        </w:tc>
      </w:tr>
      <w:tr w:rsidR="008F76B3" w:rsidRPr="00294E13" w14:paraId="1AD1EFAC" w14:textId="77777777" w:rsidTr="00315359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938BF8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B6D8DCD" w14:textId="77777777" w:rsidR="008F76B3" w:rsidRPr="00FF72FE" w:rsidRDefault="008F76B3" w:rsidP="00315359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04E5A9BF" w14:textId="77777777" w:rsidR="008F76B3" w:rsidRPr="00FF72FE" w:rsidRDefault="008F76B3" w:rsidP="00315359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79ADC7AB" w14:textId="77777777" w:rsidR="008F76B3" w:rsidRPr="00CD0589" w:rsidRDefault="008F76B3" w:rsidP="00315359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Ability to find a common language with children, to win their trust and interest.</w:t>
            </w:r>
          </w:p>
        </w:tc>
      </w:tr>
      <w:tr w:rsidR="008F76B3" w:rsidRPr="00294E13" w14:paraId="5B01050E" w14:textId="77777777" w:rsidTr="00315359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E45967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467593" w14:textId="77777777" w:rsidR="008F76B3" w:rsidRPr="002263AC" w:rsidRDefault="008F76B3" w:rsidP="00315359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Te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aching experience rated as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“</w:t>
            </w: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good</w:t>
            </w:r>
            <w:proofErr w:type="gramEnd"/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”.</w:t>
            </w:r>
          </w:p>
          <w:p w14:paraId="631941DF" w14:textId="77777777" w:rsidR="008F76B3" w:rsidRPr="00FF72FE" w:rsidRDefault="008F76B3" w:rsidP="00315359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8F76B3" w:rsidRPr="00294E13" w14:paraId="3866161B" w14:textId="77777777" w:rsidTr="00315359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2BE112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1B665A77" w14:textId="77777777" w:rsidR="008F76B3" w:rsidRPr="00FF72FE" w:rsidRDefault="008F76B3" w:rsidP="0031535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A9426D" w14:textId="77777777" w:rsidR="008F76B3" w:rsidRPr="004E642D" w:rsidRDefault="008F76B3" w:rsidP="00315359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• </w:t>
            </w: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>Interests: learning other foreign languages, reading books, going to the theater, fitness classes, developing personal sports skills.</w:t>
            </w:r>
          </w:p>
        </w:tc>
      </w:tr>
    </w:tbl>
    <w:tbl>
      <w:tblPr>
        <w:tblW w:w="10800" w:type="dxa"/>
        <w:tblInd w:w="-694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141"/>
        <w:gridCol w:w="2964"/>
        <w:gridCol w:w="7695"/>
      </w:tblGrid>
      <w:tr w:rsidR="008F76B3" w14:paraId="17461177" w14:textId="77777777" w:rsidTr="008F76B3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0879BE" w14:textId="77777777" w:rsidR="008F76B3" w:rsidRDefault="008F76B3" w:rsidP="00315359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68C7939" wp14:editId="26134265">
                  <wp:extent cx="1650365" cy="1857375"/>
                  <wp:effectExtent l="0" t="0" r="0" b="0"/>
                  <wp:docPr id="1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0557" cy="185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3351AE" w14:textId="77777777" w:rsidR="008F76B3" w:rsidRDefault="008F76B3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Казанбаев</w:t>
            </w:r>
            <w:proofErr w:type="spellEnd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Жасулан</w:t>
            </w:r>
            <w:proofErr w:type="spellEnd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Кадирсизович</w:t>
            </w:r>
            <w:proofErr w:type="spellEnd"/>
          </w:p>
          <w:p w14:paraId="2DD14A2B" w14:textId="77777777" w:rsidR="008F76B3" w:rsidRDefault="008F76B3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511711D0" w14:textId="77777777" w:rsidR="008F76B3" w:rsidRDefault="008F76B3" w:rsidP="00315359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7D132942" w14:textId="77777777" w:rsidR="008F76B3" w:rsidRDefault="008F76B3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жоғары</w:t>
            </w:r>
          </w:p>
          <w:p w14:paraId="6322BADE" w14:textId="77777777" w:rsidR="008F76B3" w:rsidRDefault="008F76B3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22.03.2004</w:t>
            </w:r>
          </w:p>
          <w:p w14:paraId="4667B415" w14:textId="77777777" w:rsidR="008F76B3" w:rsidRDefault="008F76B3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Талдықорған</w:t>
            </w:r>
          </w:p>
          <w:p w14:paraId="137476E1" w14:textId="77777777" w:rsidR="008F76B3" w:rsidRDefault="008F76B3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Бойдақ</w:t>
            </w:r>
          </w:p>
          <w:p w14:paraId="760142C4" w14:textId="77777777" w:rsidR="008F76B3" w:rsidRDefault="008F76B3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+77007802580</w:t>
            </w:r>
          </w:p>
          <w:p w14:paraId="296B5FC7" w14:textId="77777777" w:rsidR="008F76B3" w:rsidRDefault="008F76B3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zhasulan</w:t>
            </w:r>
            <w:proofErr w:type="spellEnd"/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200422@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mail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.</w:t>
            </w:r>
            <w:proofErr w:type="spellStart"/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ru</w:t>
            </w:r>
            <w:proofErr w:type="spellEnd"/>
          </w:p>
        </w:tc>
      </w:tr>
      <w:tr w:rsidR="008F76B3" w:rsidRPr="00294E13" w14:paraId="2BD6559B" w14:textId="77777777" w:rsidTr="008F76B3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618B03C" w14:textId="77777777" w:rsidR="008F76B3" w:rsidRDefault="008F76B3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2C2DDBDE" w14:textId="77777777" w:rsidR="008F76B3" w:rsidRDefault="008F76B3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658A70A" w14:textId="77777777" w:rsidR="008F76B3" w:rsidRDefault="008F76B3" w:rsidP="00315359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420D3134" w14:textId="77777777" w:rsidR="008F76B3" w:rsidRDefault="008F76B3" w:rsidP="00315359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2025 қаңтар-2025 сәуір</w:t>
            </w:r>
          </w:p>
          <w:p w14:paraId="0F257A6D" w14:textId="77777777" w:rsidR="008F76B3" w:rsidRDefault="008F76B3" w:rsidP="00315359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  <w:tr w:rsidR="008F76B3" w14:paraId="4F18D5F8" w14:textId="77777777" w:rsidTr="008F76B3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9EE304" w14:textId="77777777" w:rsidR="008F76B3" w:rsidRDefault="008F76B3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6277E3C6" w14:textId="77777777" w:rsidR="008F76B3" w:rsidRDefault="008F76B3" w:rsidP="00315359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69FC2C" w14:textId="77777777" w:rsidR="008F76B3" w:rsidRDefault="008F76B3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Ілияс Жансүгіров атындағы Жетісу университеті, Талдықорған қаласы (2021- 2025.) </w:t>
            </w:r>
          </w:p>
          <w:p w14:paraId="78FBE445" w14:textId="77777777" w:rsidR="008F76B3" w:rsidRDefault="008F76B3" w:rsidP="00315359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7271256C" w14:textId="77777777" w:rsidR="008F76B3" w:rsidRDefault="008F76B3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«Дене шынықтыру және спорт»</w:t>
            </w:r>
          </w:p>
          <w:p w14:paraId="79B591E6" w14:textId="77777777" w:rsidR="008F76B3" w:rsidRDefault="008F76B3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формасы: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  <w:p w14:paraId="45AB1386" w14:textId="77777777" w:rsidR="008F76B3" w:rsidRDefault="008F76B3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</w:tc>
      </w:tr>
      <w:tr w:rsidR="008F76B3" w:rsidRPr="00294E13" w14:paraId="3EE9C35C" w14:textId="77777777" w:rsidTr="008F76B3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D56037" w14:textId="77777777" w:rsidR="008F76B3" w:rsidRDefault="008F76B3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42D8DEA5" w14:textId="77777777" w:rsidR="008F76B3" w:rsidRDefault="008F76B3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E2306B" w14:textId="77777777" w:rsidR="008F76B3" w:rsidRDefault="008F76B3" w:rsidP="00315359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Футболшының кәсіби дағдылары</w:t>
            </w:r>
          </w:p>
          <w:p w14:paraId="44682F7E" w14:textId="77777777" w:rsidR="008F76B3" w:rsidRDefault="008F76B3" w:rsidP="00315359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Допты дәл пас беру</w:t>
            </w:r>
          </w:p>
          <w:p w14:paraId="6BF2DE92" w14:textId="77777777" w:rsidR="008F76B3" w:rsidRDefault="008F76B3" w:rsidP="00315359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Допты таңдау қарсыластың шеңбері</w:t>
            </w:r>
          </w:p>
          <w:p w14:paraId="5F517329" w14:textId="77777777" w:rsidR="008F76B3" w:rsidRDefault="008F76B3" w:rsidP="00315359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Ұзақ соққылар ұзақ берілістер</w:t>
            </w:r>
          </w:p>
          <w:p w14:paraId="52BBC9EE" w14:textId="77777777" w:rsidR="008F76B3" w:rsidRDefault="008F76B3" w:rsidP="00315359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Дриблинг, Көмек</w:t>
            </w:r>
          </w:p>
          <w:p w14:paraId="093E87BB" w14:textId="77777777" w:rsidR="008F76B3" w:rsidRPr="00B3106E" w:rsidRDefault="008F76B3" w:rsidP="00315359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Сәттерді жүзеге асыру ауадағы күрес</w:t>
            </w:r>
          </w:p>
        </w:tc>
      </w:tr>
      <w:tr w:rsidR="008F76B3" w14:paraId="115E3C2C" w14:textId="77777777" w:rsidTr="008F76B3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8F883A1" w14:textId="77777777" w:rsidR="008F76B3" w:rsidRDefault="008F76B3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DE7DD8" w14:textId="77777777" w:rsidR="008F76B3" w:rsidRDefault="008F76B3" w:rsidP="008F76B3">
            <w:pPr>
              <w:pStyle w:val="a3"/>
              <w:numPr>
                <w:ilvl w:val="0"/>
                <w:numId w:val="12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Маркетингті білу.</w:t>
            </w:r>
          </w:p>
          <w:p w14:paraId="528EB6D0" w14:textId="77777777" w:rsidR="008F76B3" w:rsidRDefault="008F76B3" w:rsidP="008F76B3">
            <w:pPr>
              <w:pStyle w:val="a3"/>
              <w:numPr>
                <w:ilvl w:val="0"/>
                <w:numId w:val="12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Тілді білу: қазақша- ана тілім, орысша- еркін, ағылшынша – сөздік бойынша .</w:t>
            </w:r>
          </w:p>
          <w:p w14:paraId="48082041" w14:textId="77777777" w:rsidR="008F76B3" w:rsidRDefault="008F76B3" w:rsidP="008F76B3">
            <w:pPr>
              <w:pStyle w:val="a3"/>
              <w:numPr>
                <w:ilvl w:val="0"/>
                <w:numId w:val="12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lastRenderedPageBreak/>
              <w:t>оқытуға арналған сайттармен және бағдарламалармен жұмыс істеу дағдылары.</w:t>
            </w:r>
          </w:p>
          <w:p w14:paraId="7ACA3D85" w14:textId="77777777" w:rsidR="008F76B3" w:rsidRDefault="008F76B3" w:rsidP="008F76B3">
            <w:pPr>
              <w:pStyle w:val="a3"/>
              <w:numPr>
                <w:ilvl w:val="0"/>
                <w:numId w:val="12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3BA70456" w14:textId="77777777" w:rsidR="008F76B3" w:rsidRDefault="008F76B3" w:rsidP="0031535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F76B3" w14:paraId="49CEFA28" w14:textId="77777777" w:rsidTr="008F76B3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373129" w14:textId="77777777" w:rsidR="008F76B3" w:rsidRDefault="008F76B3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65CF2E" w14:textId="77777777" w:rsidR="008F76B3" w:rsidRDefault="008F76B3" w:rsidP="008F76B3">
            <w:pPr>
              <w:pStyle w:val="a3"/>
              <w:widowControl w:val="0"/>
              <w:numPr>
                <w:ilvl w:val="0"/>
                <w:numId w:val="12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1BC9F706" w14:textId="77777777" w:rsidR="008F76B3" w:rsidRDefault="008F76B3" w:rsidP="008F76B3">
            <w:pPr>
              <w:pStyle w:val="a3"/>
              <w:widowControl w:val="0"/>
              <w:numPr>
                <w:ilvl w:val="0"/>
                <w:numId w:val="12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2E165675" w14:textId="77777777" w:rsidR="008F76B3" w:rsidRDefault="008F76B3" w:rsidP="008F76B3">
            <w:pPr>
              <w:pStyle w:val="a3"/>
              <w:widowControl w:val="0"/>
              <w:numPr>
                <w:ilvl w:val="0"/>
                <w:numId w:val="12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29FF7F9A" w14:textId="77777777" w:rsidR="008F76B3" w:rsidRDefault="008F76B3" w:rsidP="008F76B3">
            <w:pPr>
              <w:pStyle w:val="a3"/>
              <w:widowControl w:val="0"/>
              <w:numPr>
                <w:ilvl w:val="0"/>
                <w:numId w:val="1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8F76B3" w:rsidRPr="00294E13" w14:paraId="3603D05C" w14:textId="77777777" w:rsidTr="008F76B3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5FA7C0" w14:textId="77777777" w:rsidR="008F76B3" w:rsidRDefault="008F76B3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B334B7" w14:textId="77777777" w:rsidR="008F76B3" w:rsidRDefault="008F76B3" w:rsidP="008F76B3">
            <w:pPr>
              <w:pStyle w:val="a3"/>
              <w:widowControl w:val="0"/>
              <w:numPr>
                <w:ilvl w:val="0"/>
                <w:numId w:val="13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«өте жақсы» деген бағаға ие болды </w:t>
            </w:r>
          </w:p>
          <w:p w14:paraId="69F9FA4A" w14:textId="77777777" w:rsidR="008F76B3" w:rsidRDefault="008F76B3" w:rsidP="00315359">
            <w:pPr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8F76B3" w:rsidRPr="00294E13" w14:paraId="7EB7D3E3" w14:textId="77777777" w:rsidTr="008F76B3">
        <w:trPr>
          <w:gridBefore w:val="1"/>
          <w:wBefore w:w="141" w:type="dxa"/>
          <w:trHeight w:val="1127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5D2D57" w14:textId="77777777" w:rsidR="008F76B3" w:rsidRDefault="008F76B3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A14D3A" w14:textId="77777777" w:rsidR="008F76B3" w:rsidRDefault="008F76B3" w:rsidP="008F76B3">
            <w:pPr>
              <w:pStyle w:val="a3"/>
              <w:widowControl w:val="0"/>
              <w:numPr>
                <w:ilvl w:val="0"/>
                <w:numId w:val="14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Құштарлығы: Басқа шет тілдерін үйрену, кітап оқу, театрларға бару,фитнеске бару,жеке спорт дағдыларын дамыту.</w:t>
            </w:r>
          </w:p>
          <w:p w14:paraId="571C961E" w14:textId="77777777" w:rsidR="008F76B3" w:rsidRDefault="008F76B3" w:rsidP="00315359">
            <w:pPr>
              <w:pStyle w:val="a3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6D48A73E" w14:textId="77777777" w:rsidR="008F76B3" w:rsidRDefault="008F76B3" w:rsidP="008F76B3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744F86D" w14:textId="77777777" w:rsidR="008F76B3" w:rsidRDefault="008F76B3" w:rsidP="008F76B3">
      <w:pPr>
        <w:rPr>
          <w:lang w:val="kk-KZ"/>
        </w:rPr>
      </w:pPr>
    </w:p>
    <w:p w14:paraId="4BFB2DA9" w14:textId="77777777" w:rsidR="008F76B3" w:rsidRDefault="008F76B3" w:rsidP="008F76B3">
      <w:pPr>
        <w:rPr>
          <w:lang w:val="kk-KZ"/>
        </w:rPr>
      </w:pPr>
    </w:p>
    <w:p w14:paraId="7E1391D8" w14:textId="77777777" w:rsidR="008F76B3" w:rsidRDefault="008F76B3" w:rsidP="008F76B3">
      <w:pPr>
        <w:rPr>
          <w:lang w:val="kk-KZ"/>
        </w:rPr>
      </w:pPr>
    </w:p>
    <w:p w14:paraId="4FCF096C" w14:textId="77777777" w:rsidR="008F76B3" w:rsidRDefault="008F76B3" w:rsidP="008F76B3">
      <w:pPr>
        <w:rPr>
          <w:lang w:val="kk-KZ"/>
        </w:rPr>
      </w:pPr>
    </w:p>
    <w:p w14:paraId="54A95B1C" w14:textId="77777777" w:rsidR="008F76B3" w:rsidRDefault="008F76B3" w:rsidP="008F76B3">
      <w:pPr>
        <w:rPr>
          <w:lang w:val="kk-KZ"/>
        </w:rPr>
      </w:pPr>
    </w:p>
    <w:p w14:paraId="00192A13" w14:textId="77777777" w:rsidR="008F76B3" w:rsidRDefault="008F76B3" w:rsidP="008F76B3">
      <w:pPr>
        <w:rPr>
          <w:lang w:val="kk-KZ"/>
        </w:rPr>
      </w:pPr>
    </w:p>
    <w:p w14:paraId="606FD9C4" w14:textId="77777777" w:rsidR="008F76B3" w:rsidRDefault="008F76B3" w:rsidP="008F76B3">
      <w:pPr>
        <w:rPr>
          <w:lang w:val="kk-KZ"/>
        </w:rPr>
      </w:pPr>
    </w:p>
    <w:p w14:paraId="3E021D41" w14:textId="77777777" w:rsidR="008F76B3" w:rsidRDefault="008F76B3" w:rsidP="008F76B3">
      <w:pPr>
        <w:rPr>
          <w:lang w:val="kk-KZ"/>
        </w:rPr>
      </w:pPr>
    </w:p>
    <w:p w14:paraId="7229210D" w14:textId="77777777" w:rsidR="008F76B3" w:rsidRDefault="008F76B3" w:rsidP="008F76B3">
      <w:pPr>
        <w:rPr>
          <w:lang w:val="kk-KZ"/>
        </w:rPr>
      </w:pPr>
    </w:p>
    <w:p w14:paraId="2EE5D2C7" w14:textId="77777777" w:rsidR="008F76B3" w:rsidRDefault="008F76B3" w:rsidP="008F76B3">
      <w:pPr>
        <w:rPr>
          <w:lang w:val="kk-KZ"/>
        </w:rPr>
      </w:pPr>
    </w:p>
    <w:p w14:paraId="41D3FB3A" w14:textId="77777777" w:rsidR="008F76B3" w:rsidRDefault="008F76B3" w:rsidP="008F76B3">
      <w:pPr>
        <w:rPr>
          <w:lang w:val="kk-KZ"/>
        </w:rPr>
      </w:pPr>
    </w:p>
    <w:p w14:paraId="7C59BF3A" w14:textId="77777777" w:rsidR="008F76B3" w:rsidRDefault="008F76B3" w:rsidP="008F76B3">
      <w:pPr>
        <w:rPr>
          <w:lang w:val="kk-KZ"/>
        </w:rPr>
      </w:pPr>
    </w:p>
    <w:p w14:paraId="1A0A0823" w14:textId="77777777" w:rsidR="008F76B3" w:rsidRDefault="008F76B3" w:rsidP="008F76B3">
      <w:pPr>
        <w:rPr>
          <w:lang w:val="kk-KZ"/>
        </w:rPr>
      </w:pPr>
    </w:p>
    <w:p w14:paraId="0DE6E821" w14:textId="77777777" w:rsidR="008F76B3" w:rsidRDefault="008F76B3" w:rsidP="008F76B3">
      <w:pPr>
        <w:rPr>
          <w:lang w:val="kk-KZ"/>
        </w:rPr>
      </w:pPr>
    </w:p>
    <w:p w14:paraId="6E64036A" w14:textId="77777777" w:rsidR="008F76B3" w:rsidRDefault="008F76B3" w:rsidP="008F76B3">
      <w:pPr>
        <w:rPr>
          <w:lang w:val="kk-KZ"/>
        </w:rPr>
      </w:pPr>
    </w:p>
    <w:p w14:paraId="0DE3FA03" w14:textId="77777777" w:rsidR="008F76B3" w:rsidRDefault="008F76B3" w:rsidP="008F76B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text" w:tblpY="1"/>
        <w:tblOverlap w:val="never"/>
        <w:tblW w:w="1065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974"/>
        <w:gridCol w:w="7685"/>
      </w:tblGrid>
      <w:tr w:rsidR="008F76B3" w14:paraId="65B0B981" w14:textId="77777777" w:rsidTr="00315359">
        <w:trPr>
          <w:trHeight w:val="2466"/>
        </w:trPr>
        <w:tc>
          <w:tcPr>
            <w:tcW w:w="2974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FB0C58" w14:textId="77777777" w:rsidR="008F76B3" w:rsidRDefault="008F76B3" w:rsidP="00315359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BE6E97E" wp14:editId="74986794">
                  <wp:extent cx="1650365" cy="1857375"/>
                  <wp:effectExtent l="0" t="0" r="0" b="0"/>
                  <wp:docPr id="14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0557" cy="185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158235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Казанбаев Жасулан Кадырсизович</w:t>
            </w:r>
          </w:p>
          <w:p w14:paraId="0B30F703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7080D3B4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</w:p>
          <w:p w14:paraId="19468147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Образование: высшее</w:t>
            </w:r>
          </w:p>
          <w:p w14:paraId="40DA2F06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Дата рождения: 22.03.2004 г.</w:t>
            </w:r>
          </w:p>
          <w:p w14:paraId="0D4AD5CB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Город: Талдыкорган</w:t>
            </w:r>
          </w:p>
          <w:p w14:paraId="0AF893B5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Семейное положение: Холост</w:t>
            </w:r>
          </w:p>
          <w:p w14:paraId="7D473AC0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Телефон: +77007802580</w:t>
            </w:r>
          </w:p>
          <w:p w14:paraId="30A5DA34" w14:textId="77777777" w:rsidR="008F76B3" w:rsidRDefault="008F76B3" w:rsidP="00315359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Электронная почта: zhasulan200422@mail.ru</w:t>
            </w:r>
          </w:p>
        </w:tc>
      </w:tr>
      <w:tr w:rsidR="008F76B3" w14:paraId="5A1A3445" w14:textId="77777777" w:rsidTr="00315359"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7C9880B" w14:textId="77777777" w:rsidR="008F76B3" w:rsidRDefault="008F76B3" w:rsidP="00315359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1974E358" w14:textId="77777777" w:rsidR="008F76B3" w:rsidRDefault="008F76B3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42562D" w14:textId="77777777" w:rsidR="008F76B3" w:rsidRDefault="008F76B3" w:rsidP="00315359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6FF0C074" w14:textId="77777777" w:rsidR="008F76B3" w:rsidRDefault="008F76B3" w:rsidP="00315359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Январь 2025 г. – апрель 2025 г.</w:t>
            </w:r>
          </w:p>
          <w:p w14:paraId="0214269E" w14:textId="77777777" w:rsidR="008F76B3" w:rsidRDefault="008F76B3" w:rsidP="00315359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8F76B3" w14:paraId="0FF2502A" w14:textId="77777777" w:rsidTr="00315359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540FBD" w14:textId="77777777" w:rsidR="008F76B3" w:rsidRDefault="008F76B3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45EC99E1" w14:textId="77777777" w:rsidR="008F76B3" w:rsidRDefault="008F76B3" w:rsidP="0031535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D82CE0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Место обучения: 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Жансугирова, г. Талдыкорган (2021-2025 гг.).</w:t>
            </w:r>
          </w:p>
          <w:p w14:paraId="203E4294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Факультет: 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0F8CD9E5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Образовательная программа: 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«Физическая культура и спорт»</w:t>
            </w:r>
          </w:p>
          <w:p w14:paraId="298FED86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Форма обучения: 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Очная</w:t>
            </w:r>
          </w:p>
          <w:p w14:paraId="11980486" w14:textId="77777777" w:rsidR="008F76B3" w:rsidRDefault="008F76B3" w:rsidP="0031535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15CA8CAF" wp14:editId="1683C90E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302895</wp:posOffset>
                      </wp:positionV>
                      <wp:extent cx="3314700" cy="1828800"/>
                      <wp:effectExtent l="0" t="0" r="0" b="0"/>
                      <wp:wrapNone/>
                      <wp:docPr id="12" name="Надпись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3147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2C8C2B98" w14:textId="77777777" w:rsidR="00AB7191" w:rsidRPr="00B3106E" w:rsidRDefault="00AB7191" w:rsidP="008F76B3">
                                  <w:pPr>
                                    <w:pStyle w:val="a7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B3106E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Профессиональные навыки футболиста</w:t>
                                  </w:r>
                                </w:p>
                                <w:p w14:paraId="18712BC1" w14:textId="77777777" w:rsidR="00AB7191" w:rsidRPr="00B3106E" w:rsidRDefault="00AB7191" w:rsidP="008F76B3">
                                  <w:pPr>
                                    <w:pStyle w:val="a7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B3106E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Точная передача мяча</w:t>
                                  </w:r>
                                </w:p>
                                <w:p w14:paraId="48A8542B" w14:textId="77777777" w:rsidR="00AB7191" w:rsidRPr="00B3106E" w:rsidRDefault="00AB7191" w:rsidP="008F76B3">
                                  <w:pPr>
                                    <w:pStyle w:val="a7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B3106E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Выбор мяча круг соперника</w:t>
                                  </w:r>
                                </w:p>
                                <w:p w14:paraId="7CB1D347" w14:textId="77777777" w:rsidR="00AB7191" w:rsidRPr="00B3106E" w:rsidRDefault="00AB7191" w:rsidP="008F76B3">
                                  <w:pPr>
                                    <w:pStyle w:val="a7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B3106E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Длинные удары длинные передачи</w:t>
                                  </w:r>
                                </w:p>
                                <w:p w14:paraId="4D034CF1" w14:textId="77777777" w:rsidR="00AB7191" w:rsidRPr="00B3106E" w:rsidRDefault="00AB7191" w:rsidP="008F76B3">
                                  <w:pPr>
                                    <w:pStyle w:val="a7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B3106E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Дриблинг, Помощь</w:t>
                                  </w:r>
                                </w:p>
                                <w:p w14:paraId="12ABA706" w14:textId="77777777" w:rsidR="00AB7191" w:rsidRPr="00B3106E" w:rsidRDefault="00AB7191" w:rsidP="008F76B3">
                                  <w:pPr>
                                    <w:pStyle w:val="a7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B3106E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Реализация моментов борьба</w:t>
                                  </w:r>
                                  <w:r w:rsidRPr="00B3106E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lang w:val="en-US"/>
                                    </w:rPr>
                                    <w:t> </w:t>
                                  </w:r>
                                  <w:r w:rsidRPr="00B3106E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в</w:t>
                                  </w:r>
                                  <w:r w:rsidRPr="00B3106E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lang w:val="en-US"/>
                                    </w:rPr>
                                    <w:t> </w:t>
                                  </w:r>
                                  <w:r w:rsidRPr="00B3106E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воздухе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15CA8CA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12" o:spid="_x0000_s1026" type="#_x0000_t202" style="position:absolute;margin-left:6.4pt;margin-top:23.85pt;width:261pt;height:2in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" filled="f" stroked="f">
                      <v:textbox style="mso-fit-shape-to-text:t">
                        <w:txbxContent>
                          <w:p w14:paraId="2C8C2B98" w14:textId="77777777" w:rsidR="00AB7191" w:rsidRPr="00B3106E" w:rsidRDefault="00AB7191" w:rsidP="008F76B3">
                            <w:pPr>
                              <w:pStyle w:val="a7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B3106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Профессиональные навыки футболиста</w:t>
                            </w:r>
                          </w:p>
                          <w:p w14:paraId="18712BC1" w14:textId="77777777" w:rsidR="00AB7191" w:rsidRPr="00B3106E" w:rsidRDefault="00AB7191" w:rsidP="008F76B3">
                            <w:pPr>
                              <w:pStyle w:val="a7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B3106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Точная передача мяча</w:t>
                            </w:r>
                          </w:p>
                          <w:p w14:paraId="48A8542B" w14:textId="77777777" w:rsidR="00AB7191" w:rsidRPr="00B3106E" w:rsidRDefault="00AB7191" w:rsidP="008F76B3">
                            <w:pPr>
                              <w:pStyle w:val="a7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B3106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Выбор мяча круг соперника</w:t>
                            </w:r>
                          </w:p>
                          <w:p w14:paraId="7CB1D347" w14:textId="77777777" w:rsidR="00AB7191" w:rsidRPr="00B3106E" w:rsidRDefault="00AB7191" w:rsidP="008F76B3">
                            <w:pPr>
                              <w:pStyle w:val="a7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B3106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Длинные удары длинные передачи</w:t>
                            </w:r>
                          </w:p>
                          <w:p w14:paraId="4D034CF1" w14:textId="77777777" w:rsidR="00AB7191" w:rsidRPr="00B3106E" w:rsidRDefault="00AB7191" w:rsidP="008F76B3">
                            <w:pPr>
                              <w:pStyle w:val="a7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B3106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Дриблинг, Помощь</w:t>
                            </w:r>
                          </w:p>
                          <w:p w14:paraId="12ABA706" w14:textId="77777777" w:rsidR="00AB7191" w:rsidRPr="00B3106E" w:rsidRDefault="00AB7191" w:rsidP="008F76B3">
                            <w:pPr>
                              <w:pStyle w:val="a7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B3106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Реализация моментов борьба</w:t>
                            </w:r>
                            <w:r w:rsidRPr="00B3106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 </w:t>
                            </w:r>
                            <w:r w:rsidRPr="00B3106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в</w:t>
                            </w:r>
                            <w:r w:rsidRPr="00B3106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 </w:t>
                            </w:r>
                            <w:r w:rsidRPr="00B3106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воздухе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8F76B3" w14:paraId="4A774E85" w14:textId="77777777" w:rsidTr="00315359">
        <w:trPr>
          <w:gridAfter w:val="1"/>
          <w:wAfter w:w="7685" w:type="dxa"/>
        </w:trPr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FA19AC" w14:textId="77777777" w:rsidR="008F76B3" w:rsidRDefault="008F76B3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ДОПОЛНИТЕЛЬНОЕОБРАЗОВАНИЕ</w:t>
            </w:r>
            <w:r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EB7C116" w14:textId="77777777" w:rsidR="008F76B3" w:rsidRDefault="008F76B3" w:rsidP="0031535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F76B3" w14:paraId="0865C3E3" w14:textId="77777777" w:rsidTr="00315359"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0C22E0" w14:textId="77777777" w:rsidR="008F76B3" w:rsidRPr="00B3106E" w:rsidRDefault="008F76B3" w:rsidP="00315359">
            <w:pPr>
              <w:widowControl w:val="0"/>
              <w:spacing w:after="0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12A2CE0F" w14:textId="77777777" w:rsidR="008F76B3" w:rsidRDefault="008F76B3" w:rsidP="00315359">
            <w:pPr>
              <w:widowControl w:val="0"/>
              <w:spacing w:after="0"/>
              <w:jc w:val="center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AC7D165" w14:textId="77777777" w:rsidR="008F76B3" w:rsidRDefault="008F76B3" w:rsidP="008F76B3">
            <w:pPr>
              <w:widowControl w:val="0"/>
              <w:numPr>
                <w:ilvl w:val="0"/>
                <w:numId w:val="15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Знание маркетинга.</w:t>
            </w:r>
          </w:p>
          <w:p w14:paraId="2EB8CF28" w14:textId="77777777" w:rsidR="008F76B3" w:rsidRDefault="008F76B3" w:rsidP="008F76B3">
            <w:pPr>
              <w:widowControl w:val="0"/>
              <w:numPr>
                <w:ilvl w:val="0"/>
                <w:numId w:val="15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языка: казахский – мой родной язык, русский – свободно, английский – по словарю.</w:t>
            </w:r>
          </w:p>
          <w:p w14:paraId="02F0059B" w14:textId="77777777" w:rsidR="008F76B3" w:rsidRDefault="008F76B3" w:rsidP="008F76B3">
            <w:pPr>
              <w:widowControl w:val="0"/>
              <w:numPr>
                <w:ilvl w:val="0"/>
                <w:numId w:val="15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3106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Опытный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Point.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сайтами и программами для дистанционного обучения, такими как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Padlet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Zoom, Google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Classroom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4D13B724" w14:textId="77777777" w:rsidR="008F76B3" w:rsidRDefault="008F76B3" w:rsidP="008F76B3">
            <w:pPr>
              <w:widowControl w:val="0"/>
              <w:numPr>
                <w:ilvl w:val="0"/>
                <w:numId w:val="15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Внедрение современных методов обучения</w:t>
            </w:r>
          </w:p>
        </w:tc>
      </w:tr>
      <w:tr w:rsidR="008F76B3" w14:paraId="44523104" w14:textId="77777777" w:rsidTr="00315359">
        <w:trPr>
          <w:trHeight w:val="758"/>
        </w:trPr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318A3D9" w14:textId="77777777" w:rsidR="008F76B3" w:rsidRDefault="008F76B3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528125" w14:textId="77777777" w:rsidR="008F76B3" w:rsidRDefault="008F76B3" w:rsidP="008F76B3">
            <w:pPr>
              <w:pStyle w:val="a3"/>
              <w:numPr>
                <w:ilvl w:val="0"/>
                <w:numId w:val="1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Ответственность, компетентность, организаторские и управленческие навыки,</w:t>
            </w:r>
          </w:p>
          <w:p w14:paraId="2F311C98" w14:textId="77777777" w:rsidR="008F76B3" w:rsidRDefault="008F76B3" w:rsidP="008F76B3">
            <w:pPr>
              <w:pStyle w:val="a3"/>
              <w:numPr>
                <w:ilvl w:val="0"/>
                <w:numId w:val="1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Требовательный, творческий подход к задачам </w:t>
            </w:r>
          </w:p>
          <w:p w14:paraId="0A22B6E2" w14:textId="77777777" w:rsidR="008F76B3" w:rsidRDefault="008F76B3" w:rsidP="008F76B3">
            <w:pPr>
              <w:pStyle w:val="a3"/>
              <w:numPr>
                <w:ilvl w:val="0"/>
                <w:numId w:val="1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 xml:space="preserve"> Грамотное письменное и устное общение</w:t>
            </w:r>
          </w:p>
          <w:p w14:paraId="70CEB066" w14:textId="77777777" w:rsidR="008F76B3" w:rsidRDefault="008F76B3" w:rsidP="008F76B3">
            <w:pPr>
              <w:pStyle w:val="a3"/>
              <w:numPr>
                <w:ilvl w:val="0"/>
                <w:numId w:val="1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Умение находить общий язык с детьми.</w:t>
            </w:r>
          </w:p>
        </w:tc>
      </w:tr>
      <w:tr w:rsidR="008F76B3" w14:paraId="1FEE6132" w14:textId="77777777" w:rsidTr="00315359">
        <w:trPr>
          <w:trHeight w:val="1041"/>
        </w:trPr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2F38F4" w14:textId="77777777" w:rsidR="008F76B3" w:rsidRDefault="008F76B3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A89B97" w14:textId="77777777" w:rsidR="008F76B3" w:rsidRDefault="008F76B3" w:rsidP="008F76B3">
            <w:pPr>
              <w:widowControl w:val="0"/>
              <w:numPr>
                <w:ilvl w:val="0"/>
                <w:numId w:val="17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Педагогическая практика оценена на «очень хорошо».</w:t>
            </w:r>
          </w:p>
          <w:p w14:paraId="3565DD7A" w14:textId="77777777" w:rsidR="008F76B3" w:rsidRDefault="008F76B3" w:rsidP="00315359">
            <w:pPr>
              <w:shd w:val="clear" w:color="auto" w:fill="FFFFFF"/>
              <w:spacing w:after="0" w:line="240" w:lineRule="auto"/>
              <w:ind w:left="720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</w:p>
        </w:tc>
      </w:tr>
      <w:tr w:rsidR="008F76B3" w14:paraId="25848368" w14:textId="77777777" w:rsidTr="00315359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1386C5" w14:textId="77777777" w:rsidR="008F76B3" w:rsidRDefault="008F76B3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6325F19B" w14:textId="77777777" w:rsidR="008F76B3" w:rsidRDefault="008F76B3" w:rsidP="0031535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B2B06F" w14:textId="77777777" w:rsidR="008F76B3" w:rsidRDefault="008F76B3" w:rsidP="0031535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>• Интересы: изучение других иностранных языков, чтение книг, походы в театры, занятия фитнесом, развитие личных спортивных навыков</w:t>
            </w:r>
          </w:p>
          <w:p w14:paraId="7F276617" w14:textId="77777777" w:rsidR="008F76B3" w:rsidRDefault="008F76B3" w:rsidP="00315359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tbl>
      <w:tblPr>
        <w:tblpPr w:leftFromText="180" w:rightFromText="180" w:vertAnchor="page" w:horzAnchor="page" w:tblpX="1332" w:tblpY="13362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050"/>
        <w:gridCol w:w="7695"/>
      </w:tblGrid>
      <w:tr w:rsidR="008F76B3" w:rsidRPr="00294E13" w14:paraId="46A80015" w14:textId="77777777" w:rsidTr="00315359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B1FAC8" w14:textId="77777777" w:rsidR="008F76B3" w:rsidRDefault="008F76B3" w:rsidP="00315359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8C4C965" wp14:editId="106F0116">
                  <wp:extent cx="1650365" cy="1857375"/>
                  <wp:effectExtent l="0" t="0" r="0" b="0"/>
                  <wp:docPr id="15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0557" cy="185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EEA7DE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Kazanbayev Zhasulan Kadyrsizovich</w:t>
            </w:r>
          </w:p>
          <w:p w14:paraId="2BAAC7FE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51C714AB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Teacher</w:t>
            </w:r>
          </w:p>
          <w:p w14:paraId="5D70C334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Education: higher</w:t>
            </w:r>
          </w:p>
          <w:p w14:paraId="49FD8EFC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Date of birth: 22.03.2004</w:t>
            </w:r>
          </w:p>
          <w:p w14:paraId="1F63455F" w14:textId="77777777" w:rsidR="008F76B3" w:rsidRDefault="008F76B3" w:rsidP="00315359">
            <w:pPr>
              <w:widowControl w:val="0"/>
              <w:tabs>
                <w:tab w:val="left" w:pos="6945"/>
              </w:tabs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City: Taldykorgan</w:t>
            </w:r>
          </w:p>
          <w:p w14:paraId="3E690F99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Marital status: Single</w:t>
            </w:r>
          </w:p>
          <w:p w14:paraId="5F88425D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Phone: +77007802580</w:t>
            </w:r>
          </w:p>
          <w:p w14:paraId="0966C534" w14:textId="77777777" w:rsidR="008F76B3" w:rsidRDefault="008F76B3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Email: zhasulan200422@mail.ru</w:t>
            </w:r>
          </w:p>
        </w:tc>
      </w:tr>
      <w:tr w:rsidR="008F76B3" w:rsidRPr="00294E13" w14:paraId="6E08A8C9" w14:textId="77777777" w:rsidTr="00315359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617F534" w14:textId="77777777" w:rsidR="008F76B3" w:rsidRDefault="008F76B3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5026A1FC" w14:textId="77777777" w:rsidR="008F76B3" w:rsidRDefault="008F76B3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210F12" w14:textId="77777777" w:rsidR="008F76B3" w:rsidRDefault="008F76B3" w:rsidP="00315359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Physical education and art</w:t>
            </w:r>
          </w:p>
          <w:p w14:paraId="104C0D2B" w14:textId="77777777" w:rsidR="008F76B3" w:rsidRDefault="008F76B3" w:rsidP="00315359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January 2025 – April 2025</w:t>
            </w:r>
          </w:p>
          <w:p w14:paraId="50A1E630" w14:textId="77777777" w:rsidR="008F76B3" w:rsidRDefault="008F76B3" w:rsidP="00315359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</w:p>
        </w:tc>
      </w:tr>
      <w:tr w:rsidR="008F76B3" w:rsidRPr="00294E13" w14:paraId="0484BF39" w14:textId="77777777" w:rsidTr="0031535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400FB1" w14:textId="77777777" w:rsidR="008F76B3" w:rsidRDefault="008F76B3" w:rsidP="00315359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7DA6F00F" w14:textId="77777777" w:rsidR="008F76B3" w:rsidRDefault="008F76B3" w:rsidP="0031535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546BD5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Place of study: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Zhetysu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University named after Ilyas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Zhansugirov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Taldykorgan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(2021-2025).</w:t>
            </w:r>
          </w:p>
          <w:p w14:paraId="29B991F0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 Physical Education and Art</w:t>
            </w:r>
          </w:p>
          <w:p w14:paraId="4F206992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program: "Physical Education and Sports"</w:t>
            </w:r>
          </w:p>
          <w:p w14:paraId="297EE786" w14:textId="77777777" w:rsidR="008F76B3" w:rsidRDefault="008F76B3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 Full-time</w:t>
            </w:r>
          </w:p>
        </w:tc>
      </w:tr>
      <w:tr w:rsidR="008F76B3" w:rsidRPr="00294E13" w14:paraId="2966A80F" w14:textId="77777777" w:rsidTr="0031535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A8A261" w14:textId="77777777" w:rsidR="008F76B3" w:rsidRDefault="008F76B3" w:rsidP="00315359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276A57AE" w14:textId="77777777" w:rsidR="008F76B3" w:rsidRDefault="008F76B3" w:rsidP="0031535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B26C2D" w14:textId="77777777" w:rsidR="008F76B3" w:rsidRDefault="008F76B3" w:rsidP="00315359">
            <w:pPr>
              <w:widowControl w:val="0"/>
              <w:spacing w:after="0"/>
              <w:outlineLvl w:val="2"/>
              <w:rPr>
                <w:rFonts w:ascii="Times New Roman" w:eastAsia="Arial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/>
                <w:bCs/>
                <w:sz w:val="24"/>
                <w:szCs w:val="24"/>
                <w:lang w:val="kk-KZ" w:eastAsia="ru-RU"/>
              </w:rPr>
              <w:t>Professional skills of a football player</w:t>
            </w:r>
          </w:p>
          <w:p w14:paraId="18ECDC82" w14:textId="77777777" w:rsidR="008F76B3" w:rsidRDefault="008F76B3" w:rsidP="00315359">
            <w:pPr>
              <w:widowControl w:val="0"/>
              <w:spacing w:after="0"/>
              <w:outlineLvl w:val="2"/>
              <w:rPr>
                <w:rFonts w:ascii="Times New Roman" w:eastAsia="Arial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/>
                <w:bCs/>
                <w:sz w:val="24"/>
                <w:szCs w:val="24"/>
                <w:lang w:val="kk-KZ" w:eastAsia="ru-RU"/>
              </w:rPr>
              <w:t>Accurate ball passing</w:t>
            </w:r>
          </w:p>
          <w:p w14:paraId="51D418C1" w14:textId="77777777" w:rsidR="008F76B3" w:rsidRDefault="008F76B3" w:rsidP="00315359">
            <w:pPr>
              <w:widowControl w:val="0"/>
              <w:spacing w:after="0"/>
              <w:outlineLvl w:val="2"/>
              <w:rPr>
                <w:rFonts w:ascii="Times New Roman" w:eastAsia="Arial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/>
                <w:bCs/>
                <w:sz w:val="24"/>
                <w:szCs w:val="24"/>
                <w:lang w:val="kk-KZ" w:eastAsia="ru-RU"/>
              </w:rPr>
              <w:t>Ball selection opponent's circle</w:t>
            </w:r>
          </w:p>
          <w:p w14:paraId="50C6806D" w14:textId="77777777" w:rsidR="008F76B3" w:rsidRDefault="008F76B3" w:rsidP="00315359">
            <w:pPr>
              <w:widowControl w:val="0"/>
              <w:spacing w:after="0"/>
              <w:outlineLvl w:val="2"/>
              <w:rPr>
                <w:rFonts w:ascii="Times New Roman" w:eastAsia="Arial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/>
                <w:bCs/>
                <w:sz w:val="24"/>
                <w:szCs w:val="24"/>
                <w:lang w:val="kk-KZ" w:eastAsia="ru-RU"/>
              </w:rPr>
              <w:t>Long punches long passes</w:t>
            </w:r>
          </w:p>
          <w:p w14:paraId="6A39A70B" w14:textId="77777777" w:rsidR="008F76B3" w:rsidRDefault="008F76B3" w:rsidP="00315359">
            <w:pPr>
              <w:widowControl w:val="0"/>
              <w:spacing w:after="0"/>
              <w:outlineLvl w:val="2"/>
              <w:rPr>
                <w:rFonts w:ascii="Times New Roman" w:eastAsia="Arial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/>
                <w:bCs/>
                <w:sz w:val="24"/>
                <w:szCs w:val="24"/>
                <w:lang w:val="kk-KZ" w:eastAsia="ru-RU"/>
              </w:rPr>
              <w:t>Dribbling, Help</w:t>
            </w:r>
          </w:p>
          <w:p w14:paraId="40CA3BD8" w14:textId="77777777" w:rsidR="008F76B3" w:rsidRDefault="008F76B3" w:rsidP="00315359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/>
                <w:bCs/>
                <w:sz w:val="24"/>
                <w:szCs w:val="24"/>
                <w:lang w:val="kk-KZ" w:eastAsia="ru-RU"/>
              </w:rPr>
              <w:t>The realization of the moments of fighting in the air</w:t>
            </w:r>
          </w:p>
        </w:tc>
      </w:tr>
      <w:tr w:rsidR="008F76B3" w:rsidRPr="00294E13" w14:paraId="4DA41081" w14:textId="77777777" w:rsidTr="00315359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24A1213" w14:textId="77777777" w:rsidR="008F76B3" w:rsidRDefault="008F76B3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A45FCF" w14:textId="77777777" w:rsidR="008F76B3" w:rsidRDefault="008F76B3" w:rsidP="008F76B3">
            <w:pPr>
              <w:widowControl w:val="0"/>
              <w:numPr>
                <w:ilvl w:val="0"/>
                <w:numId w:val="15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Marketing knowledge.</w:t>
            </w:r>
          </w:p>
          <w:p w14:paraId="12FC5A2D" w14:textId="77777777" w:rsidR="008F76B3" w:rsidRDefault="008F76B3" w:rsidP="008F76B3">
            <w:pPr>
              <w:widowControl w:val="0"/>
              <w:numPr>
                <w:ilvl w:val="0"/>
                <w:numId w:val="15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Language skills: Kazakh is my native language, Russian is fluent, English is from a dictionary.</w:t>
            </w:r>
          </w:p>
          <w:p w14:paraId="761C18E2" w14:textId="77777777" w:rsidR="008F76B3" w:rsidRDefault="008F76B3" w:rsidP="008F76B3">
            <w:pPr>
              <w:widowControl w:val="0"/>
              <w:numPr>
                <w:ilvl w:val="0"/>
                <w:numId w:val="15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Experienced PC user: MS Word, MS Excel, MS, Power Point. Skills in working with websites and programs for distance learning, such as Padlet, Zoom, Google Classroom.</w:t>
            </w:r>
          </w:p>
          <w:p w14:paraId="2EF37A35" w14:textId="77777777" w:rsidR="008F76B3" w:rsidRDefault="008F76B3" w:rsidP="008F76B3">
            <w:pPr>
              <w:widowControl w:val="0"/>
              <w:numPr>
                <w:ilvl w:val="0"/>
                <w:numId w:val="15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Implementation of modern teaching methods</w:t>
            </w:r>
          </w:p>
        </w:tc>
      </w:tr>
      <w:tr w:rsidR="008F76B3" w:rsidRPr="00294E13" w14:paraId="1EDC9BF2" w14:textId="77777777" w:rsidTr="00315359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1A091E" w14:textId="77777777" w:rsidR="008F76B3" w:rsidRDefault="008F76B3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3DC9F16" w14:textId="77777777" w:rsidR="008F76B3" w:rsidRDefault="008F76B3" w:rsidP="008F76B3">
            <w:pPr>
              <w:pStyle w:val="a3"/>
              <w:numPr>
                <w:ilvl w:val="0"/>
                <w:numId w:val="18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01CFEB02" w14:textId="77777777" w:rsidR="008F76B3" w:rsidRDefault="008F76B3" w:rsidP="008F76B3">
            <w:pPr>
              <w:pStyle w:val="a3"/>
              <w:numPr>
                <w:ilvl w:val="0"/>
                <w:numId w:val="18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2077614D" w14:textId="77777777" w:rsidR="008F76B3" w:rsidRDefault="008F76B3" w:rsidP="008F76B3">
            <w:pPr>
              <w:pStyle w:val="a3"/>
              <w:numPr>
                <w:ilvl w:val="0"/>
                <w:numId w:val="18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Ability to find a common language with children, to win their trust and interest.</w:t>
            </w:r>
          </w:p>
        </w:tc>
      </w:tr>
      <w:tr w:rsidR="008F76B3" w:rsidRPr="00294E13" w14:paraId="019F7EEC" w14:textId="77777777" w:rsidTr="00315359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575CA6" w14:textId="77777777" w:rsidR="008F76B3" w:rsidRDefault="008F76B3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89F598" w14:textId="77777777" w:rsidR="008F76B3" w:rsidRDefault="008F76B3" w:rsidP="008F76B3">
            <w:pPr>
              <w:widowControl w:val="0"/>
              <w:numPr>
                <w:ilvl w:val="0"/>
                <w:numId w:val="17"/>
              </w:numPr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Teaching experience rated as “very good”.</w:t>
            </w:r>
          </w:p>
        </w:tc>
      </w:tr>
      <w:tr w:rsidR="008F76B3" w:rsidRPr="00294E13" w14:paraId="70655582" w14:textId="77777777" w:rsidTr="00315359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D4C7C7" w14:textId="77777777" w:rsidR="008F76B3" w:rsidRDefault="008F76B3" w:rsidP="00315359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2400F5EE" w14:textId="77777777" w:rsidR="008F76B3" w:rsidRDefault="008F76B3" w:rsidP="0031535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E76D9F" w14:textId="77777777" w:rsidR="008F76B3" w:rsidRDefault="008F76B3" w:rsidP="008F76B3">
            <w:pPr>
              <w:widowControl w:val="0"/>
              <w:numPr>
                <w:ilvl w:val="0"/>
                <w:numId w:val="17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 Interests: learning other foreign languages, reading books, going to the theater, fitness classes, developing personal sports skills.</w:t>
            </w:r>
          </w:p>
        </w:tc>
      </w:tr>
    </w:tbl>
    <w:p w14:paraId="7A8E59E1" w14:textId="77777777" w:rsidR="008F76B3" w:rsidRPr="00B3106E" w:rsidRDefault="008F76B3" w:rsidP="008F76B3">
      <w:pPr>
        <w:rPr>
          <w:lang w:val="en-US"/>
        </w:rPr>
      </w:pPr>
    </w:p>
    <w:p w14:paraId="421AFE1B" w14:textId="77777777" w:rsidR="008F76B3" w:rsidRPr="00B3106E" w:rsidRDefault="008F76B3" w:rsidP="008F76B3">
      <w:pPr>
        <w:rPr>
          <w:lang w:val="en-US"/>
        </w:rPr>
      </w:pPr>
    </w:p>
    <w:p w14:paraId="209324E8" w14:textId="77777777" w:rsidR="008F76B3" w:rsidRPr="00B3106E" w:rsidRDefault="008F76B3" w:rsidP="008F76B3">
      <w:pPr>
        <w:rPr>
          <w:lang w:val="en-US"/>
        </w:rPr>
      </w:pPr>
    </w:p>
    <w:p w14:paraId="47FB9C9E" w14:textId="77777777" w:rsidR="008F76B3" w:rsidRPr="00B3106E" w:rsidRDefault="008F76B3" w:rsidP="008F76B3">
      <w:pPr>
        <w:rPr>
          <w:lang w:val="en-US"/>
        </w:rPr>
      </w:pPr>
    </w:p>
    <w:p w14:paraId="1AB4260D" w14:textId="77777777" w:rsidR="008F76B3" w:rsidRPr="00B3106E" w:rsidRDefault="008F76B3" w:rsidP="008F76B3">
      <w:pPr>
        <w:rPr>
          <w:lang w:val="en-US"/>
        </w:rPr>
      </w:pPr>
    </w:p>
    <w:p w14:paraId="0C249399" w14:textId="77777777" w:rsidR="008F76B3" w:rsidRPr="00B3106E" w:rsidRDefault="008F76B3" w:rsidP="008F76B3">
      <w:pPr>
        <w:rPr>
          <w:lang w:val="en-US"/>
        </w:rPr>
      </w:pPr>
    </w:p>
    <w:p w14:paraId="723F0402" w14:textId="77777777" w:rsidR="008F76B3" w:rsidRPr="00B3106E" w:rsidRDefault="008F76B3" w:rsidP="008F76B3">
      <w:pPr>
        <w:rPr>
          <w:lang w:val="en-US"/>
        </w:rPr>
      </w:pPr>
    </w:p>
    <w:p w14:paraId="7689C01A" w14:textId="77777777" w:rsidR="008F76B3" w:rsidRPr="00B3106E" w:rsidRDefault="008F76B3" w:rsidP="008F76B3">
      <w:pPr>
        <w:rPr>
          <w:lang w:val="en-US"/>
        </w:rPr>
      </w:pPr>
    </w:p>
    <w:p w14:paraId="1D9B9D8F" w14:textId="77777777" w:rsidR="008F76B3" w:rsidRPr="00B3106E" w:rsidRDefault="008F76B3" w:rsidP="008F76B3">
      <w:pPr>
        <w:rPr>
          <w:lang w:val="en-US"/>
        </w:rPr>
      </w:pPr>
    </w:p>
    <w:p w14:paraId="75F83104" w14:textId="77777777" w:rsidR="008F76B3" w:rsidRPr="00B3106E" w:rsidRDefault="008F76B3" w:rsidP="008F76B3">
      <w:pPr>
        <w:rPr>
          <w:lang w:val="en-US"/>
        </w:rPr>
      </w:pPr>
    </w:p>
    <w:p w14:paraId="4D7D5DE3" w14:textId="77777777" w:rsidR="008F76B3" w:rsidRPr="00B3106E" w:rsidRDefault="008F76B3" w:rsidP="008F76B3">
      <w:pPr>
        <w:rPr>
          <w:lang w:val="en-US"/>
        </w:rPr>
      </w:pPr>
    </w:p>
    <w:p w14:paraId="5D87BBFC" w14:textId="77777777" w:rsidR="008F76B3" w:rsidRPr="00B3106E" w:rsidRDefault="008F76B3" w:rsidP="008F76B3">
      <w:pPr>
        <w:rPr>
          <w:lang w:val="en-US"/>
        </w:rPr>
      </w:pPr>
    </w:p>
    <w:p w14:paraId="3B438950" w14:textId="77777777" w:rsidR="008F76B3" w:rsidRPr="00B3106E" w:rsidRDefault="008F76B3" w:rsidP="008F76B3">
      <w:pPr>
        <w:rPr>
          <w:lang w:val="en-US"/>
        </w:rPr>
      </w:pPr>
    </w:p>
    <w:p w14:paraId="28F7A8F1" w14:textId="77777777" w:rsidR="008F76B3" w:rsidRDefault="008F76B3" w:rsidP="008F76B3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018E816" w14:textId="77777777" w:rsidR="008F76B3" w:rsidRDefault="008F76B3" w:rsidP="008F76B3">
      <w:pPr>
        <w:rPr>
          <w:lang w:val="en-US"/>
        </w:rPr>
      </w:pPr>
    </w:p>
    <w:p w14:paraId="4BFF93D9" w14:textId="41CD3A84" w:rsidR="008F76B3" w:rsidRDefault="008F76B3">
      <w:pPr>
        <w:rPr>
          <w:lang w:val="en-US"/>
        </w:rPr>
      </w:pPr>
    </w:p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315359" w:rsidRPr="00B7160F" w14:paraId="636F2FCD" w14:textId="77777777" w:rsidTr="00315359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62E2E1" w14:textId="77777777" w:rsidR="00315359" w:rsidRPr="00544057" w:rsidRDefault="00315359" w:rsidP="00315359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  <w14:ligatures w14:val="standardContextual"/>
              </w:rPr>
              <w:lastRenderedPageBreak/>
              <w:drawing>
                <wp:anchor distT="0" distB="0" distL="114300" distR="114300" simplePos="0" relativeHeight="251667456" behindDoc="0" locked="0" layoutInCell="1" allowOverlap="1" wp14:anchorId="7068A3DA" wp14:editId="7962CBD7">
                  <wp:simplePos x="0" y="0"/>
                  <wp:positionH relativeFrom="column">
                    <wp:posOffset>-130175</wp:posOffset>
                  </wp:positionH>
                  <wp:positionV relativeFrom="paragraph">
                    <wp:posOffset>149225</wp:posOffset>
                  </wp:positionV>
                  <wp:extent cx="1960245" cy="2093595"/>
                  <wp:effectExtent l="0" t="0" r="1905" b="1905"/>
                  <wp:wrapTopAndBottom/>
                  <wp:docPr id="19437924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379242" name="Рисунок 194379242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0245" cy="2093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6A6C582" w14:textId="77777777" w:rsidR="00315359" w:rsidRPr="00012F73" w:rsidRDefault="00315359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Қабылдаев Султан Булатұлы </w:t>
            </w:r>
          </w:p>
          <w:p w14:paraId="46F3B1B1" w14:textId="77777777" w:rsidR="00315359" w:rsidRPr="00012F73" w:rsidRDefault="00315359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0DF4A640" w14:textId="77777777" w:rsidR="00315359" w:rsidRPr="00012F73" w:rsidRDefault="00315359" w:rsidP="00315359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7D9A9BA5" w14:textId="77777777" w:rsidR="00315359" w:rsidRPr="00012F73" w:rsidRDefault="00315359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оғары</w:t>
            </w:r>
          </w:p>
          <w:p w14:paraId="2F520433" w14:textId="77777777" w:rsidR="00315359" w:rsidRPr="00012F73" w:rsidRDefault="00315359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05.03.2004</w:t>
            </w:r>
          </w:p>
          <w:p w14:paraId="7877EAB8" w14:textId="77777777" w:rsidR="00315359" w:rsidRPr="00012F73" w:rsidRDefault="00315359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Талдықорған</w:t>
            </w:r>
          </w:p>
          <w:p w14:paraId="2B749F03" w14:textId="77777777" w:rsidR="00315359" w:rsidRPr="00012F73" w:rsidRDefault="00315359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тұрмыс құрмаған</w:t>
            </w:r>
          </w:p>
          <w:p w14:paraId="34050DD5" w14:textId="77777777" w:rsidR="00315359" w:rsidRDefault="00315359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C2481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+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77715190787</w:t>
            </w:r>
          </w:p>
          <w:p w14:paraId="40F072C1" w14:textId="77777777" w:rsidR="00315359" w:rsidRPr="0077284A" w:rsidRDefault="00315359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kk-KZ" w:eastAsia="zh-CN"/>
              </w:rPr>
            </w:pP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Kabuldaev71@gmail.com</w:t>
            </w:r>
          </w:p>
        </w:tc>
      </w:tr>
      <w:tr w:rsidR="00315359" w:rsidRPr="00294E13" w14:paraId="1C3F76C4" w14:textId="77777777" w:rsidTr="00315359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B89B592" w14:textId="77777777" w:rsidR="00315359" w:rsidRPr="00B7160F" w:rsidRDefault="00315359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2D0783AC" w14:textId="77777777" w:rsidR="00315359" w:rsidRPr="00B7160F" w:rsidRDefault="00315359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532AF7" w14:textId="77777777" w:rsidR="00315359" w:rsidRDefault="00315359" w:rsidP="00315359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55A3F229" w14:textId="77777777" w:rsidR="00315359" w:rsidRDefault="00315359" w:rsidP="00315359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B7761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2025 қаңтар-2025 сәуір</w:t>
            </w:r>
          </w:p>
          <w:p w14:paraId="0D8E0416" w14:textId="77777777" w:rsidR="00315359" w:rsidRPr="00B122D6" w:rsidRDefault="00315359" w:rsidP="00315359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«Жетісу облысы білім басқармасының Талдықорған қаласы бойынша білім бөлімі» мемлекеттік мекемесінің «Ынтымақ ауылындағы №30 орта мектеп» коммуналдық мемлекеттік мекемесі</w:t>
            </w:r>
          </w:p>
        </w:tc>
      </w:tr>
      <w:tr w:rsidR="00315359" w:rsidRPr="00294E13" w14:paraId="4B34B423" w14:textId="77777777" w:rsidTr="00315359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BC0E93" w14:textId="77777777" w:rsidR="00315359" w:rsidRPr="00B7160F" w:rsidRDefault="00315359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E880148" w14:textId="77777777" w:rsidR="00315359" w:rsidRPr="00B7160F" w:rsidRDefault="00315359" w:rsidP="00315359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2A605DD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Оқу орны: Ілияс Жансүгіров атындағы Жетісу университеті, Талдықорған қаласы (2021- 2025.) </w:t>
            </w:r>
          </w:p>
          <w:p w14:paraId="463BDFE7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02097AFC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Факультет: Дене шынықтыру және өнер</w:t>
            </w:r>
          </w:p>
          <w:p w14:paraId="40BFD5C3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1A7866DF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Білім бері бағдарламасы: «Дене шынықтыру және спорт»</w:t>
            </w:r>
          </w:p>
          <w:p w14:paraId="180F3901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1B0A937D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Оқу формасы: Күндізгі толық</w:t>
            </w:r>
          </w:p>
          <w:p w14:paraId="7FC8D7C1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570A13E7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Бүкіл оқу уақытындағы орташа балл (GPA) 3,7 құрайды.</w:t>
            </w:r>
          </w:p>
          <w:p w14:paraId="38AA6A72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7CC275F8" w14:textId="77777777" w:rsidR="00315359" w:rsidRPr="00012F73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</w:tc>
      </w:tr>
      <w:tr w:rsidR="00315359" w:rsidRPr="00531954" w14:paraId="2C700398" w14:textId="77777777" w:rsidTr="00315359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FEF8519" w14:textId="77777777" w:rsidR="00315359" w:rsidRPr="00B7160F" w:rsidRDefault="00315359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62D1D683" w14:textId="77777777" w:rsidR="00315359" w:rsidRPr="00B7160F" w:rsidRDefault="00315359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71F55E7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БІЛІКТІЛІГІ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ab/>
              <w:t>Шахмат және тоғызқұмалақ ойындарының облыс жүлдегері</w:t>
            </w:r>
          </w:p>
          <w:p w14:paraId="782F517C" w14:textId="77777777" w:rsidR="00315359" w:rsidRPr="00795512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Бокстан спорт шеберіне кандидат</w:t>
            </w:r>
          </w:p>
          <w:p w14:paraId="4A5608B1" w14:textId="77777777" w:rsidR="00315359" w:rsidRPr="008F7B7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619857DF" w14:textId="77777777" w:rsidR="00315359" w:rsidRPr="00012F73" w:rsidRDefault="00315359" w:rsidP="00315359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315359" w:rsidRPr="00B7160F" w14:paraId="121EE12F" w14:textId="77777777" w:rsidTr="00315359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046A22D" w14:textId="77777777" w:rsidR="00315359" w:rsidRPr="00B7160F" w:rsidRDefault="00315359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0C88EE3" w14:textId="77777777" w:rsidR="00315359" w:rsidRPr="00A25783" w:rsidRDefault="00315359" w:rsidP="00315359">
            <w:pPr>
              <w:pStyle w:val="a3"/>
              <w:numPr>
                <w:ilvl w:val="0"/>
                <w:numId w:val="19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A2578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Маркетингті білу.</w:t>
            </w:r>
          </w:p>
          <w:p w14:paraId="791E5B93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1CAC10B0" w14:textId="77777777" w:rsidR="00315359" w:rsidRPr="00A25783" w:rsidRDefault="00315359" w:rsidP="00315359">
            <w:pPr>
              <w:pStyle w:val="a3"/>
              <w:numPr>
                <w:ilvl w:val="0"/>
                <w:numId w:val="19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A2578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Тілді білу: қазақша- ана тілім, орысша- еркін, ағылшынша – сөздік бойынша .</w:t>
            </w:r>
          </w:p>
          <w:p w14:paraId="1008F433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428D0E36" w14:textId="77777777" w:rsidR="00315359" w:rsidRPr="00A25783" w:rsidRDefault="00315359" w:rsidP="00315359">
            <w:pPr>
              <w:pStyle w:val="a3"/>
              <w:numPr>
                <w:ilvl w:val="0"/>
                <w:numId w:val="19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A2578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Classroom сияқты қашықтықтан </w:t>
            </w:r>
            <w:r w:rsidRPr="00A2578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lastRenderedPageBreak/>
              <w:t>оқытуға арналған сайттармен және бағдарламалармен жұмыс істеу дағдылары.</w:t>
            </w:r>
          </w:p>
          <w:p w14:paraId="3867049C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6328AA17" w14:textId="77777777" w:rsidR="00315359" w:rsidRPr="00A25783" w:rsidRDefault="00315359" w:rsidP="00315359">
            <w:pPr>
              <w:pStyle w:val="a3"/>
              <w:numPr>
                <w:ilvl w:val="0"/>
                <w:numId w:val="19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A2578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2A1210E5" w14:textId="77777777" w:rsidR="00315359" w:rsidRPr="00012F73" w:rsidRDefault="00315359" w:rsidP="0031535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15359" w:rsidRPr="00B7160F" w14:paraId="090116BE" w14:textId="77777777" w:rsidTr="00315359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5B18032" w14:textId="77777777" w:rsidR="00315359" w:rsidRPr="00B7160F" w:rsidRDefault="00315359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58FD9E0" w14:textId="77777777" w:rsidR="00315359" w:rsidRPr="00012F73" w:rsidRDefault="00315359" w:rsidP="00315359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3AA64CCD" w14:textId="77777777" w:rsidR="00315359" w:rsidRPr="00012F73" w:rsidRDefault="00315359" w:rsidP="00315359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18DD39EE" w14:textId="77777777" w:rsidR="00315359" w:rsidRPr="00012F73" w:rsidRDefault="00315359" w:rsidP="00315359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7A0410B0" w14:textId="77777777" w:rsidR="00315359" w:rsidRPr="00012F73" w:rsidRDefault="00315359" w:rsidP="00315359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315359" w:rsidRPr="00294E13" w14:paraId="242DE600" w14:textId="77777777" w:rsidTr="00315359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9D23298" w14:textId="77777777" w:rsidR="00315359" w:rsidRPr="00B7160F" w:rsidRDefault="00315359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FEBB434" w14:textId="77777777" w:rsidR="00315359" w:rsidRPr="00012F73" w:rsidRDefault="00315359" w:rsidP="00315359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ind w:left="72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2481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«өте жақсы» деген бағаға ие болды </w:t>
            </w:r>
          </w:p>
          <w:p w14:paraId="706D1790" w14:textId="77777777" w:rsidR="00315359" w:rsidRPr="00ED2E3A" w:rsidRDefault="00315359" w:rsidP="00315359">
            <w:pPr>
              <w:widowControl w:val="0"/>
              <w:spacing w:after="0"/>
              <w:ind w:left="36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315359" w:rsidRPr="00B7160F" w14:paraId="17335899" w14:textId="77777777" w:rsidTr="00315359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FDD5D0D" w14:textId="77777777" w:rsidR="00315359" w:rsidRPr="00B7160F" w:rsidRDefault="00315359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A478767" w14:textId="77777777" w:rsidR="00315359" w:rsidRPr="00B146C9" w:rsidRDefault="00315359" w:rsidP="00315359">
            <w:pPr>
              <w:pStyle w:val="a3"/>
              <w:widowControl w:val="0"/>
              <w:numPr>
                <w:ilvl w:val="0"/>
                <w:numId w:val="1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Спорттаң биік жетістіктерге жету</w:t>
            </w:r>
          </w:p>
          <w:p w14:paraId="65223F6D" w14:textId="77777777" w:rsidR="00315359" w:rsidRDefault="00315359" w:rsidP="00315359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  <w:p w14:paraId="6DE81D99" w14:textId="77777777" w:rsidR="00315359" w:rsidRPr="00B146C9" w:rsidRDefault="00315359" w:rsidP="00315359">
            <w:pPr>
              <w:pStyle w:val="a3"/>
              <w:widowControl w:val="0"/>
              <w:numPr>
                <w:ilvl w:val="0"/>
                <w:numId w:val="1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Білімге және спортқа құштарлығы</w:t>
            </w:r>
          </w:p>
          <w:p w14:paraId="7CC47116" w14:textId="77777777" w:rsidR="00315359" w:rsidRPr="00ED2E3A" w:rsidRDefault="00315359" w:rsidP="00315359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27DAA5F2" w14:textId="77777777" w:rsidR="00315359" w:rsidRPr="00B7160F" w:rsidRDefault="00315359" w:rsidP="00315359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A1D0FE1" w14:textId="77777777" w:rsidR="00315359" w:rsidRDefault="00315359" w:rsidP="00315359"/>
    <w:p w14:paraId="17F6F1D9" w14:textId="77777777" w:rsidR="00315359" w:rsidRDefault="00315359" w:rsidP="00315359"/>
    <w:p w14:paraId="77A8D3C4" w14:textId="77777777" w:rsidR="00315359" w:rsidRDefault="00315359" w:rsidP="00315359"/>
    <w:p w14:paraId="22D1006A" w14:textId="77777777" w:rsidR="00315359" w:rsidRDefault="00315359" w:rsidP="00315359"/>
    <w:p w14:paraId="47099FE0" w14:textId="77777777" w:rsidR="00315359" w:rsidRDefault="00315359" w:rsidP="00315359"/>
    <w:p w14:paraId="57472526" w14:textId="77777777" w:rsidR="00315359" w:rsidRDefault="00315359" w:rsidP="00315359"/>
    <w:p w14:paraId="5F68F54D" w14:textId="77777777" w:rsidR="00315359" w:rsidRDefault="00315359" w:rsidP="00315359"/>
    <w:p w14:paraId="58976449" w14:textId="77777777" w:rsidR="00315359" w:rsidRDefault="00315359" w:rsidP="00315359"/>
    <w:p w14:paraId="42EF3224" w14:textId="77777777" w:rsidR="00315359" w:rsidRDefault="00315359" w:rsidP="00315359"/>
    <w:p w14:paraId="6D635EF3" w14:textId="77777777" w:rsidR="00315359" w:rsidRDefault="00315359" w:rsidP="00315359"/>
    <w:p w14:paraId="183E823F" w14:textId="77777777" w:rsidR="00315359" w:rsidRDefault="00315359" w:rsidP="00315359"/>
    <w:p w14:paraId="31176901" w14:textId="77777777" w:rsidR="00315359" w:rsidRDefault="00315359" w:rsidP="00315359"/>
    <w:p w14:paraId="6A241517" w14:textId="77777777" w:rsidR="00315359" w:rsidRDefault="00315359" w:rsidP="00315359"/>
    <w:p w14:paraId="054A095F" w14:textId="77777777" w:rsidR="00315359" w:rsidRDefault="00315359" w:rsidP="00315359"/>
    <w:p w14:paraId="04563837" w14:textId="77777777" w:rsidR="00315359" w:rsidRDefault="00315359" w:rsidP="00315359"/>
    <w:p w14:paraId="7AB73A05" w14:textId="77777777" w:rsidR="00315359" w:rsidRDefault="00315359" w:rsidP="00315359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315359" w:rsidRPr="00531954" w14:paraId="1154B9C1" w14:textId="77777777" w:rsidTr="00315359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239B9D1" w14:textId="77777777" w:rsidR="00315359" w:rsidRPr="007F4E97" w:rsidRDefault="00315359" w:rsidP="00315359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944E88"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8480" behindDoc="0" locked="0" layoutInCell="1" allowOverlap="1" wp14:anchorId="5E32FBCD" wp14:editId="64F2DBAF">
                  <wp:simplePos x="0" y="0"/>
                  <wp:positionH relativeFrom="column">
                    <wp:posOffset>-129957</wp:posOffset>
                  </wp:positionH>
                  <wp:positionV relativeFrom="paragraph">
                    <wp:posOffset>386890</wp:posOffset>
                  </wp:positionV>
                  <wp:extent cx="1960880" cy="2227080"/>
                  <wp:effectExtent l="0" t="0" r="1270" b="1905"/>
                  <wp:wrapTopAndBottom/>
                  <wp:docPr id="206251583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379242" name="Рисунок 194379242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0880" cy="2227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9A6542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Қабылдаев Султан Булатұлы </w:t>
            </w:r>
          </w:p>
          <w:p w14:paraId="4D2B891D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1A380C35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73390B97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6E7EA4DA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Учитель</w:t>
            </w:r>
          </w:p>
          <w:p w14:paraId="0B8728EC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5B39A499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Образование: высшее</w:t>
            </w:r>
          </w:p>
          <w:p w14:paraId="4D6C6AA2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534395A7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Дата рождения: 05.03.2004 г.</w:t>
            </w:r>
          </w:p>
          <w:p w14:paraId="62D10879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083EFDE0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Город: Талдыкорган</w:t>
            </w:r>
          </w:p>
          <w:p w14:paraId="739E2DC6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164EF600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Семейное положение: не женат</w:t>
            </w:r>
          </w:p>
          <w:p w14:paraId="6E401538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2B7B0087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Телефон: +77715190787</w:t>
            </w:r>
          </w:p>
          <w:p w14:paraId="28D00633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4F8A8D1F" w14:textId="77777777" w:rsidR="00315359" w:rsidRPr="008F11BF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Электронная почта: Kabuldaev71@gmail.com</w:t>
            </w:r>
          </w:p>
        </w:tc>
      </w:tr>
      <w:tr w:rsidR="00315359" w:rsidRPr="00E56468" w14:paraId="1BAFE117" w14:textId="77777777" w:rsidTr="00315359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66CC45" w14:textId="77777777" w:rsidR="00315359" w:rsidRPr="00530710" w:rsidRDefault="00315359" w:rsidP="00315359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54B764E2" w14:textId="77777777" w:rsidR="00315359" w:rsidRPr="007F4E97" w:rsidRDefault="00315359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A608A5" w14:textId="77777777" w:rsidR="00315359" w:rsidRPr="001C33A4" w:rsidRDefault="00315359" w:rsidP="00315359">
            <w:pP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1C33A4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6EA673E9" w14:textId="77777777" w:rsidR="00315359" w:rsidRPr="001C33A4" w:rsidRDefault="00315359" w:rsidP="00315359">
            <w:pP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1C33A4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Январь 2025 г. – апрель 2025 г.</w:t>
            </w:r>
          </w:p>
          <w:p w14:paraId="02B9A6E9" w14:textId="77777777" w:rsidR="00315359" w:rsidRPr="001C33A4" w:rsidRDefault="00315359" w:rsidP="00315359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1C33A4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Коммунальное государственное учреждение «Средняя школа №30 села Ынтимак» государственного учреждения «Отдел образования города Талдыкорган Жетысуского областного управления образования»</w:t>
            </w:r>
          </w:p>
          <w:p w14:paraId="2744F676" w14:textId="77777777" w:rsidR="00315359" w:rsidRPr="007C42CF" w:rsidRDefault="00315359" w:rsidP="00315359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315359" w:rsidRPr="00E56468" w14:paraId="42D5A0D0" w14:textId="77777777" w:rsidTr="00315359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5B0021" w14:textId="77777777" w:rsidR="00315359" w:rsidRPr="007F4E97" w:rsidRDefault="00315359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4F20C47C" w14:textId="77777777" w:rsidR="00315359" w:rsidRPr="007F4E97" w:rsidRDefault="00315359" w:rsidP="0031535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1EA25D" w14:textId="77777777" w:rsidR="00315359" w:rsidRPr="00385890" w:rsidRDefault="00315359" w:rsidP="00315359">
            <w:pP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Учебное заведение:</w:t>
            </w:r>
            <w:r>
              <w:t xml:space="preserve"> </w:t>
            </w:r>
            <w:r w:rsidRPr="00385890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Жетысуский университет имени Ильяса Жансугирова, г. Талдыкорган (2021-2025 гг.). </w:t>
            </w:r>
          </w:p>
          <w:p w14:paraId="2D47910B" w14:textId="77777777" w:rsidR="00315359" w:rsidRPr="00385890" w:rsidRDefault="00315359" w:rsidP="00315359">
            <w:pP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85890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Факультет: Физическое воспитание и искусство</w:t>
            </w:r>
          </w:p>
          <w:p w14:paraId="2D9422DF" w14:textId="77777777" w:rsidR="00315359" w:rsidRPr="00385890" w:rsidRDefault="00315359" w:rsidP="00315359">
            <w:pP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85890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Образовательная программа: «Физическая культура и спорт»</w:t>
            </w:r>
          </w:p>
          <w:p w14:paraId="270A909E" w14:textId="77777777" w:rsidR="00315359" w:rsidRPr="00385890" w:rsidRDefault="00315359" w:rsidP="00315359">
            <w:pP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85890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Форма обучения: Очная</w:t>
            </w:r>
          </w:p>
          <w:p w14:paraId="5B5ABB70" w14:textId="77777777" w:rsidR="00315359" w:rsidRPr="00385890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85890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Общий средний балл (GPA) составляет 3,7</w:t>
            </w:r>
          </w:p>
        </w:tc>
      </w:tr>
      <w:tr w:rsidR="00315359" w:rsidRPr="00F634C5" w14:paraId="078DC976" w14:textId="77777777" w:rsidTr="00315359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8871F56" w14:textId="77777777" w:rsidR="00315359" w:rsidRPr="007F4E97" w:rsidRDefault="00315359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12C9DC91" w14:textId="77777777" w:rsidR="00315359" w:rsidRPr="007F4E97" w:rsidRDefault="00315359" w:rsidP="0031535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1F7499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КВАЛИФИКАЦИЯ Областной призер игр по шахматам и тогзкумалакским играм</w:t>
            </w:r>
          </w:p>
          <w:p w14:paraId="02C90E31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763223E5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Кандидат в мастера спорта по боксу.</w:t>
            </w:r>
          </w:p>
          <w:p w14:paraId="7C980DF0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705BA9CB" w14:textId="77777777" w:rsidR="00315359" w:rsidRPr="00D82F98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315359" w:rsidRPr="00E56468" w14:paraId="512C7D5E" w14:textId="77777777" w:rsidTr="00315359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7658F4" w14:textId="77777777" w:rsidR="00315359" w:rsidRPr="00E56468" w:rsidRDefault="00315359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3F857A" w14:textId="77777777" w:rsidR="00315359" w:rsidRDefault="00315359" w:rsidP="00315359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 • Знание маркетинга.</w:t>
            </w:r>
          </w:p>
          <w:p w14:paraId="07F03DF7" w14:textId="77777777" w:rsidR="00315359" w:rsidRPr="00A941FF" w:rsidRDefault="00315359" w:rsidP="0031535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</w:p>
          <w:p w14:paraId="2685D964" w14:textId="77777777" w:rsidR="00315359" w:rsidRDefault="00315359" w:rsidP="00315359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77F18EB1" w14:textId="77777777" w:rsidR="00315359" w:rsidRDefault="00315359" w:rsidP="00315359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• Знание языка: казахский – мой родной язык, русский – свободно, английский – по словарю.</w:t>
            </w:r>
          </w:p>
          <w:p w14:paraId="08FC1371" w14:textId="77777777" w:rsidR="00315359" w:rsidRDefault="00315359" w:rsidP="00315359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49828255" w14:textId="77777777" w:rsidR="00315359" w:rsidRPr="00A941FF" w:rsidRDefault="00315359" w:rsidP="0031535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</w:p>
          <w:p w14:paraId="2ECEDE22" w14:textId="77777777" w:rsidR="00315359" w:rsidRPr="005C6F80" w:rsidRDefault="00315359" w:rsidP="00315359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4039A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Опытный</w:t>
            </w:r>
            <w:r w:rsidRPr="004039A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 w:rsidRPr="004039A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4039A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Point.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сайтами и программами для дистанционного обучения, такими как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Padlet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Zoom, Google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Classroom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</w:tr>
      <w:tr w:rsidR="00315359" w:rsidRPr="00E56468" w14:paraId="6A3120B8" w14:textId="77777777" w:rsidTr="00315359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D24FC6" w14:textId="77777777" w:rsidR="00315359" w:rsidRPr="00E56468" w:rsidRDefault="00315359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4B237D" w14:textId="77777777" w:rsidR="00315359" w:rsidRPr="005818E6" w:rsidRDefault="00315359" w:rsidP="0031535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</w:p>
          <w:p w14:paraId="629D53F7" w14:textId="77777777" w:rsidR="00315359" w:rsidRPr="005818E6" w:rsidRDefault="00315359" w:rsidP="00315359">
            <w:p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           </w:t>
            </w:r>
            <w:r w:rsidRPr="005818E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• Ответственность, компетентность, организаторские и управленческие навыки,</w:t>
            </w:r>
          </w:p>
          <w:p w14:paraId="48AB179A" w14:textId="77777777" w:rsidR="00315359" w:rsidRDefault="00315359" w:rsidP="00315359">
            <w:pPr>
              <w:pStyle w:val="a3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66B545DC" w14:textId="77777777" w:rsidR="00315359" w:rsidRDefault="00315359" w:rsidP="00315359">
            <w:pPr>
              <w:pStyle w:val="a3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• Требовательный, творческий подход к задачам </w:t>
            </w:r>
          </w:p>
          <w:p w14:paraId="5345FDBC" w14:textId="77777777" w:rsidR="00315359" w:rsidRDefault="00315359" w:rsidP="00315359">
            <w:pPr>
              <w:pStyle w:val="a3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3F23F5F4" w14:textId="77777777" w:rsidR="00315359" w:rsidRDefault="00315359" w:rsidP="00315359">
            <w:pPr>
              <w:pStyle w:val="a3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• Грамотное письменное и устное общение</w:t>
            </w:r>
          </w:p>
          <w:p w14:paraId="619F779E" w14:textId="77777777" w:rsidR="00315359" w:rsidRDefault="00315359" w:rsidP="00315359">
            <w:pPr>
              <w:pStyle w:val="a3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3DBCCA68" w14:textId="77777777" w:rsidR="00315359" w:rsidRDefault="00315359" w:rsidP="00315359">
            <w:pPr>
              <w:pStyle w:val="a3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• Умение находить общий язык с детьми.</w:t>
            </w:r>
          </w:p>
          <w:p w14:paraId="0EADC1BD" w14:textId="77777777" w:rsidR="00315359" w:rsidRDefault="00315359" w:rsidP="00315359">
            <w:pPr>
              <w:pStyle w:val="a3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3AEE2DDA" w14:textId="77777777" w:rsidR="00315359" w:rsidRPr="005818E6" w:rsidRDefault="00315359" w:rsidP="00315359">
            <w:pPr>
              <w:pStyle w:val="a3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• Педагогическая практика оценена на «очень хорошо». </w:t>
            </w:r>
          </w:p>
          <w:p w14:paraId="5E61D4E4" w14:textId="77777777" w:rsidR="00315359" w:rsidRPr="00AD35A1" w:rsidRDefault="00315359" w:rsidP="00315359">
            <w:pPr>
              <w:pStyle w:val="a3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315359" w:rsidRPr="00E56468" w14:paraId="4F6CFC91" w14:textId="77777777" w:rsidTr="00315359">
        <w:trPr>
          <w:trHeight w:val="1041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C11047" w14:textId="77777777" w:rsidR="00315359" w:rsidRPr="00E56468" w:rsidRDefault="00315359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9A6109" w14:textId="77777777" w:rsidR="00315359" w:rsidRPr="00AD35A1" w:rsidRDefault="00315359" w:rsidP="00315359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14:paraId="0389902F" w14:textId="77777777" w:rsidR="00315359" w:rsidRPr="00BA2AC3" w:rsidRDefault="00315359" w:rsidP="00315359">
            <w:pPr>
              <w:shd w:val="clear" w:color="auto" w:fill="FFFFFF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  <w:lang w:eastAsia="zh-CN"/>
              </w:rPr>
            </w:pPr>
          </w:p>
        </w:tc>
      </w:tr>
      <w:tr w:rsidR="00315359" w:rsidRPr="00E56468" w14:paraId="1118DF19" w14:textId="77777777" w:rsidTr="00315359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2227EF" w14:textId="77777777" w:rsidR="00315359" w:rsidRPr="00E56468" w:rsidRDefault="00315359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7062CCD2" w14:textId="77777777" w:rsidR="00315359" w:rsidRPr="00E56468" w:rsidRDefault="00315359" w:rsidP="0031535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9587BB1" w14:textId="77777777" w:rsidR="00315359" w:rsidRPr="00AD35A1" w:rsidRDefault="00315359" w:rsidP="0031535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728E0240" w14:textId="77777777" w:rsidR="00315359" w:rsidRDefault="00315359" w:rsidP="00315359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83415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• Страсть к образованию и спорту</w:t>
            </w:r>
          </w:p>
          <w:p w14:paraId="4CF93FFE" w14:textId="77777777" w:rsidR="00315359" w:rsidRPr="007875EF" w:rsidRDefault="00315359" w:rsidP="00315359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0233842C" w14:textId="77777777" w:rsidR="00315359" w:rsidRDefault="00315359" w:rsidP="00315359"/>
    <w:p w14:paraId="0D624768" w14:textId="77777777" w:rsidR="00315359" w:rsidRDefault="00315359" w:rsidP="00315359"/>
    <w:p w14:paraId="0E5A15D6" w14:textId="77777777" w:rsidR="00315359" w:rsidRDefault="00315359" w:rsidP="00315359"/>
    <w:p w14:paraId="31046DF0" w14:textId="77777777" w:rsidR="00315359" w:rsidRDefault="00315359" w:rsidP="00315359"/>
    <w:p w14:paraId="11FA56B3" w14:textId="77777777" w:rsidR="00315359" w:rsidRDefault="00315359" w:rsidP="00315359"/>
    <w:p w14:paraId="4BDCC195" w14:textId="77777777" w:rsidR="00315359" w:rsidRDefault="00315359" w:rsidP="00315359"/>
    <w:p w14:paraId="6EFB3F94" w14:textId="77777777" w:rsidR="00315359" w:rsidRDefault="00315359" w:rsidP="00315359"/>
    <w:p w14:paraId="37C2F16D" w14:textId="77777777" w:rsidR="00315359" w:rsidRDefault="00315359" w:rsidP="00315359"/>
    <w:p w14:paraId="4CB4A25C" w14:textId="77777777" w:rsidR="00315359" w:rsidRDefault="00315359" w:rsidP="00315359"/>
    <w:p w14:paraId="48C5935D" w14:textId="77777777" w:rsidR="00315359" w:rsidRDefault="00315359" w:rsidP="00315359"/>
    <w:p w14:paraId="5EB33EDC" w14:textId="77777777" w:rsidR="00315359" w:rsidRDefault="00315359" w:rsidP="00315359"/>
    <w:p w14:paraId="1D7F633A" w14:textId="77777777" w:rsidR="00315359" w:rsidRDefault="00315359" w:rsidP="00315359"/>
    <w:p w14:paraId="3B0E71BA" w14:textId="77777777" w:rsidR="00315359" w:rsidRDefault="00315359" w:rsidP="00315359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315359" w:rsidRPr="006D5237" w14:paraId="0328B880" w14:textId="77777777" w:rsidTr="00315359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2DB540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944E88"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anchor distT="0" distB="0" distL="114300" distR="114300" simplePos="0" relativeHeight="251669504" behindDoc="0" locked="0" layoutInCell="1" allowOverlap="1" wp14:anchorId="53E2BE36" wp14:editId="3CA7FE33">
                  <wp:simplePos x="0" y="0"/>
                  <wp:positionH relativeFrom="column">
                    <wp:posOffset>-130175</wp:posOffset>
                  </wp:positionH>
                  <wp:positionV relativeFrom="paragraph">
                    <wp:posOffset>196850</wp:posOffset>
                  </wp:positionV>
                  <wp:extent cx="1960880" cy="2212340"/>
                  <wp:effectExtent l="0" t="0" r="1270" b="0"/>
                  <wp:wrapTopAndBottom/>
                  <wp:docPr id="4446512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379242" name="Рисунок 194379242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0880" cy="2212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8F396E" w14:textId="77777777" w:rsidR="00315359" w:rsidRPr="002A35BC" w:rsidRDefault="00315359" w:rsidP="00315359">
            <w:pP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2A35B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Kabuldaev Sultan Bulatuly </w:t>
            </w:r>
          </w:p>
          <w:p w14:paraId="099B215B" w14:textId="77777777" w:rsidR="00315359" w:rsidRPr="002A35BC" w:rsidRDefault="00315359" w:rsidP="00315359">
            <w:pP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2A35B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Teacher </w:t>
            </w:r>
          </w:p>
          <w:p w14:paraId="1F5B6538" w14:textId="77777777" w:rsidR="00315359" w:rsidRPr="002A35BC" w:rsidRDefault="00315359" w:rsidP="00315359">
            <w:pP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2A35B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Education: higher </w:t>
            </w:r>
          </w:p>
          <w:p w14:paraId="1046E1EC" w14:textId="77777777" w:rsidR="00315359" w:rsidRPr="002A35BC" w:rsidRDefault="00315359" w:rsidP="00315359">
            <w:pP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2A35B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Date of birth: 05.03.2004 </w:t>
            </w:r>
          </w:p>
          <w:p w14:paraId="0A55E6A4" w14:textId="77777777" w:rsidR="00315359" w:rsidRPr="002A35BC" w:rsidRDefault="00315359" w:rsidP="00315359">
            <w:pP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2A35B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City: Taldykorgan </w:t>
            </w:r>
          </w:p>
          <w:p w14:paraId="1C7DD522" w14:textId="77777777" w:rsidR="00315359" w:rsidRPr="002A35BC" w:rsidRDefault="00315359" w:rsidP="00315359">
            <w:pP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2A35B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Marital status: single </w:t>
            </w:r>
          </w:p>
          <w:p w14:paraId="22662BA1" w14:textId="77777777" w:rsidR="00315359" w:rsidRPr="002A35BC" w:rsidRDefault="00315359" w:rsidP="00315359">
            <w:pP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2A35B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Phone: +77715190787 </w:t>
            </w:r>
          </w:p>
          <w:p w14:paraId="44A494C2" w14:textId="77777777" w:rsidR="00315359" w:rsidRPr="006D5237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2A35B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Email: Kabuldaev71@gmail.com</w:t>
            </w:r>
          </w:p>
          <w:p w14:paraId="78EBA513" w14:textId="77777777" w:rsidR="00315359" w:rsidRPr="006D5237" w:rsidRDefault="00315359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315359" w:rsidRPr="00294E13" w14:paraId="1EA59FFA" w14:textId="77777777" w:rsidTr="00315359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C3ABDDF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0492F6C6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11BD7C" w14:textId="77777777" w:rsidR="00315359" w:rsidRDefault="00315359" w:rsidP="00315359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WORK EXPERIENCE </w:t>
            </w:r>
          </w:p>
          <w:p w14:paraId="649EF052" w14:textId="77777777" w:rsidR="00315359" w:rsidRDefault="00315359" w:rsidP="00315359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EDUCATIONAL PRACTICE Physical education and art </w:t>
            </w:r>
          </w:p>
          <w:p w14:paraId="4076756C" w14:textId="77777777" w:rsidR="00315359" w:rsidRDefault="00315359" w:rsidP="00315359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January 2025 - April 2025 </w:t>
            </w:r>
          </w:p>
          <w:p w14:paraId="1B837ED6" w14:textId="77777777" w:rsidR="00315359" w:rsidRPr="003B6DD7" w:rsidRDefault="00315359" w:rsidP="00315359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Municipal state institution "Secondary school No. 30 of the village of Yntimak" of the state institution "Education department of the city of Taldykorgan Zhetysu regional education department" </w:t>
            </w:r>
          </w:p>
        </w:tc>
      </w:tr>
      <w:tr w:rsidR="00315359" w:rsidRPr="00294E13" w14:paraId="6CA0F861" w14:textId="77777777" w:rsidTr="0031535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2F6F131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668FC78E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E77BDC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6610A9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Educational institution: Zhetysu University named after Ilyas Zhansugirov, Taldykorgan  (2021-2025).</w:t>
            </w:r>
          </w:p>
          <w:p w14:paraId="2F8788A1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Faculty: Physical Education and Arts</w:t>
            </w:r>
          </w:p>
          <w:p w14:paraId="7D915CEE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Educational program: «Physical Education and Sports»</w:t>
            </w:r>
          </w:p>
          <w:p w14:paraId="4CA70B80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Form of study: Full-time</w:t>
            </w:r>
          </w:p>
          <w:p w14:paraId="3F70FCD9" w14:textId="77777777" w:rsidR="00315359" w:rsidRPr="003B6DD7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The overall average grade (GPA) is 3.7</w:t>
            </w:r>
          </w:p>
        </w:tc>
      </w:tr>
      <w:tr w:rsidR="00315359" w:rsidRPr="00294E13" w14:paraId="44CA38DE" w14:textId="77777777" w:rsidTr="0031535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665A27D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34177BFD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FC6604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ADDITIONAL EDUCATION TRAININGS AND COURSES</w:t>
            </w:r>
          </w:p>
          <w:p w14:paraId="04E25769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QUALIFICATIONS Regional prize winner in chess and togzkumalak games</w:t>
            </w:r>
          </w:p>
          <w:p w14:paraId="7A401435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075436E2" w14:textId="77777777" w:rsidR="00315359" w:rsidRPr="003B6DD7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Candidate for Master of Sports in boxing.</w:t>
            </w:r>
          </w:p>
        </w:tc>
      </w:tr>
      <w:tr w:rsidR="00315359" w:rsidRPr="00294E13" w14:paraId="3CD242C1" w14:textId="77777777" w:rsidTr="00315359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CF48267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3B7684" w14:textId="77777777" w:rsidR="00315359" w:rsidRPr="00315359" w:rsidRDefault="00315359" w:rsidP="0031535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31535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Knowledge of marketing.</w:t>
            </w:r>
          </w:p>
          <w:p w14:paraId="633EA2A2" w14:textId="77777777" w:rsidR="00315359" w:rsidRPr="00315359" w:rsidRDefault="00315359" w:rsidP="0031535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14:paraId="74F20447" w14:textId="77777777" w:rsidR="00315359" w:rsidRPr="00315359" w:rsidRDefault="00315359" w:rsidP="0031535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31535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• Knowledge of language: Kazakh is my native language, Russian is fluent, English is from a dictionary.</w:t>
            </w:r>
          </w:p>
          <w:p w14:paraId="039B196C" w14:textId="77777777" w:rsidR="00315359" w:rsidRPr="00315359" w:rsidRDefault="00315359" w:rsidP="0031535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14:paraId="702B0100" w14:textId="77777777" w:rsidR="00315359" w:rsidRPr="00315359" w:rsidRDefault="00315359" w:rsidP="0031535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31535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• Experienced PC user: MS Word, MS Excel, MS, Power Point. Skills in working with websites and programs for distance learning, such as Padlet, Zoom, Google Classroom.</w:t>
            </w:r>
          </w:p>
        </w:tc>
      </w:tr>
      <w:tr w:rsidR="00315359" w:rsidRPr="00294E13" w14:paraId="4C5F071A" w14:textId="77777777" w:rsidTr="00315359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957B35D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88DB0A" w14:textId="77777777" w:rsidR="00315359" w:rsidRDefault="00315359" w:rsidP="00315359">
            <w:p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PERSONAL QUALITIES </w:t>
            </w:r>
          </w:p>
          <w:p w14:paraId="7147E9D1" w14:textId="77777777" w:rsidR="00315359" w:rsidRDefault="00315359" w:rsidP="00315359">
            <w:p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Responsibility, competence, organizational and management skills, </w:t>
            </w:r>
          </w:p>
          <w:p w14:paraId="6EE1F94C" w14:textId="77777777" w:rsidR="00315359" w:rsidRDefault="00315359" w:rsidP="00315359">
            <w:p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Demanding, creative approach to tasks </w:t>
            </w:r>
          </w:p>
          <w:p w14:paraId="6E25DAE8" w14:textId="77777777" w:rsidR="00315359" w:rsidRDefault="00315359" w:rsidP="00315359">
            <w:p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Competent written and oral communication </w:t>
            </w:r>
          </w:p>
          <w:p w14:paraId="3D4BF1B0" w14:textId="77777777" w:rsidR="00315359" w:rsidRDefault="00315359" w:rsidP="00315359">
            <w:p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Ability to find a common language with children. </w:t>
            </w:r>
          </w:p>
          <w:p w14:paraId="2583CD13" w14:textId="77777777" w:rsidR="00315359" w:rsidRPr="003B6DD7" w:rsidRDefault="00315359" w:rsidP="00315359">
            <w:p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Teaching practice was rated as “very good”. </w:t>
            </w:r>
          </w:p>
        </w:tc>
      </w:tr>
      <w:tr w:rsidR="00315359" w:rsidRPr="00294E13" w14:paraId="570A5328" w14:textId="77777777" w:rsidTr="00315359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A048EF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1AE685" w14:textId="77777777" w:rsidR="00315359" w:rsidRPr="003B6DD7" w:rsidRDefault="00315359" w:rsidP="0031535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• During the internship, she was awarded the grade “excellent” </w:t>
            </w:r>
          </w:p>
        </w:tc>
      </w:tr>
      <w:tr w:rsidR="00315359" w:rsidRPr="00294E13" w14:paraId="684D1698" w14:textId="77777777" w:rsidTr="00315359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2251360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23652EA8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BBA244" w14:textId="77777777" w:rsidR="00315359" w:rsidRPr="003B6DD7" w:rsidRDefault="00315359" w:rsidP="0031535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Passion for education and sports</w:t>
            </w:r>
          </w:p>
        </w:tc>
      </w:tr>
    </w:tbl>
    <w:p w14:paraId="794AAE8B" w14:textId="77777777" w:rsidR="008F76B3" w:rsidRDefault="008F76B3">
      <w:pPr>
        <w:spacing w:after="160" w:line="259" w:lineRule="auto"/>
        <w:rPr>
          <w:lang w:val="en-US"/>
        </w:rPr>
      </w:pPr>
      <w:r>
        <w:rPr>
          <w:lang w:val="en-US"/>
        </w:rPr>
        <w:br w:type="page"/>
      </w:r>
    </w:p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315359" w:rsidRPr="00B7160F" w14:paraId="7D0C8949" w14:textId="77777777" w:rsidTr="00315359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F04885" w14:textId="77777777" w:rsidR="00315359" w:rsidRPr="00B7160F" w:rsidRDefault="00315359" w:rsidP="00315359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558A6DCE" wp14:editId="3AA36289">
                  <wp:extent cx="1767840" cy="2590800"/>
                  <wp:effectExtent l="0" t="0" r="3810" b="0"/>
                  <wp:docPr id="1549774294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4985" cy="270385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51B0848" w14:textId="77777777" w:rsidR="00315359" w:rsidRPr="004E642D" w:rsidRDefault="00315359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Мукашев Еркебұлан Мауленұлы</w:t>
            </w:r>
          </w:p>
          <w:p w14:paraId="5919968F" w14:textId="77777777" w:rsidR="00315359" w:rsidRPr="00012F73" w:rsidRDefault="00315359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45B1D513" w14:textId="77777777" w:rsidR="00315359" w:rsidRPr="00012F73" w:rsidRDefault="00315359" w:rsidP="00315359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52480DAC" w14:textId="77777777" w:rsidR="00315359" w:rsidRPr="00012F73" w:rsidRDefault="00315359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оғары</w:t>
            </w:r>
          </w:p>
          <w:p w14:paraId="31415C2C" w14:textId="77777777" w:rsidR="00315359" w:rsidRPr="00012F73" w:rsidRDefault="00315359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C24814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4</w:t>
            </w:r>
            <w:r w:rsidRPr="00C24814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02</w:t>
            </w:r>
            <w:r w:rsidRPr="00C24814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.200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4</w:t>
            </w:r>
          </w:p>
          <w:p w14:paraId="3379D1E9" w14:textId="77777777" w:rsidR="00315359" w:rsidRPr="00012F73" w:rsidRDefault="00315359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Талдықорған</w:t>
            </w:r>
          </w:p>
          <w:p w14:paraId="6376ADE3" w14:textId="77777777" w:rsidR="00315359" w:rsidRPr="00012F73" w:rsidRDefault="00315359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Бойдақ</w:t>
            </w:r>
          </w:p>
          <w:p w14:paraId="5AF9B9ED" w14:textId="77777777" w:rsidR="00315359" w:rsidRPr="00EE74C9" w:rsidRDefault="00315359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C2481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+777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74500077</w:t>
            </w:r>
          </w:p>
          <w:p w14:paraId="395E987B" w14:textId="77777777" w:rsidR="00315359" w:rsidRPr="00EE74C9" w:rsidRDefault="00315359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erkebulan</w:t>
            </w:r>
            <w:proofErr w:type="spellEnd"/>
            <w:r w:rsidRPr="00EE74C9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_</w:t>
            </w:r>
            <w:proofErr w:type="spellStart"/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mukashev</w:t>
            </w:r>
            <w:proofErr w:type="spellEnd"/>
            <w:r w:rsidRPr="00EE74C9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_01@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mail</w:t>
            </w:r>
            <w:r w:rsidRPr="00EE74C9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.</w:t>
            </w:r>
            <w:proofErr w:type="spellStart"/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ru</w:t>
            </w:r>
            <w:proofErr w:type="spellEnd"/>
          </w:p>
        </w:tc>
      </w:tr>
      <w:tr w:rsidR="00315359" w:rsidRPr="00294E13" w14:paraId="5F331EC5" w14:textId="77777777" w:rsidTr="00315359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4FBB738" w14:textId="77777777" w:rsidR="00315359" w:rsidRPr="00B7160F" w:rsidRDefault="00315359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27B0C95E" w14:textId="77777777" w:rsidR="00315359" w:rsidRPr="00B7160F" w:rsidRDefault="00315359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29F5D0" w14:textId="77777777" w:rsidR="00315359" w:rsidRDefault="00315359" w:rsidP="00315359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18C7FE2A" w14:textId="77777777" w:rsidR="00315359" w:rsidRPr="00C66AFA" w:rsidRDefault="00315359" w:rsidP="00315359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5</w:t>
            </w: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қаңтар-202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5</w:t>
            </w: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сәуір</w:t>
            </w:r>
          </w:p>
          <w:p w14:paraId="4B6E3D51" w14:textId="77777777" w:rsidR="00315359" w:rsidRPr="00EE74C9" w:rsidRDefault="00315359" w:rsidP="00315359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Жетісу облысы,Ескелді ауданы,Сырымбет ауылы 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Pr="00C66AFA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«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Жақыпбаев атындағы </w:t>
            </w:r>
            <w:r w:rsidRPr="00C66AFA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»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комуналдық мемлекеттік мекеме </w:t>
            </w:r>
            <w:r w:rsidRPr="00C66AFA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</w:p>
        </w:tc>
      </w:tr>
      <w:tr w:rsidR="00315359" w:rsidRPr="00294E13" w14:paraId="7AD97167" w14:textId="77777777" w:rsidTr="00315359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7305D4F" w14:textId="77777777" w:rsidR="00315359" w:rsidRPr="00B7160F" w:rsidRDefault="00315359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25786F33" w14:textId="77777777" w:rsidR="00315359" w:rsidRPr="00B7160F" w:rsidRDefault="00315359" w:rsidP="00315359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84EC6A8" w14:textId="77777777" w:rsidR="00315359" w:rsidRPr="00012F73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1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2025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2127C751" w14:textId="77777777" w:rsidR="00315359" w:rsidRPr="00EE74C9" w:rsidRDefault="00315359" w:rsidP="00315359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0E162F51" w14:textId="77777777" w:rsidR="00315359" w:rsidRPr="00012F73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Дене шынықтыру және спорт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»</w:t>
            </w:r>
          </w:p>
          <w:p w14:paraId="0421F572" w14:textId="77777777" w:rsidR="00315359" w:rsidRPr="00012F73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  <w:p w14:paraId="25D1C0AD" w14:textId="77777777" w:rsidR="00315359" w:rsidRPr="00012F73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3,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315359" w:rsidRPr="00EE74C9" w14:paraId="44836387" w14:textId="77777777" w:rsidTr="00315359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E08458" w14:textId="77777777" w:rsidR="00315359" w:rsidRPr="00B7160F" w:rsidRDefault="00315359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7A41C442" w14:textId="77777777" w:rsidR="00315359" w:rsidRPr="00B7160F" w:rsidRDefault="00315359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8132332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Футболдан  Қазақстан чемпион жүлдесінін иегері </w:t>
            </w:r>
          </w:p>
          <w:p w14:paraId="213A1274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Алматы облсының 9 дүркін чемпионы </w:t>
            </w:r>
          </w:p>
          <w:p w14:paraId="4BE2A516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Жетісу университетінің ректор кубогы иегері </w:t>
            </w:r>
          </w:p>
          <w:p w14:paraId="50E418A1" w14:textId="77777777" w:rsidR="00315359" w:rsidRPr="00E34A4F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Алаңдағы орны</w:t>
            </w: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: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Қақпашы </w:t>
            </w:r>
          </w:p>
          <w:p w14:paraId="5991B7F2" w14:textId="77777777" w:rsidR="00315359" w:rsidRPr="001B6A68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1B6A68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Футболшының кәсіби дағдылары</w:t>
            </w:r>
          </w:p>
          <w:p w14:paraId="464AA87D" w14:textId="77777777" w:rsidR="00315359" w:rsidRPr="001B6A68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1B6A68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Допты дәл пас беру</w:t>
            </w:r>
          </w:p>
          <w:p w14:paraId="392E9AA1" w14:textId="77777777" w:rsidR="00315359" w:rsidRPr="001B6A68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1B6A68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Допты таңдау қарсыластың шеңбері</w:t>
            </w:r>
          </w:p>
          <w:p w14:paraId="4BEED673" w14:textId="77777777" w:rsidR="00315359" w:rsidRPr="001B6A68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1B6A68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Ұзақ соққылар ұзақ берілістер</w:t>
            </w:r>
          </w:p>
          <w:p w14:paraId="24A5C9F4" w14:textId="77777777" w:rsidR="00315359" w:rsidRPr="001B6A68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1B6A68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Дриблинг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,</w:t>
            </w:r>
            <w:r w:rsidRPr="001B6A68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Көмек</w:t>
            </w:r>
          </w:p>
          <w:p w14:paraId="074156C2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1B6A68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Сәттерді жүзеге асыру ауадағы күрес</w:t>
            </w:r>
          </w:p>
          <w:p w14:paraId="70A9FE08" w14:textId="77777777" w:rsidR="00315359" w:rsidRPr="00012F73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Қақпадағы керемет сейвтер жасау</w:t>
            </w:r>
          </w:p>
        </w:tc>
      </w:tr>
      <w:tr w:rsidR="00315359" w:rsidRPr="00B7160F" w14:paraId="2BCCA5BE" w14:textId="77777777" w:rsidTr="00315359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F8E1E29" w14:textId="77777777" w:rsidR="00315359" w:rsidRPr="00B7160F" w:rsidRDefault="00315359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A280F39" w14:textId="77777777" w:rsidR="00315359" w:rsidRPr="00012F73" w:rsidRDefault="00315359" w:rsidP="00315359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Маркетингті білу.</w:t>
            </w:r>
          </w:p>
          <w:p w14:paraId="3DDCA8CB" w14:textId="77777777" w:rsidR="00315359" w:rsidRPr="00012F73" w:rsidRDefault="00315359" w:rsidP="00315359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Тілді білу: қазақша- ана тілім, орысша- еркін, ағылшынша –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сөздік бойынша 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</w:p>
          <w:p w14:paraId="5544383B" w14:textId="77777777" w:rsidR="00315359" w:rsidRPr="00012F73" w:rsidRDefault="00315359" w:rsidP="00315359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352E0A06" w14:textId="77777777" w:rsidR="00315359" w:rsidRPr="00012F73" w:rsidRDefault="00315359" w:rsidP="00315359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lastRenderedPageBreak/>
              <w:t>Оқытудың қазіргі заманғы әдістерін енгізу</w:t>
            </w:r>
          </w:p>
          <w:p w14:paraId="424352CF" w14:textId="77777777" w:rsidR="00315359" w:rsidRPr="00012F73" w:rsidRDefault="00315359" w:rsidP="0031535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15359" w:rsidRPr="00B7160F" w14:paraId="5EC8A36D" w14:textId="77777777" w:rsidTr="00315359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4FF3BFE" w14:textId="77777777" w:rsidR="00315359" w:rsidRPr="00B7160F" w:rsidRDefault="00315359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EAD748A" w14:textId="77777777" w:rsidR="00315359" w:rsidRPr="00012F73" w:rsidRDefault="00315359" w:rsidP="00315359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4F5C8FE0" w14:textId="77777777" w:rsidR="00315359" w:rsidRPr="00012F73" w:rsidRDefault="00315359" w:rsidP="00315359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2D0851A1" w14:textId="77777777" w:rsidR="00315359" w:rsidRPr="00012F73" w:rsidRDefault="00315359" w:rsidP="00315359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33304B61" w14:textId="77777777" w:rsidR="00315359" w:rsidRPr="00012F73" w:rsidRDefault="00315359" w:rsidP="00315359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315359" w:rsidRPr="00294E13" w14:paraId="5F25D1D1" w14:textId="77777777" w:rsidTr="00315359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232689C" w14:textId="77777777" w:rsidR="00315359" w:rsidRPr="00B7160F" w:rsidRDefault="00315359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4049B" w14:textId="77777777" w:rsidR="00315359" w:rsidRPr="00012F73" w:rsidRDefault="00315359" w:rsidP="00315359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ind w:left="72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2481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«өте жақсы» деген бағаға ие болды </w:t>
            </w:r>
          </w:p>
          <w:p w14:paraId="3091A9A4" w14:textId="77777777" w:rsidR="00315359" w:rsidRPr="00012F73" w:rsidRDefault="00315359" w:rsidP="00315359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ind w:left="72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Футболда үздік қақпашы жүлдесіне ие болған 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жеке тәлімгерлікпен айналысқан.</w:t>
            </w:r>
          </w:p>
        </w:tc>
      </w:tr>
      <w:tr w:rsidR="00315359" w:rsidRPr="00294E13" w14:paraId="5BB76A1A" w14:textId="77777777" w:rsidTr="00315359">
        <w:trPr>
          <w:gridBefore w:val="1"/>
          <w:wBefore w:w="141" w:type="dxa"/>
          <w:trHeight w:val="1127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8EF2594" w14:textId="77777777" w:rsidR="00315359" w:rsidRPr="00B7160F" w:rsidRDefault="00315359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98172C3" w14:textId="77777777" w:rsidR="00315359" w:rsidRPr="00012F73" w:rsidRDefault="00315359" w:rsidP="00315359">
            <w:pPr>
              <w:pStyle w:val="a3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Құштарлығы: Басқа шет тілдерін үйрену, кітап оқу, театрларға бару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,фитнеске бару,жеке спорт дағдыларын дамыту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</w:p>
          <w:p w14:paraId="161C6E12" w14:textId="77777777" w:rsidR="00315359" w:rsidRPr="00012F73" w:rsidRDefault="00315359" w:rsidP="00315359">
            <w:pPr>
              <w:pStyle w:val="a3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266E3ED0" w14:textId="77777777" w:rsidR="00315359" w:rsidRPr="00B7160F" w:rsidRDefault="00315359" w:rsidP="00315359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6C8375" w14:textId="77777777" w:rsidR="00315359" w:rsidRPr="004E642D" w:rsidRDefault="00315359" w:rsidP="00315359">
      <w:pPr>
        <w:rPr>
          <w:lang w:val="kk-KZ"/>
        </w:rPr>
      </w:pPr>
    </w:p>
    <w:p w14:paraId="53FC0DCC" w14:textId="77777777" w:rsidR="00315359" w:rsidRPr="004E642D" w:rsidRDefault="00315359" w:rsidP="00315359">
      <w:pPr>
        <w:rPr>
          <w:lang w:val="kk-KZ"/>
        </w:rPr>
      </w:pPr>
    </w:p>
    <w:p w14:paraId="07AA3357" w14:textId="77777777" w:rsidR="00315359" w:rsidRPr="004E642D" w:rsidRDefault="00315359" w:rsidP="00315359">
      <w:pPr>
        <w:rPr>
          <w:lang w:val="kk-KZ"/>
        </w:rPr>
      </w:pPr>
    </w:p>
    <w:p w14:paraId="2780371F" w14:textId="77777777" w:rsidR="00315359" w:rsidRPr="004E642D" w:rsidRDefault="00315359" w:rsidP="00315359">
      <w:pPr>
        <w:rPr>
          <w:lang w:val="kk-KZ"/>
        </w:rPr>
      </w:pPr>
    </w:p>
    <w:p w14:paraId="7CCF61AC" w14:textId="77777777" w:rsidR="00315359" w:rsidRPr="004E642D" w:rsidRDefault="00315359" w:rsidP="00315359">
      <w:pPr>
        <w:rPr>
          <w:lang w:val="kk-KZ"/>
        </w:rPr>
      </w:pPr>
    </w:p>
    <w:p w14:paraId="3AE2F347" w14:textId="77777777" w:rsidR="00315359" w:rsidRPr="004E642D" w:rsidRDefault="00315359" w:rsidP="00315359">
      <w:pPr>
        <w:rPr>
          <w:lang w:val="kk-KZ"/>
        </w:rPr>
      </w:pPr>
    </w:p>
    <w:p w14:paraId="2F9BC4EF" w14:textId="77777777" w:rsidR="00315359" w:rsidRPr="004E642D" w:rsidRDefault="00315359" w:rsidP="00315359">
      <w:pPr>
        <w:rPr>
          <w:lang w:val="kk-KZ"/>
        </w:rPr>
      </w:pPr>
    </w:p>
    <w:p w14:paraId="05DECC03" w14:textId="77777777" w:rsidR="00315359" w:rsidRPr="004E642D" w:rsidRDefault="00315359" w:rsidP="00315359">
      <w:pPr>
        <w:rPr>
          <w:lang w:val="kk-KZ"/>
        </w:rPr>
      </w:pPr>
    </w:p>
    <w:p w14:paraId="4F4531A2" w14:textId="77777777" w:rsidR="00315359" w:rsidRPr="004E642D" w:rsidRDefault="00315359" w:rsidP="00315359">
      <w:pPr>
        <w:rPr>
          <w:lang w:val="kk-KZ"/>
        </w:rPr>
      </w:pPr>
    </w:p>
    <w:p w14:paraId="2C8DE394" w14:textId="77777777" w:rsidR="00315359" w:rsidRPr="004E642D" w:rsidRDefault="00315359" w:rsidP="00315359">
      <w:pPr>
        <w:rPr>
          <w:lang w:val="kk-KZ"/>
        </w:rPr>
      </w:pPr>
    </w:p>
    <w:p w14:paraId="5A60626E" w14:textId="77777777" w:rsidR="00315359" w:rsidRPr="004E642D" w:rsidRDefault="00315359" w:rsidP="00315359">
      <w:pPr>
        <w:rPr>
          <w:lang w:val="kk-KZ"/>
        </w:rPr>
      </w:pPr>
    </w:p>
    <w:p w14:paraId="3EAD029B" w14:textId="77777777" w:rsidR="00315359" w:rsidRPr="004E642D" w:rsidRDefault="00315359" w:rsidP="00315359">
      <w:pPr>
        <w:rPr>
          <w:lang w:val="kk-KZ"/>
        </w:rPr>
      </w:pPr>
    </w:p>
    <w:p w14:paraId="0E49DCB0" w14:textId="77777777" w:rsidR="00315359" w:rsidRPr="004E642D" w:rsidRDefault="00315359" w:rsidP="00315359">
      <w:pPr>
        <w:rPr>
          <w:lang w:val="kk-KZ"/>
        </w:rPr>
      </w:pPr>
    </w:p>
    <w:p w14:paraId="42A40063" w14:textId="77777777" w:rsidR="00315359" w:rsidRPr="004E642D" w:rsidRDefault="00315359" w:rsidP="00315359">
      <w:pPr>
        <w:rPr>
          <w:lang w:val="kk-KZ"/>
        </w:rPr>
      </w:pPr>
    </w:p>
    <w:p w14:paraId="28AFB580" w14:textId="77777777" w:rsidR="00315359" w:rsidRPr="004E642D" w:rsidRDefault="00315359" w:rsidP="00315359">
      <w:pPr>
        <w:rPr>
          <w:lang w:val="kk-KZ"/>
        </w:rPr>
      </w:pPr>
    </w:p>
    <w:p w14:paraId="77D2B9AD" w14:textId="77777777" w:rsidR="00315359" w:rsidRDefault="00315359" w:rsidP="00315359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315359" w:rsidRPr="003C6A42" w14:paraId="4B64F276" w14:textId="77777777" w:rsidTr="00315359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A2A1B4E" w14:textId="77777777" w:rsidR="00315359" w:rsidRPr="007F4E97" w:rsidRDefault="00315359" w:rsidP="00315359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2907EE6C" wp14:editId="3052781B">
                  <wp:extent cx="1767840" cy="2590800"/>
                  <wp:effectExtent l="0" t="0" r="3810" b="0"/>
                  <wp:docPr id="175450720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7840" cy="2590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666A1B" w14:textId="77777777" w:rsidR="00315359" w:rsidRPr="003C6A42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Мукашев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Е</w:t>
            </w: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ркеб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ұ</w:t>
            </w: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лан Маулен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ұ</w:t>
            </w: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лы</w:t>
            </w:r>
          </w:p>
          <w:p w14:paraId="300187CB" w14:textId="77777777" w:rsidR="00315359" w:rsidRPr="003C6A42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45C3457F" w14:textId="77777777" w:rsidR="00315359" w:rsidRPr="003C6A42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</w:p>
          <w:p w14:paraId="6F4DEF4D" w14:textId="77777777" w:rsidR="00315359" w:rsidRPr="003C6A42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Образование: высшее</w:t>
            </w:r>
          </w:p>
          <w:p w14:paraId="1BE258D5" w14:textId="77777777" w:rsidR="00315359" w:rsidRPr="003C6A42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Дата рождения: 04.02.2004 г.</w:t>
            </w:r>
          </w:p>
          <w:p w14:paraId="5576A098" w14:textId="77777777" w:rsidR="00315359" w:rsidRPr="003C6A42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Город: Талдыкорган</w:t>
            </w:r>
          </w:p>
          <w:p w14:paraId="42FBD06B" w14:textId="77777777" w:rsidR="00315359" w:rsidRPr="003C6A42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Семейное положение: Холост</w:t>
            </w:r>
          </w:p>
          <w:p w14:paraId="5177739C" w14:textId="77777777" w:rsidR="00315359" w:rsidRPr="003C6A42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Телефон: +77774500077</w:t>
            </w:r>
          </w:p>
          <w:p w14:paraId="6E9B003C" w14:textId="77777777" w:rsidR="00315359" w:rsidRPr="003C6A42" w:rsidRDefault="00315359" w:rsidP="00315359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Электронная почта: erkebulan_mukachev_01@mail.ru</w:t>
            </w:r>
          </w:p>
        </w:tc>
      </w:tr>
      <w:tr w:rsidR="00315359" w:rsidRPr="00E56468" w14:paraId="4AFA985E" w14:textId="77777777" w:rsidTr="00315359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B66BA9" w14:textId="77777777" w:rsidR="00315359" w:rsidRPr="00530710" w:rsidRDefault="00315359" w:rsidP="00315359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434D2795" w14:textId="77777777" w:rsidR="00315359" w:rsidRPr="007F4E97" w:rsidRDefault="00315359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1F45C45" w14:textId="77777777" w:rsidR="00315359" w:rsidRPr="003C6A42" w:rsidRDefault="00315359" w:rsidP="00315359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16846E14" w14:textId="77777777" w:rsidR="00315359" w:rsidRPr="003C6A42" w:rsidRDefault="00315359" w:rsidP="00315359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Январь 2025 г. – апрель 2025 г.</w:t>
            </w:r>
          </w:p>
          <w:p w14:paraId="717FB2C8" w14:textId="77777777" w:rsidR="00315359" w:rsidRPr="003C6A42" w:rsidRDefault="00315359" w:rsidP="00315359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Жетысуйский район, Ескельдинский район, село Сырымбет, коммунальное государственное учреждение имени 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Ж</w:t>
            </w:r>
            <w:r w:rsidRPr="003C6A42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.Жакыпбаева.</w:t>
            </w:r>
          </w:p>
        </w:tc>
      </w:tr>
      <w:tr w:rsidR="00315359" w:rsidRPr="00E56468" w14:paraId="38193BE7" w14:textId="77777777" w:rsidTr="00315359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AB435C7" w14:textId="77777777" w:rsidR="00315359" w:rsidRPr="007F4E97" w:rsidRDefault="00315359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3E7FCEC9" w14:textId="77777777" w:rsidR="00315359" w:rsidRPr="007F4E97" w:rsidRDefault="00315359" w:rsidP="0031535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2CD766" w14:textId="77777777" w:rsidR="00315359" w:rsidRPr="003C6A42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Место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Жансугирова, г. Талдыкорган (2021-2025 гг.).</w:t>
            </w:r>
          </w:p>
          <w:p w14:paraId="7B5050D9" w14:textId="77777777" w:rsidR="00315359" w:rsidRPr="003C6A42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Факультет: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533A8B25" w14:textId="77777777" w:rsidR="00315359" w:rsidRPr="003C6A42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Образовательная программа: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«Физическая культура и спорт»</w:t>
            </w:r>
          </w:p>
          <w:p w14:paraId="07F8DD17" w14:textId="77777777" w:rsidR="00315359" w:rsidRPr="003C6A42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Форма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Очная</w:t>
            </w:r>
          </w:p>
          <w:p w14:paraId="71467C3E" w14:textId="77777777" w:rsidR="00315359" w:rsidRPr="007F4E97" w:rsidRDefault="00315359" w:rsidP="0031535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Общий средний балл (GPA) составляет 3,7.</w:t>
            </w:r>
          </w:p>
        </w:tc>
      </w:tr>
      <w:tr w:rsidR="00315359" w:rsidRPr="00F634C5" w14:paraId="315DFAA6" w14:textId="77777777" w:rsidTr="00315359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1BDD9E" w14:textId="77777777" w:rsidR="00315359" w:rsidRPr="007F4E97" w:rsidRDefault="00315359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3711C1ED" w14:textId="77777777" w:rsidR="00315359" w:rsidRPr="007F4E97" w:rsidRDefault="00315359" w:rsidP="0031535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F497E89" w14:textId="77777777" w:rsidR="00315359" w:rsidRPr="003C6A42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  <w:t>Обладатель звания чемпиона Казахстана по футболу.</w:t>
            </w:r>
          </w:p>
          <w:p w14:paraId="018814A8" w14:textId="77777777" w:rsidR="00315359" w:rsidRPr="003C6A42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  <w:t>9-кратный чемпион Алматинской области</w:t>
            </w:r>
          </w:p>
          <w:p w14:paraId="5C8D1E10" w14:textId="77777777" w:rsidR="00315359" w:rsidRPr="003C6A42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  <w:t>Обладатель Кубка ректора Жетысуского университета.</w:t>
            </w:r>
          </w:p>
          <w:p w14:paraId="2CC72C06" w14:textId="77777777" w:rsidR="00315359" w:rsidRPr="003C6A42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  <w:t>Позиция на поле: Вратарь</w:t>
            </w:r>
          </w:p>
          <w:p w14:paraId="6FF0A9CF" w14:textId="77777777" w:rsidR="00315359" w:rsidRPr="003C6A42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  <w:t>Профессиональные навыки футболиста</w:t>
            </w:r>
          </w:p>
          <w:p w14:paraId="7EAF5CE9" w14:textId="77777777" w:rsidR="00315359" w:rsidRPr="003C6A42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  <w:t>Точно передать мяч</w:t>
            </w:r>
          </w:p>
          <w:p w14:paraId="288C5A72" w14:textId="77777777" w:rsidR="00315359" w:rsidRPr="003C6A42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  <w:t>Выбор мяча - круг противника</w:t>
            </w:r>
          </w:p>
          <w:p w14:paraId="2B768E5F" w14:textId="77777777" w:rsidR="00315359" w:rsidRPr="003C6A42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  <w:t>Длинные ходы — длинные передачи</w:t>
            </w:r>
          </w:p>
          <w:p w14:paraId="7E40ACDF" w14:textId="77777777" w:rsidR="00315359" w:rsidRPr="003C6A42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  <w:t>Дриблинг, Помощь</w:t>
            </w:r>
          </w:p>
          <w:p w14:paraId="1234E977" w14:textId="77777777" w:rsidR="00315359" w:rsidRPr="003C6A42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  <w:t>Осознание моментов - это борьба в воздухе</w:t>
            </w:r>
          </w:p>
          <w:p w14:paraId="12ED36DA" w14:textId="77777777" w:rsidR="00315359" w:rsidRPr="003C6A42" w:rsidRDefault="00315359" w:rsidP="00315359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  <w:t>Делаем отличные сейвы в воротах</w:t>
            </w:r>
          </w:p>
        </w:tc>
      </w:tr>
      <w:tr w:rsidR="00315359" w:rsidRPr="002263AC" w14:paraId="3C10D147" w14:textId="77777777" w:rsidTr="00315359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6587A5" w14:textId="77777777" w:rsidR="00315359" w:rsidRPr="00E56468" w:rsidRDefault="00315359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11C0E0" w14:textId="77777777" w:rsidR="00315359" w:rsidRPr="003C6A42" w:rsidRDefault="00315359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маркетинга.</w:t>
            </w:r>
          </w:p>
          <w:p w14:paraId="332115A3" w14:textId="77777777" w:rsidR="00315359" w:rsidRPr="003C6A42" w:rsidRDefault="00315359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языка: казахский – мой родной язык, русский – свободно, английский – по словарю.</w:t>
            </w:r>
          </w:p>
          <w:p w14:paraId="1747D3E7" w14:textId="77777777" w:rsidR="00315359" w:rsidRPr="003C6A42" w:rsidRDefault="00315359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Опытный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lastRenderedPageBreak/>
              <w:t xml:space="preserve">Point.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сайтами и программами для дистанционного обучения, такими как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Padlet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Zoom, Google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Classroom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3998F58C" w14:textId="77777777" w:rsidR="00315359" w:rsidRPr="003C2979" w:rsidRDefault="00315359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Внедрение современных методов обучения</w:t>
            </w:r>
          </w:p>
        </w:tc>
      </w:tr>
      <w:tr w:rsidR="00315359" w:rsidRPr="00E56468" w14:paraId="7831F7C7" w14:textId="77777777" w:rsidTr="00315359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396D54" w14:textId="77777777" w:rsidR="00315359" w:rsidRPr="00E56468" w:rsidRDefault="00315359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2415DD" w14:textId="77777777" w:rsidR="00315359" w:rsidRPr="003C6A42" w:rsidRDefault="00315359" w:rsidP="00315359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Ответственность, компетентность, организаторские и управленческие навыки,</w:t>
            </w:r>
          </w:p>
          <w:p w14:paraId="6D67C448" w14:textId="77777777" w:rsidR="00315359" w:rsidRPr="003C6A42" w:rsidRDefault="00315359" w:rsidP="00315359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• Требовательный, творческий подход к задачам </w:t>
            </w:r>
          </w:p>
          <w:p w14:paraId="40E1E7E1" w14:textId="77777777" w:rsidR="00315359" w:rsidRPr="003C6A42" w:rsidRDefault="00315359" w:rsidP="00315359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Грамотное письменное и устное общение</w:t>
            </w:r>
          </w:p>
          <w:p w14:paraId="358987F8" w14:textId="77777777" w:rsidR="00315359" w:rsidRPr="00AD35A1" w:rsidRDefault="00315359" w:rsidP="00315359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Умение находить общий язык с детьми.</w:t>
            </w:r>
          </w:p>
        </w:tc>
      </w:tr>
      <w:tr w:rsidR="00315359" w:rsidRPr="00E56468" w14:paraId="10B71DB1" w14:textId="77777777" w:rsidTr="00315359">
        <w:trPr>
          <w:trHeight w:val="1041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FB8076" w14:textId="77777777" w:rsidR="00315359" w:rsidRPr="00E56468" w:rsidRDefault="00315359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7BE962" w14:textId="77777777" w:rsidR="00315359" w:rsidRPr="002263AC" w:rsidRDefault="00315359" w:rsidP="00315359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Педагогическая практика оценена на «очень хорошо».</w:t>
            </w:r>
          </w:p>
          <w:p w14:paraId="52B54F7C" w14:textId="77777777" w:rsidR="00315359" w:rsidRPr="00360E42" w:rsidRDefault="00315359" w:rsidP="00315359">
            <w:pPr>
              <w:numPr>
                <w:ilvl w:val="0"/>
                <w:numId w:val="5"/>
              </w:numPr>
              <w:shd w:val="clear" w:color="auto" w:fill="FFFFFF"/>
              <w:spacing w:after="0" w:line="240" w:lineRule="auto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Занимается личным тренером, завоевав награду лучшему вратарю в футболе.</w:t>
            </w:r>
          </w:p>
        </w:tc>
      </w:tr>
      <w:tr w:rsidR="00315359" w:rsidRPr="004E642D" w14:paraId="28B46566" w14:textId="77777777" w:rsidTr="00315359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FADA61" w14:textId="77777777" w:rsidR="00315359" w:rsidRPr="00E56468" w:rsidRDefault="00315359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4198953A" w14:textId="77777777" w:rsidR="00315359" w:rsidRPr="00E56468" w:rsidRDefault="00315359" w:rsidP="0031535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A1B1AF" w14:textId="77777777" w:rsidR="00315359" w:rsidRPr="00AD35A1" w:rsidRDefault="00315359" w:rsidP="0031535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772A315B" w14:textId="77777777" w:rsidR="00315359" w:rsidRPr="004E642D" w:rsidRDefault="00315359" w:rsidP="00315359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  <w:r w:rsidRPr="004E642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>• Интересы: изучение других иностранных языков, чтение книг, походы в театры, занятия фитнесом, развитие личных спортивных навыков.</w:t>
            </w:r>
          </w:p>
        </w:tc>
      </w:tr>
    </w:tbl>
    <w:p w14:paraId="2BA2BEEA" w14:textId="77777777" w:rsidR="00315359" w:rsidRPr="004E642D" w:rsidRDefault="00315359" w:rsidP="00315359"/>
    <w:p w14:paraId="1D82EE14" w14:textId="77777777" w:rsidR="00315359" w:rsidRPr="004E642D" w:rsidRDefault="00315359" w:rsidP="00315359"/>
    <w:p w14:paraId="42F42B4A" w14:textId="77777777" w:rsidR="00315359" w:rsidRPr="004E642D" w:rsidRDefault="00315359" w:rsidP="00315359"/>
    <w:p w14:paraId="2C2D8E4D" w14:textId="77777777" w:rsidR="00315359" w:rsidRPr="004E642D" w:rsidRDefault="00315359" w:rsidP="00315359"/>
    <w:p w14:paraId="6AB8E055" w14:textId="77777777" w:rsidR="00315359" w:rsidRPr="004E642D" w:rsidRDefault="00315359" w:rsidP="00315359"/>
    <w:p w14:paraId="51831E34" w14:textId="77777777" w:rsidR="00315359" w:rsidRPr="004E642D" w:rsidRDefault="00315359" w:rsidP="00315359"/>
    <w:p w14:paraId="2E2A9E5D" w14:textId="77777777" w:rsidR="00315359" w:rsidRPr="004E642D" w:rsidRDefault="00315359" w:rsidP="00315359"/>
    <w:p w14:paraId="340A17B9" w14:textId="77777777" w:rsidR="00315359" w:rsidRPr="004E642D" w:rsidRDefault="00315359" w:rsidP="00315359"/>
    <w:p w14:paraId="023CE80E" w14:textId="77777777" w:rsidR="00315359" w:rsidRPr="004E642D" w:rsidRDefault="00315359" w:rsidP="00315359"/>
    <w:p w14:paraId="759F1E60" w14:textId="77777777" w:rsidR="00315359" w:rsidRPr="004E642D" w:rsidRDefault="00315359" w:rsidP="00315359"/>
    <w:p w14:paraId="745D390B" w14:textId="77777777" w:rsidR="00315359" w:rsidRPr="004E642D" w:rsidRDefault="00315359" w:rsidP="00315359"/>
    <w:p w14:paraId="3762489E" w14:textId="77777777" w:rsidR="00315359" w:rsidRPr="004E642D" w:rsidRDefault="00315359" w:rsidP="00315359"/>
    <w:p w14:paraId="5088A559" w14:textId="77777777" w:rsidR="00315359" w:rsidRPr="004E642D" w:rsidRDefault="00315359" w:rsidP="00315359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315359" w:rsidRPr="00294E13" w14:paraId="0174F04B" w14:textId="77777777" w:rsidTr="00315359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53C19E8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66D67999" wp14:editId="4D03E1F6">
                  <wp:extent cx="1767840" cy="2590800"/>
                  <wp:effectExtent l="0" t="0" r="3810" b="0"/>
                  <wp:docPr id="150864918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7840" cy="2590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BA9334" w14:textId="77777777" w:rsidR="00315359" w:rsidRPr="002263AC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proofErr w:type="spellStart"/>
            <w:r w:rsidRPr="002263A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Mukashev</w:t>
            </w:r>
            <w:proofErr w:type="spellEnd"/>
            <w:r w:rsidRPr="002263A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Erkebulan </w:t>
            </w:r>
            <w:proofErr w:type="spellStart"/>
            <w:r w:rsidRPr="002263A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Maulenuly</w:t>
            </w:r>
            <w:proofErr w:type="spellEnd"/>
          </w:p>
          <w:p w14:paraId="49ADF507" w14:textId="77777777" w:rsidR="00315359" w:rsidRPr="002263AC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</w:p>
          <w:p w14:paraId="319DDDCB" w14:textId="77777777" w:rsidR="00315359" w:rsidRPr="002263AC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Teacher</w:t>
            </w:r>
          </w:p>
          <w:p w14:paraId="10527CD5" w14:textId="77777777" w:rsidR="00315359" w:rsidRPr="002263AC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Education: higher</w:t>
            </w:r>
          </w:p>
          <w:p w14:paraId="478BA0D0" w14:textId="77777777" w:rsidR="00315359" w:rsidRPr="002263AC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Date of birth: 04.02.2004</w:t>
            </w:r>
          </w:p>
          <w:p w14:paraId="52A5368F" w14:textId="77777777" w:rsidR="00315359" w:rsidRPr="002263AC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City: </w:t>
            </w:r>
            <w:proofErr w:type="spellStart"/>
            <w:r w:rsidRPr="002263A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Taldykorgan</w:t>
            </w:r>
            <w:proofErr w:type="spellEnd"/>
          </w:p>
          <w:p w14:paraId="272AF47A" w14:textId="77777777" w:rsidR="00315359" w:rsidRPr="002263AC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Marital status: Single</w:t>
            </w:r>
          </w:p>
          <w:p w14:paraId="35F1AEB5" w14:textId="77777777" w:rsidR="00315359" w:rsidRPr="002263AC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Phone: +77774500077</w:t>
            </w:r>
          </w:p>
          <w:p w14:paraId="13C82D0C" w14:textId="77777777" w:rsidR="00315359" w:rsidRPr="006D5237" w:rsidRDefault="00315359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E-mail: erkebulan_mukachev_01@mail.ru</w:t>
            </w:r>
          </w:p>
        </w:tc>
      </w:tr>
      <w:tr w:rsidR="00315359" w:rsidRPr="00EE74C9" w14:paraId="67E50474" w14:textId="77777777" w:rsidTr="00315359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3312EE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086A42AE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CC2C8" w14:textId="77777777" w:rsidR="00315359" w:rsidRPr="002263AC" w:rsidRDefault="00315359" w:rsidP="00315359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Physical education and art</w:t>
            </w:r>
          </w:p>
          <w:p w14:paraId="06196DFE" w14:textId="77777777" w:rsidR="00315359" w:rsidRPr="002263AC" w:rsidRDefault="00315359" w:rsidP="00315359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January 2025 – April 2025</w:t>
            </w:r>
          </w:p>
          <w:p w14:paraId="189D5C27" w14:textId="77777777" w:rsidR="00315359" w:rsidRPr="006D5237" w:rsidRDefault="00315359" w:rsidP="00315359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proofErr w:type="spellStart"/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Zhetysu</w:t>
            </w:r>
            <w:proofErr w:type="spellEnd"/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 xml:space="preserve"> district, </w:t>
            </w:r>
            <w:proofErr w:type="spellStart"/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Eskeldinsky</w:t>
            </w:r>
            <w:proofErr w:type="spellEnd"/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 xml:space="preserve"> district, </w:t>
            </w:r>
            <w:proofErr w:type="spellStart"/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Syrymbet</w:t>
            </w:r>
            <w:proofErr w:type="spellEnd"/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 xml:space="preserve"> village, municipal state institution named after </w:t>
            </w:r>
            <w:proofErr w:type="spellStart"/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Zh</w:t>
            </w:r>
            <w:proofErr w:type="spellEnd"/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  <w:proofErr w:type="spellStart"/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Zhakypbaev</w:t>
            </w:r>
            <w:proofErr w:type="spellEnd"/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.</w:t>
            </w:r>
          </w:p>
        </w:tc>
      </w:tr>
      <w:tr w:rsidR="00315359" w:rsidRPr="00294E13" w14:paraId="4F683A9F" w14:textId="77777777" w:rsidTr="0031535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E8D07F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199389BB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C178C7F" w14:textId="77777777" w:rsidR="00315359" w:rsidRPr="002263AC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Place of study: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Zhetysu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University named after Ilyas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Zhansugirov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,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Taldykorgan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(2021-2025).</w:t>
            </w:r>
          </w:p>
          <w:p w14:paraId="3E75BB81" w14:textId="77777777" w:rsidR="00315359" w:rsidRPr="002263AC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 Physical Education and Art</w:t>
            </w:r>
          </w:p>
          <w:p w14:paraId="45A715C3" w14:textId="77777777" w:rsidR="00315359" w:rsidRPr="002263AC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program: "Physical Education and Sports"</w:t>
            </w:r>
          </w:p>
          <w:p w14:paraId="35FAA1C6" w14:textId="77777777" w:rsidR="00315359" w:rsidRPr="002263AC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 Full-time</w:t>
            </w:r>
          </w:p>
          <w:p w14:paraId="6B1CEACA" w14:textId="77777777" w:rsidR="00315359" w:rsidRPr="00FF72FE" w:rsidRDefault="00315359" w:rsidP="0031535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The overall average grade (GPA) is 3.7.</w:t>
            </w:r>
          </w:p>
        </w:tc>
      </w:tr>
      <w:tr w:rsidR="00315359" w:rsidRPr="00294E13" w14:paraId="65ED1F13" w14:textId="77777777" w:rsidTr="0031535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9DCDAF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7CE8B04D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5C07263" w14:textId="77777777" w:rsidR="00315359" w:rsidRPr="002263AC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Winner of the title of Kazakhstan Football Champion.</w:t>
            </w:r>
          </w:p>
          <w:p w14:paraId="42F0EF8B" w14:textId="77777777" w:rsidR="00315359" w:rsidRPr="002263AC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9-time champion of Almaty region</w:t>
            </w:r>
          </w:p>
          <w:p w14:paraId="30228E73" w14:textId="77777777" w:rsidR="00315359" w:rsidRPr="002263AC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Winner of the </w:t>
            </w:r>
            <w:proofErr w:type="spellStart"/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Zhetysu</w:t>
            </w:r>
            <w:proofErr w:type="spellEnd"/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University Rector's Cup.</w:t>
            </w:r>
          </w:p>
          <w:p w14:paraId="38BF9B48" w14:textId="77777777" w:rsidR="00315359" w:rsidRPr="002263AC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Position on the field: Goalkeeper</w:t>
            </w:r>
          </w:p>
          <w:p w14:paraId="29B4FA44" w14:textId="77777777" w:rsidR="00315359" w:rsidRPr="002263AC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Professional football skills</w:t>
            </w:r>
          </w:p>
          <w:p w14:paraId="1EF1C5C4" w14:textId="77777777" w:rsidR="00315359" w:rsidRPr="002263AC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Pass the ball accurately</w:t>
            </w:r>
          </w:p>
          <w:p w14:paraId="3C3CB97C" w14:textId="77777777" w:rsidR="00315359" w:rsidRPr="002263AC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Choosing the ball - the opponent's circle</w:t>
            </w:r>
          </w:p>
          <w:p w14:paraId="00A49641" w14:textId="77777777" w:rsidR="00315359" w:rsidRPr="002263AC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Long moves - long passes</w:t>
            </w:r>
          </w:p>
          <w:p w14:paraId="4524E4AD" w14:textId="77777777" w:rsidR="00315359" w:rsidRPr="002263AC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Dribbling, Help</w:t>
            </w:r>
          </w:p>
          <w:p w14:paraId="33658902" w14:textId="77777777" w:rsidR="00315359" w:rsidRPr="002263AC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Awareness of moments - it's a fight in the air</w:t>
            </w:r>
          </w:p>
          <w:p w14:paraId="5945CD98" w14:textId="77777777" w:rsidR="00315359" w:rsidRPr="00FF72FE" w:rsidRDefault="00315359" w:rsidP="00315359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Making excellent saves in the goal</w:t>
            </w:r>
          </w:p>
        </w:tc>
      </w:tr>
      <w:tr w:rsidR="00315359" w:rsidRPr="00294E13" w14:paraId="7CD2865A" w14:textId="77777777" w:rsidTr="00315359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CE1A75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1D9CC54" w14:textId="77777777" w:rsidR="00315359" w:rsidRPr="002263AC" w:rsidRDefault="00315359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Marketing knowledge.</w:t>
            </w:r>
          </w:p>
          <w:p w14:paraId="1B80737B" w14:textId="77777777" w:rsidR="00315359" w:rsidRPr="002263AC" w:rsidRDefault="00315359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Language skills: Kazakh is my native language, Russian is fluent, English is from a dictionary.</w:t>
            </w:r>
          </w:p>
          <w:p w14:paraId="29DAFBAC" w14:textId="77777777" w:rsidR="00315359" w:rsidRPr="002263AC" w:rsidRDefault="00315359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Experienced PC user: MS Word, MS Excel, MS, Power Point. Skills in working with websites and programs for distance learning, such as Padlet, Zoom, Google Classroom.</w:t>
            </w:r>
          </w:p>
          <w:p w14:paraId="50F5B2A0" w14:textId="77777777" w:rsidR="00315359" w:rsidRPr="00FF72FE" w:rsidRDefault="00315359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lastRenderedPageBreak/>
              <w:t>• Implementation of modern teaching methods</w:t>
            </w:r>
          </w:p>
        </w:tc>
      </w:tr>
      <w:tr w:rsidR="00315359" w:rsidRPr="00294E13" w14:paraId="08F3DC9A" w14:textId="77777777" w:rsidTr="00315359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792FEB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3022B6" w14:textId="77777777" w:rsidR="00315359" w:rsidRPr="00FF72FE" w:rsidRDefault="00315359" w:rsidP="00315359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10B07FE1" w14:textId="77777777" w:rsidR="00315359" w:rsidRPr="00FF72FE" w:rsidRDefault="00315359" w:rsidP="00315359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5E269375" w14:textId="77777777" w:rsidR="00315359" w:rsidRPr="00CD0589" w:rsidRDefault="00315359" w:rsidP="00315359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Ability to find a common language with children, to win their trust and interest.</w:t>
            </w:r>
          </w:p>
        </w:tc>
      </w:tr>
      <w:tr w:rsidR="00315359" w:rsidRPr="00294E13" w14:paraId="43D64D73" w14:textId="77777777" w:rsidTr="00315359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62C568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3BE8DD" w14:textId="77777777" w:rsidR="00315359" w:rsidRPr="002263AC" w:rsidRDefault="00315359" w:rsidP="00315359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Teaching experience rated as “very good”.</w:t>
            </w:r>
          </w:p>
          <w:p w14:paraId="5B616E6E" w14:textId="77777777" w:rsidR="00315359" w:rsidRPr="00FF72FE" w:rsidRDefault="00315359" w:rsidP="00315359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Works as a personal trainer, winning the award for best goalkeeper in football.</w:t>
            </w:r>
          </w:p>
        </w:tc>
      </w:tr>
      <w:tr w:rsidR="00315359" w:rsidRPr="00294E13" w14:paraId="64BA2E2D" w14:textId="77777777" w:rsidTr="00315359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66064D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580C836D" w14:textId="77777777" w:rsidR="00315359" w:rsidRPr="00FF72FE" w:rsidRDefault="00315359" w:rsidP="0031535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1AC310" w14:textId="77777777" w:rsidR="00315359" w:rsidRPr="004E642D" w:rsidRDefault="00315359" w:rsidP="00315359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• Interests: learning other foreign languages, reading books, going to the theater, fitness classes, developing personal sports skills.</w:t>
            </w:r>
          </w:p>
        </w:tc>
      </w:tr>
    </w:tbl>
    <w:p w14:paraId="70D8A20A" w14:textId="13D13F4C" w:rsidR="00315359" w:rsidRDefault="00315359">
      <w:pPr>
        <w:rPr>
          <w:lang w:val="en-US"/>
        </w:rPr>
      </w:pPr>
    </w:p>
    <w:p w14:paraId="5D7612BC" w14:textId="77777777" w:rsidR="00315359" w:rsidRDefault="00315359">
      <w:pPr>
        <w:spacing w:after="160" w:line="259" w:lineRule="auto"/>
        <w:rPr>
          <w:lang w:val="en-US"/>
        </w:rPr>
      </w:pPr>
      <w:r>
        <w:rPr>
          <w:lang w:val="en-US"/>
        </w:rPr>
        <w:br w:type="page"/>
      </w:r>
    </w:p>
    <w:tbl>
      <w:tblPr>
        <w:tblpPr w:leftFromText="180" w:rightFromText="180" w:horzAnchor="page" w:tblpX="1105" w:tblpY="-1128"/>
        <w:tblW w:w="1080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141"/>
        <w:gridCol w:w="2964"/>
        <w:gridCol w:w="7695"/>
      </w:tblGrid>
      <w:tr w:rsidR="00315359" w14:paraId="11C4A26B" w14:textId="77777777" w:rsidTr="00315359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2D47F7" w14:textId="77777777" w:rsidR="00315359" w:rsidRDefault="00315359" w:rsidP="00315359">
            <w:pPr>
              <w:pStyle w:val="a6"/>
            </w:pPr>
            <w:r>
              <w:rPr>
                <w:rFonts w:ascii="SimSun" w:eastAsia="SimSun" w:hAnsi="SimSun" w:cs="SimSun"/>
                <w:noProof/>
              </w:rPr>
              <w:lastRenderedPageBreak/>
              <w:drawing>
                <wp:inline distT="0" distB="0" distL="114300" distR="114300" wp14:anchorId="22EA7BFD" wp14:editId="18A3535B">
                  <wp:extent cx="304800" cy="304800"/>
                  <wp:effectExtent l="0" t="0" r="0" b="0"/>
                  <wp:docPr id="16" name="Picture 3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114300" distR="114300" wp14:anchorId="4CC1979C" wp14:editId="39E21570">
                  <wp:extent cx="1697355" cy="2423160"/>
                  <wp:effectExtent l="0" t="0" r="17145" b="15240"/>
                  <wp:docPr id="17" name="Picture 7" descr="0fe50c0e-8414-43b8-a431-0452b7dc1d1c (2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 descr="0fe50c0e-8414-43b8-a431-0452b7dc1d1c (2)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2423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2E82A8" w14:textId="77777777" w:rsidR="00315359" w:rsidRPr="00D137D0" w:rsidRDefault="00315359" w:rsidP="00315359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Намазбеков</w:t>
            </w:r>
            <w:r w:rsidRPr="00D137D0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Е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ркебулан</w:t>
            </w:r>
            <w:r w:rsidRPr="00D137D0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Е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р</w:t>
            </w:r>
            <w:proofErr w:type="spellStart"/>
            <w:r w:rsidRPr="00D137D0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денович</w:t>
            </w:r>
            <w:proofErr w:type="spellEnd"/>
          </w:p>
          <w:p w14:paraId="3E573C26" w14:textId="77777777" w:rsidR="00315359" w:rsidRDefault="00315359" w:rsidP="00315359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33AB64D5" w14:textId="77777777" w:rsidR="00315359" w:rsidRDefault="00315359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жоғары</w:t>
            </w:r>
          </w:p>
          <w:p w14:paraId="51480FDA" w14:textId="77777777" w:rsidR="00315359" w:rsidRDefault="00315359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D137D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29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.04.2004</w:t>
            </w:r>
          </w:p>
          <w:p w14:paraId="5494FB2E" w14:textId="77777777" w:rsidR="00315359" w:rsidRDefault="00315359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</w:t>
            </w:r>
          </w:p>
          <w:p w14:paraId="7274FD82" w14:textId="77777777" w:rsidR="00315359" w:rsidRDefault="00315359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Тұрмыс құрмаған </w:t>
            </w:r>
          </w:p>
          <w:p w14:paraId="0D2E505A" w14:textId="77777777" w:rsidR="00315359" w:rsidRDefault="00315359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Телефон:8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US" w:eastAsia="ru-RU"/>
              </w:rPr>
              <w:t>7471473708</w:t>
            </w:r>
          </w:p>
          <w:p w14:paraId="44CD445E" w14:textId="77777777" w:rsidR="00315359" w:rsidRDefault="00315359" w:rsidP="00315359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kk-KZ" w:eastAsia="zh-CN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жоқ</w:t>
            </w:r>
          </w:p>
        </w:tc>
      </w:tr>
      <w:tr w:rsidR="00315359" w:rsidRPr="00294E13" w14:paraId="6301D8C8" w14:textId="77777777" w:rsidTr="00315359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F97954C" w14:textId="77777777" w:rsidR="00315359" w:rsidRDefault="00315359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354767D1" w14:textId="77777777" w:rsidR="00315359" w:rsidRDefault="00315359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668349" w14:textId="77777777" w:rsidR="00315359" w:rsidRDefault="00315359" w:rsidP="00315359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6AC7507F" w14:textId="77777777" w:rsidR="00315359" w:rsidRDefault="00315359" w:rsidP="00315359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2024 Қаңтар-202</w:t>
            </w:r>
            <w:r w:rsidRPr="00D137D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5 </w:t>
            </w:r>
            <w:r w:rsidRPr="00D137D0">
              <w:rPr>
                <w:rFonts w:ascii="Times New Roman" w:eastAsia="Times New Roman" w:hAnsi="Times New Roman"/>
                <w:b/>
                <w:sz w:val="24"/>
                <w:szCs w:val="24"/>
                <w:lang w:val="kk-KZ" w:eastAsia="ru-RU"/>
              </w:rPr>
              <w:t>Сәуір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</w:p>
          <w:p w14:paraId="7B681530" w14:textId="77777777" w:rsidR="00315359" w:rsidRPr="00D137D0" w:rsidRDefault="00315359" w:rsidP="00315359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>Жетісу облысы, Текелі қаласы«Жетісу облысы білім басқармасының Текелі қаласы бойынша білім бөлімі»  мемлекеттік мекемесінің «</w:t>
            </w:r>
            <w:r w:rsidRPr="00D137D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№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6 орта мекетебі»</w:t>
            </w:r>
          </w:p>
        </w:tc>
      </w:tr>
      <w:tr w:rsidR="00315359" w:rsidRPr="00294E13" w14:paraId="72588650" w14:textId="77777777" w:rsidTr="00315359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E664B8" w14:textId="77777777" w:rsidR="00315359" w:rsidRDefault="00315359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19B2CE8C" w14:textId="77777777" w:rsidR="00315359" w:rsidRDefault="00315359" w:rsidP="00315359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AA9351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Ілияс Жансүгіров атындағы Жетісу университеті, Талдықорған қаласы (2021- 2025.) </w:t>
            </w:r>
          </w:p>
          <w:p w14:paraId="59E28F0C" w14:textId="77777777" w:rsidR="00315359" w:rsidRDefault="00315359" w:rsidP="00315359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6396ACAE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«Дене шынықтыру және спорт»</w:t>
            </w:r>
          </w:p>
          <w:p w14:paraId="266B6994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формасы: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  <w:p w14:paraId="01BE087E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3,7 құрайды.</w:t>
            </w:r>
          </w:p>
        </w:tc>
      </w:tr>
      <w:tr w:rsidR="00315359" w14:paraId="3D6E1808" w14:textId="77777777" w:rsidTr="00315359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25A247" w14:textId="77777777" w:rsidR="00315359" w:rsidRDefault="00315359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43CF47E6" w14:textId="77777777" w:rsidR="00315359" w:rsidRDefault="00315359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060EB0" w14:textId="77777777" w:rsidR="00315359" w:rsidRDefault="00315359" w:rsidP="00315359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315359" w14:paraId="617B1F6B" w14:textId="77777777" w:rsidTr="00315359">
        <w:trPr>
          <w:trHeight w:val="2480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39CB730" w14:textId="77777777" w:rsidR="00315359" w:rsidRDefault="00315359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E2C7378" w14:textId="77777777" w:rsidR="00315359" w:rsidRDefault="00315359" w:rsidP="00315359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Маркетингті білу.</w:t>
            </w:r>
          </w:p>
          <w:p w14:paraId="3A56A3ED" w14:textId="77777777" w:rsidR="00315359" w:rsidRDefault="00315359" w:rsidP="00315359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Тілді білу: қазақша- ана тілім, орысша- еркін, ағылшынша – сөздік бойынша .</w:t>
            </w:r>
          </w:p>
          <w:p w14:paraId="28DB9324" w14:textId="77777777" w:rsidR="00315359" w:rsidRDefault="00315359" w:rsidP="00315359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0AA88FF7" w14:textId="77777777" w:rsidR="00315359" w:rsidRDefault="00315359" w:rsidP="00315359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7FA7BFEF" w14:textId="77777777" w:rsidR="00315359" w:rsidRDefault="00315359" w:rsidP="00315359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15359" w14:paraId="2F796274" w14:textId="77777777" w:rsidTr="00315359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7145C7" w14:textId="77777777" w:rsidR="00315359" w:rsidRDefault="00315359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8ED170" w14:textId="77777777" w:rsidR="00315359" w:rsidRDefault="00315359" w:rsidP="00315359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29058FFA" w14:textId="77777777" w:rsidR="00315359" w:rsidRDefault="00315359" w:rsidP="00315359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lastRenderedPageBreak/>
              <w:t xml:space="preserve">көзқарас </w:t>
            </w:r>
          </w:p>
          <w:p w14:paraId="55713EF0" w14:textId="77777777" w:rsidR="00315359" w:rsidRDefault="00315359" w:rsidP="00315359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74886436" w14:textId="77777777" w:rsidR="00315359" w:rsidRDefault="00315359" w:rsidP="00315359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315359" w:rsidRPr="00294E13" w14:paraId="1A264A80" w14:textId="77777777" w:rsidTr="00315359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C2D946" w14:textId="77777777" w:rsidR="00315359" w:rsidRDefault="00315359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164A2A" w14:textId="77777777" w:rsidR="00315359" w:rsidRDefault="00315359" w:rsidP="00315359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«жақсы» деген бағаға ие болды </w:t>
            </w:r>
          </w:p>
          <w:p w14:paraId="16281124" w14:textId="77777777" w:rsidR="00315359" w:rsidRDefault="00315359" w:rsidP="00315359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315359" w:rsidRPr="00294E13" w14:paraId="5DC6BFFB" w14:textId="77777777" w:rsidTr="00315359">
        <w:trPr>
          <w:gridBefore w:val="1"/>
          <w:wBefore w:w="141" w:type="dxa"/>
          <w:trHeight w:val="1127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04E1B9" w14:textId="77777777" w:rsidR="00315359" w:rsidRDefault="00315359" w:rsidP="0031535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544C27" w14:textId="77777777" w:rsidR="00315359" w:rsidRDefault="00315359" w:rsidP="00315359">
            <w:pPr>
              <w:pStyle w:val="a3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Құштарлығы: Басқа шет тілдерін үйрену, кітап оқу, театрларға бару,фитнеске бару,жеке спорт дағдыларын дамыту.</w:t>
            </w:r>
          </w:p>
          <w:p w14:paraId="14FA34C2" w14:textId="77777777" w:rsidR="00315359" w:rsidRDefault="00315359" w:rsidP="00315359">
            <w:pPr>
              <w:pStyle w:val="a3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2CBFE14B" w14:textId="77777777" w:rsidR="00315359" w:rsidRDefault="00315359" w:rsidP="00315359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832BD4E" w14:textId="77777777" w:rsidR="00315359" w:rsidRDefault="00315359" w:rsidP="00315359">
      <w:pPr>
        <w:rPr>
          <w:lang w:val="kk-KZ"/>
        </w:rPr>
      </w:pPr>
    </w:p>
    <w:p w14:paraId="2D9548FB" w14:textId="77777777" w:rsidR="00315359" w:rsidRDefault="00315359" w:rsidP="00315359">
      <w:pPr>
        <w:rPr>
          <w:lang w:val="kk-KZ"/>
        </w:rPr>
      </w:pPr>
    </w:p>
    <w:p w14:paraId="531D9163" w14:textId="77777777" w:rsidR="00315359" w:rsidRDefault="00315359" w:rsidP="00315359">
      <w:pPr>
        <w:rPr>
          <w:lang w:val="kk-KZ"/>
        </w:rPr>
      </w:pPr>
    </w:p>
    <w:p w14:paraId="305F5264" w14:textId="77777777" w:rsidR="00315359" w:rsidRDefault="00315359" w:rsidP="00315359">
      <w:pPr>
        <w:rPr>
          <w:lang w:val="kk-KZ"/>
        </w:rPr>
      </w:pPr>
    </w:p>
    <w:p w14:paraId="53E88E7C" w14:textId="77777777" w:rsidR="00315359" w:rsidRDefault="00315359" w:rsidP="00315359">
      <w:pPr>
        <w:rPr>
          <w:lang w:val="kk-KZ"/>
        </w:rPr>
      </w:pPr>
    </w:p>
    <w:p w14:paraId="1BAF01D1" w14:textId="77777777" w:rsidR="00315359" w:rsidRDefault="00315359" w:rsidP="00315359">
      <w:pPr>
        <w:rPr>
          <w:lang w:val="kk-KZ"/>
        </w:rPr>
      </w:pPr>
    </w:p>
    <w:p w14:paraId="23E56F71" w14:textId="77777777" w:rsidR="00315359" w:rsidRDefault="00315359" w:rsidP="00315359">
      <w:pPr>
        <w:rPr>
          <w:lang w:val="kk-KZ"/>
        </w:rPr>
      </w:pPr>
    </w:p>
    <w:p w14:paraId="33F10497" w14:textId="77777777" w:rsidR="00315359" w:rsidRDefault="00315359" w:rsidP="00315359">
      <w:pPr>
        <w:rPr>
          <w:lang w:val="kk-KZ"/>
        </w:rPr>
      </w:pPr>
    </w:p>
    <w:p w14:paraId="4049D3B8" w14:textId="77777777" w:rsidR="00315359" w:rsidRDefault="00315359" w:rsidP="00315359">
      <w:pPr>
        <w:rPr>
          <w:lang w:val="kk-KZ"/>
        </w:rPr>
      </w:pPr>
    </w:p>
    <w:p w14:paraId="6B4C22E4" w14:textId="77777777" w:rsidR="00315359" w:rsidRDefault="00315359" w:rsidP="00315359">
      <w:pPr>
        <w:rPr>
          <w:lang w:val="kk-KZ"/>
        </w:rPr>
      </w:pPr>
    </w:p>
    <w:p w14:paraId="62E377FE" w14:textId="77777777" w:rsidR="00315359" w:rsidRDefault="00315359" w:rsidP="00315359">
      <w:pPr>
        <w:rPr>
          <w:lang w:val="kk-KZ"/>
        </w:rPr>
      </w:pPr>
    </w:p>
    <w:p w14:paraId="4B7F2C28" w14:textId="77777777" w:rsidR="00315359" w:rsidRDefault="00315359" w:rsidP="00315359">
      <w:pPr>
        <w:rPr>
          <w:lang w:val="kk-KZ"/>
        </w:rPr>
      </w:pPr>
    </w:p>
    <w:p w14:paraId="68CDCF0C" w14:textId="77777777" w:rsidR="00315359" w:rsidRDefault="00315359" w:rsidP="00315359">
      <w:pPr>
        <w:rPr>
          <w:lang w:val="kk-KZ"/>
        </w:rPr>
      </w:pPr>
    </w:p>
    <w:p w14:paraId="3A8CFB5E" w14:textId="77777777" w:rsidR="00315359" w:rsidRDefault="00315359" w:rsidP="00315359">
      <w:pPr>
        <w:rPr>
          <w:lang w:val="kk-KZ"/>
        </w:rPr>
      </w:pPr>
    </w:p>
    <w:p w14:paraId="4D94103A" w14:textId="77777777" w:rsidR="00315359" w:rsidRDefault="00315359" w:rsidP="00315359">
      <w:pPr>
        <w:rPr>
          <w:lang w:val="kk-KZ"/>
        </w:rPr>
      </w:pPr>
    </w:p>
    <w:p w14:paraId="443F5B0F" w14:textId="77777777" w:rsidR="00315359" w:rsidRDefault="00315359" w:rsidP="00315359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974"/>
        <w:gridCol w:w="7685"/>
      </w:tblGrid>
      <w:tr w:rsidR="00315359" w14:paraId="6F4F2F35" w14:textId="77777777" w:rsidTr="00315359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952E0F" w14:textId="77777777" w:rsidR="00315359" w:rsidRDefault="00315359" w:rsidP="00315359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114300" distR="114300" wp14:anchorId="315D3464" wp14:editId="5FAFBDD6">
                  <wp:extent cx="1627505" cy="2456815"/>
                  <wp:effectExtent l="0" t="0" r="10795" b="635"/>
                  <wp:docPr id="18" name="Picture 8" descr="0fe50c0e-8414-43b8-a431-0452b7dc1d1c (2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 descr="0fe50c0e-8414-43b8-a431-0452b7dc1d1c (2)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505" cy="2456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14C698" w14:textId="77777777" w:rsidR="00315359" w:rsidRDefault="00315359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0B13AA8F" w14:textId="77777777" w:rsidR="00315359" w:rsidRDefault="00315359" w:rsidP="00315359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  <w:r w:rsidRPr="00D137D0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: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Намазбеков</w:t>
            </w:r>
            <w:r w:rsidRPr="00D137D0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Е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ркебулан</w:t>
            </w:r>
            <w:r w:rsidRPr="00D137D0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Е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р</w:t>
            </w:r>
            <w:proofErr w:type="spellStart"/>
            <w:r w:rsidRPr="00D137D0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денович</w:t>
            </w:r>
            <w:proofErr w:type="spellEnd"/>
            <w:r w:rsidRPr="00D137D0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              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Образование: высшее</w:t>
            </w:r>
          </w:p>
          <w:p w14:paraId="0C82F4D0" w14:textId="77777777" w:rsidR="00315359" w:rsidRDefault="00315359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Дата рождения: </w:t>
            </w:r>
            <w:r w:rsidRPr="00D137D0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29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.0</w:t>
            </w:r>
            <w:r w:rsidRPr="00D137D0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4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.2004 г.</w:t>
            </w:r>
          </w:p>
          <w:p w14:paraId="16F68045" w14:textId="77777777" w:rsidR="00315359" w:rsidRDefault="00315359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Город: Талдыкорган</w:t>
            </w:r>
          </w:p>
          <w:p w14:paraId="09A38D18" w14:textId="77777777" w:rsidR="00315359" w:rsidRDefault="00315359" w:rsidP="0031535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Семейное положение: Не женат</w:t>
            </w:r>
          </w:p>
          <w:p w14:paraId="626883C5" w14:textId="77777777" w:rsidR="00315359" w:rsidRDefault="00315359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8747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US" w:eastAsia="ru-RU"/>
              </w:rPr>
              <w:t>1473708</w:t>
            </w:r>
          </w:p>
          <w:p w14:paraId="5E94034B" w14:textId="77777777" w:rsidR="00315359" w:rsidRDefault="00315359" w:rsidP="00315359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Электронная почта: нет</w:t>
            </w:r>
          </w:p>
        </w:tc>
      </w:tr>
      <w:tr w:rsidR="00315359" w14:paraId="16468215" w14:textId="77777777" w:rsidTr="00315359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D2F1B9" w14:textId="77777777" w:rsidR="00315359" w:rsidRDefault="00315359" w:rsidP="00315359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76902E94" w14:textId="77777777" w:rsidR="00315359" w:rsidRDefault="00315359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57E4F2" w14:textId="77777777" w:rsidR="00315359" w:rsidRDefault="00315359" w:rsidP="00315359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0AF6D117" w14:textId="77777777" w:rsidR="00315359" w:rsidRPr="00D137D0" w:rsidRDefault="00315359" w:rsidP="00315359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2024 Январь-202</w:t>
            </w:r>
            <w:r w:rsidRPr="00D137D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5 </w:t>
            </w:r>
            <w:r w:rsidRPr="00D137D0">
              <w:rPr>
                <w:rFonts w:ascii="Times New Roman" w:eastAsia="Arial" w:hAnsi="Times New Roman"/>
                <w:b/>
                <w:color w:val="000000" w:themeColor="text1"/>
                <w:sz w:val="24"/>
                <w:szCs w:val="24"/>
                <w:lang w:eastAsia="ru-RU"/>
              </w:rPr>
              <w:t>Апрель</w:t>
            </w:r>
          </w:p>
          <w:p w14:paraId="39C0032C" w14:textId="77777777" w:rsidR="00315359" w:rsidRPr="00D137D0" w:rsidRDefault="00315359" w:rsidP="00315359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Жетысуская область, город Текели « средняя школа 6»государственного учреждения " Отдел образования по городу Текели Управления образования Жетысуской области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.</w:t>
            </w:r>
          </w:p>
        </w:tc>
      </w:tr>
      <w:tr w:rsidR="00315359" w14:paraId="018B0F53" w14:textId="77777777" w:rsidTr="00315359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F923F7" w14:textId="77777777" w:rsidR="00315359" w:rsidRDefault="00315359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55E58762" w14:textId="77777777" w:rsidR="00315359" w:rsidRDefault="00315359" w:rsidP="0031535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878D78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Место обучения: 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Жансугирова, г. Талдыкорган (2021-2025 гг.).</w:t>
            </w:r>
          </w:p>
          <w:p w14:paraId="284B30C0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Факультет: 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679A0EC3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Образовательная программа: 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«Физическая культура и спорт»</w:t>
            </w:r>
          </w:p>
          <w:p w14:paraId="1C3546F4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Форма обучения: 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Очная</w:t>
            </w:r>
          </w:p>
          <w:p w14:paraId="42EFB8A3" w14:textId="77777777" w:rsidR="00315359" w:rsidRDefault="00315359" w:rsidP="0031535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Общий средний балл (GPA) составляет 3,7.</w:t>
            </w:r>
          </w:p>
        </w:tc>
      </w:tr>
      <w:tr w:rsidR="00315359" w14:paraId="26EE6BDA" w14:textId="77777777" w:rsidTr="00315359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D788EA" w14:textId="77777777" w:rsidR="00315359" w:rsidRDefault="00315359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3DAC67D4" w14:textId="77777777" w:rsidR="00315359" w:rsidRDefault="00315359" w:rsidP="0031535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1807C2" w14:textId="77777777" w:rsidR="00315359" w:rsidRDefault="00315359" w:rsidP="00315359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</w:pPr>
          </w:p>
        </w:tc>
      </w:tr>
      <w:tr w:rsidR="00315359" w14:paraId="33BCA786" w14:textId="77777777" w:rsidTr="00315359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AC63E3" w14:textId="77777777" w:rsidR="00315359" w:rsidRDefault="00315359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80BF34" w14:textId="77777777" w:rsidR="00315359" w:rsidRDefault="00315359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Знание маркетинга.</w:t>
            </w:r>
          </w:p>
          <w:p w14:paraId="1133E929" w14:textId="77777777" w:rsidR="00315359" w:rsidRDefault="00315359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Знание языка: казахский – мой родной язык, русский – свободно, английский – по словарю.</w:t>
            </w:r>
          </w:p>
          <w:p w14:paraId="0F849760" w14:textId="77777777" w:rsidR="00315359" w:rsidRDefault="00315359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Опытный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Point.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сайтами и программами для дистанционного обучения, такими как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Padlet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Zoom, Google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Classroom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6CAFEA4E" w14:textId="77777777" w:rsidR="00315359" w:rsidRDefault="00315359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Внедрение современных методов обучения</w:t>
            </w:r>
          </w:p>
        </w:tc>
      </w:tr>
      <w:tr w:rsidR="00315359" w14:paraId="7AB6C514" w14:textId="77777777" w:rsidTr="00315359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739CD0" w14:textId="77777777" w:rsidR="00315359" w:rsidRDefault="00315359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53CF4C" w14:textId="77777777" w:rsidR="00315359" w:rsidRDefault="00315359" w:rsidP="00315359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Ответственность, компетентность, организаторские и управленческие навыки,</w:t>
            </w:r>
          </w:p>
          <w:p w14:paraId="7F447A7C" w14:textId="77777777" w:rsidR="00315359" w:rsidRDefault="00315359" w:rsidP="00315359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Требовательный, творческий подход к задачам </w:t>
            </w:r>
          </w:p>
          <w:p w14:paraId="011BEC20" w14:textId="77777777" w:rsidR="00315359" w:rsidRDefault="00315359" w:rsidP="00315359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Грамотное письменное и устное общение</w:t>
            </w:r>
          </w:p>
          <w:p w14:paraId="273E2B84" w14:textId="77777777" w:rsidR="00315359" w:rsidRDefault="00315359" w:rsidP="0031535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</w:p>
          <w:p w14:paraId="17184105" w14:textId="77777777" w:rsidR="00315359" w:rsidRDefault="00315359" w:rsidP="0031535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</w:p>
          <w:p w14:paraId="18832889" w14:textId="77777777" w:rsidR="00315359" w:rsidRDefault="00315359" w:rsidP="00315359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Умение находить общий язык с детьми.</w:t>
            </w:r>
          </w:p>
        </w:tc>
      </w:tr>
      <w:tr w:rsidR="00315359" w14:paraId="0F464983" w14:textId="77777777" w:rsidTr="00315359">
        <w:trPr>
          <w:trHeight w:val="1041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B38664" w14:textId="77777777" w:rsidR="00315359" w:rsidRDefault="00315359" w:rsidP="00315359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377EC7" w14:textId="77777777" w:rsidR="00315359" w:rsidRDefault="00315359" w:rsidP="00315359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Педагогическая практика оценена на «хорошо».</w:t>
            </w:r>
          </w:p>
          <w:p w14:paraId="7607409A" w14:textId="77777777" w:rsidR="00315359" w:rsidRDefault="00315359" w:rsidP="00315359">
            <w:pPr>
              <w:shd w:val="clear" w:color="auto" w:fill="FFFFFF"/>
              <w:spacing w:after="0" w:line="240" w:lineRule="auto"/>
              <w:ind w:left="720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</w:p>
        </w:tc>
      </w:tr>
      <w:tr w:rsidR="00315359" w14:paraId="5CFF7ED6" w14:textId="77777777" w:rsidTr="00315359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7ED9EB" w14:textId="77777777" w:rsidR="00315359" w:rsidRDefault="00315359" w:rsidP="0031535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1B7AD01C" w14:textId="77777777" w:rsidR="00315359" w:rsidRDefault="00315359" w:rsidP="0031535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8E7D70" w14:textId="77777777" w:rsidR="00315359" w:rsidRDefault="00315359" w:rsidP="0031535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626F2586" w14:textId="77777777" w:rsidR="00315359" w:rsidRDefault="00315359" w:rsidP="00315359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>• Интересы: изучение других иностранных языков, чтение книг, походы в театры, занятия фитнесом, развитие личных спортивных навыков.</w:t>
            </w:r>
          </w:p>
        </w:tc>
      </w:tr>
    </w:tbl>
    <w:p w14:paraId="50B1CCEE" w14:textId="77777777" w:rsidR="00315359" w:rsidRDefault="00315359" w:rsidP="00315359"/>
    <w:p w14:paraId="500FA399" w14:textId="77777777" w:rsidR="00315359" w:rsidRDefault="00315359" w:rsidP="00315359"/>
    <w:p w14:paraId="0303F5F5" w14:textId="77777777" w:rsidR="00315359" w:rsidRDefault="00315359" w:rsidP="00315359"/>
    <w:p w14:paraId="49FF7585" w14:textId="77777777" w:rsidR="00315359" w:rsidRDefault="00315359" w:rsidP="00315359"/>
    <w:p w14:paraId="684C4E07" w14:textId="77777777" w:rsidR="00315359" w:rsidRDefault="00315359" w:rsidP="00315359"/>
    <w:p w14:paraId="525A43CD" w14:textId="77777777" w:rsidR="00315359" w:rsidRDefault="00315359" w:rsidP="00315359"/>
    <w:p w14:paraId="6BE7E078" w14:textId="77777777" w:rsidR="00315359" w:rsidRDefault="00315359" w:rsidP="00315359"/>
    <w:p w14:paraId="399B42FF" w14:textId="77777777" w:rsidR="00315359" w:rsidRDefault="00315359" w:rsidP="00315359"/>
    <w:p w14:paraId="1465FD97" w14:textId="77777777" w:rsidR="00315359" w:rsidRDefault="00315359" w:rsidP="00315359"/>
    <w:p w14:paraId="27BE523D" w14:textId="77777777" w:rsidR="00315359" w:rsidRDefault="00315359" w:rsidP="00315359"/>
    <w:p w14:paraId="4B65B378" w14:textId="77777777" w:rsidR="00315359" w:rsidRDefault="00315359" w:rsidP="00315359"/>
    <w:p w14:paraId="17A2DD1C" w14:textId="77777777" w:rsidR="00315359" w:rsidRDefault="00315359" w:rsidP="00315359"/>
    <w:p w14:paraId="5E093ED5" w14:textId="77777777" w:rsidR="00315359" w:rsidRDefault="00315359" w:rsidP="00315359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050"/>
        <w:gridCol w:w="7695"/>
      </w:tblGrid>
      <w:tr w:rsidR="00315359" w:rsidRPr="00294E13" w14:paraId="15921841" w14:textId="77777777" w:rsidTr="00315359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BC4C0B" w14:textId="77777777" w:rsidR="00315359" w:rsidRDefault="00315359" w:rsidP="00315359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114300" distR="114300" wp14:anchorId="7412AEF4" wp14:editId="0BCEBC48">
                  <wp:extent cx="1627505" cy="2456815"/>
                  <wp:effectExtent l="0" t="0" r="10795" b="635"/>
                  <wp:docPr id="19" name="Picture 9" descr="0fe50c0e-8414-43b8-a431-0452b7dc1d1c (2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 descr="0fe50c0e-8414-43b8-a431-0452b7dc1d1c (2)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505" cy="2456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BE1399" w14:textId="77777777" w:rsidR="00315359" w:rsidRDefault="00315359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Namazbekov</w:t>
            </w:r>
            <w:proofErr w:type="spellEnd"/>
            <w:r>
              <w:rPr>
                <w:rFonts w:ascii="Times New Roman" w:eastAsia="Arial" w:hAnsi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Yerebulan</w:t>
            </w:r>
            <w:proofErr w:type="spellEnd"/>
            <w:r>
              <w:rPr>
                <w:rFonts w:ascii="Times New Roman" w:eastAsia="Arial" w:hAnsi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Yerenovich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</w:p>
          <w:p w14:paraId="5C0280A3" w14:textId="77777777" w:rsidR="00315359" w:rsidRDefault="00315359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Teacher</w:t>
            </w:r>
          </w:p>
          <w:p w14:paraId="670DE5EC" w14:textId="77777777" w:rsidR="00315359" w:rsidRDefault="00315359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Education: higher</w:t>
            </w:r>
          </w:p>
          <w:p w14:paraId="1B3A807A" w14:textId="77777777" w:rsidR="00315359" w:rsidRDefault="00315359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Date of birth: 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2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9.0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4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.2004у.</w:t>
            </w:r>
          </w:p>
          <w:p w14:paraId="2E5F97D2" w14:textId="77777777" w:rsidR="00315359" w:rsidRDefault="00315359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City: Taldykorgan</w:t>
            </w:r>
          </w:p>
          <w:p w14:paraId="2450226A" w14:textId="77777777" w:rsidR="00315359" w:rsidRDefault="00315359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Marital status: Single</w:t>
            </w:r>
          </w:p>
          <w:p w14:paraId="31450F28" w14:textId="77777777" w:rsidR="00315359" w:rsidRDefault="00315359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Phone: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8747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US" w:eastAsia="ru-RU"/>
              </w:rPr>
              <w:t>1473708</w:t>
            </w:r>
          </w:p>
          <w:p w14:paraId="4163326B" w14:textId="77777777" w:rsidR="00315359" w:rsidRDefault="00315359" w:rsidP="0031535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Email: no</w:t>
            </w:r>
          </w:p>
        </w:tc>
      </w:tr>
      <w:tr w:rsidR="00315359" w:rsidRPr="00294E13" w14:paraId="7B0091BC" w14:textId="77777777" w:rsidTr="00315359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B91FE0" w14:textId="77777777" w:rsidR="00315359" w:rsidRDefault="00315359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790898EE" w14:textId="77777777" w:rsidR="00315359" w:rsidRDefault="00315359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DFEA61" w14:textId="77777777" w:rsidR="00315359" w:rsidRDefault="00315359" w:rsidP="00315359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Physical education and art</w:t>
            </w:r>
          </w:p>
          <w:p w14:paraId="7E2F7841" w14:textId="77777777" w:rsidR="00315359" w:rsidRDefault="00315359" w:rsidP="00315359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2024 January-2025 </w:t>
            </w:r>
            <w:r>
              <w:rPr>
                <w:rFonts w:ascii="Times New Roman" w:eastAsia="Times New Roman" w:hAnsi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April</w:t>
            </w:r>
          </w:p>
          <w:p w14:paraId="7E2560D4" w14:textId="77777777" w:rsidR="00315359" w:rsidRDefault="00315359" w:rsidP="00315359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Zhetysu</w:t>
            </w:r>
            <w:proofErr w:type="spellEnd"/>
            <w:r>
              <w:rPr>
                <w:rFonts w:ascii="Times New Roman" w:eastAsia="Times New Roman" w:hAnsi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 xml:space="preserve"> region, city of Tekeli " secondary school 6" of the state institution " Department of Education for the city of Tekeli of the Department of Education of the </w:t>
            </w:r>
            <w:proofErr w:type="spellStart"/>
            <w:r>
              <w:rPr>
                <w:rFonts w:ascii="Times New Roman" w:eastAsia="Times New Roman" w:hAnsi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Zhetysu</w:t>
            </w:r>
            <w:proofErr w:type="spellEnd"/>
            <w:r>
              <w:rPr>
                <w:rFonts w:ascii="Times New Roman" w:eastAsia="Times New Roman" w:hAnsi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 xml:space="preserve"> region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"/>
              </w:rPr>
              <w:t>.</w:t>
            </w:r>
          </w:p>
        </w:tc>
      </w:tr>
      <w:tr w:rsidR="00315359" w:rsidRPr="00294E13" w14:paraId="151CF670" w14:textId="77777777" w:rsidTr="0031535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FE3C8B7" w14:textId="77777777" w:rsidR="00315359" w:rsidRDefault="00315359" w:rsidP="00315359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4097F237" w14:textId="77777777" w:rsidR="00315359" w:rsidRDefault="00315359" w:rsidP="0031535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340ABD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Place of study: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Zhetysu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University named after Ilyas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Zhansugirov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Taldykorgan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(2021-2025).</w:t>
            </w:r>
          </w:p>
          <w:p w14:paraId="078CB793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 Physical Education and Art</w:t>
            </w:r>
          </w:p>
          <w:p w14:paraId="3C6B3DBF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program: "Physical Education and Sports"</w:t>
            </w:r>
          </w:p>
          <w:p w14:paraId="792C9CD4" w14:textId="77777777" w:rsidR="00315359" w:rsidRDefault="00315359" w:rsidP="0031535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 Full-time</w:t>
            </w:r>
          </w:p>
          <w:p w14:paraId="3F89660E" w14:textId="77777777" w:rsidR="00315359" w:rsidRDefault="00315359" w:rsidP="0031535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The overall average grade (GPA) is 3.7.</w:t>
            </w:r>
          </w:p>
        </w:tc>
      </w:tr>
      <w:tr w:rsidR="00315359" w14:paraId="348BA387" w14:textId="77777777" w:rsidTr="0031535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26E7E1" w14:textId="77777777" w:rsidR="00315359" w:rsidRDefault="00315359" w:rsidP="00315359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69A5743" w14:textId="77777777" w:rsidR="00315359" w:rsidRDefault="00315359" w:rsidP="0031535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128BD7" w14:textId="77777777" w:rsidR="00315359" w:rsidRDefault="00315359" w:rsidP="00315359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315359" w:rsidRPr="00294E13" w14:paraId="640BD97E" w14:textId="77777777" w:rsidTr="00315359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0D4596" w14:textId="77777777" w:rsidR="00315359" w:rsidRDefault="00315359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3379A3" w14:textId="77777777" w:rsidR="00315359" w:rsidRDefault="00315359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Marketing knowledge.</w:t>
            </w:r>
          </w:p>
          <w:p w14:paraId="55CE3CA7" w14:textId="77777777" w:rsidR="00315359" w:rsidRDefault="00315359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Language skills: Kazakh is my native language, Russian is fluent, English is from a dictionary.</w:t>
            </w:r>
          </w:p>
          <w:p w14:paraId="63F9B5B9" w14:textId="77777777" w:rsidR="00315359" w:rsidRDefault="00315359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Experienced PC user: MS Word, MS Excel, MS, Power Point. Skills in working with websites and programs for distance learning, such as Padlet, Zoom, Google Classroom.</w:t>
            </w:r>
          </w:p>
          <w:p w14:paraId="7DBD58FD" w14:textId="77777777" w:rsidR="00315359" w:rsidRDefault="00315359" w:rsidP="00315359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Implementation of modern teaching methods</w:t>
            </w:r>
          </w:p>
        </w:tc>
      </w:tr>
      <w:tr w:rsidR="00315359" w:rsidRPr="00294E13" w14:paraId="3D2F879D" w14:textId="77777777" w:rsidTr="00315359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A3B315" w14:textId="77777777" w:rsidR="00315359" w:rsidRDefault="00315359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19ED37" w14:textId="77777777" w:rsidR="00315359" w:rsidRDefault="00315359" w:rsidP="00315359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51AE46D9" w14:textId="77777777" w:rsidR="00315359" w:rsidRDefault="00315359" w:rsidP="00315359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25E0D3F1" w14:textId="77777777" w:rsidR="00315359" w:rsidRDefault="00315359" w:rsidP="00315359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Ability to find a common language with children, to win their trust and interest.</w:t>
            </w:r>
          </w:p>
        </w:tc>
      </w:tr>
      <w:tr w:rsidR="00315359" w:rsidRPr="00294E13" w14:paraId="3C6F1A2A" w14:textId="77777777" w:rsidTr="00315359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3725B50" w14:textId="77777777" w:rsidR="00315359" w:rsidRDefault="00315359" w:rsidP="0031535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25FEA1" w14:textId="77777777" w:rsidR="00315359" w:rsidRDefault="00315359" w:rsidP="00315359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• Teaching experience rated as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“ good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”.</w:t>
            </w:r>
          </w:p>
          <w:p w14:paraId="0DA635EA" w14:textId="77777777" w:rsidR="00315359" w:rsidRDefault="00315359" w:rsidP="00315359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315359" w:rsidRPr="00294E13" w14:paraId="5514DEC6" w14:textId="77777777" w:rsidTr="00315359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4B9407" w14:textId="77777777" w:rsidR="00315359" w:rsidRDefault="00315359" w:rsidP="00315359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277A910F" w14:textId="77777777" w:rsidR="00315359" w:rsidRDefault="00315359" w:rsidP="0031535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1BAEFD" w14:textId="77777777" w:rsidR="00315359" w:rsidRDefault="00315359" w:rsidP="00315359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• </w:t>
            </w:r>
            <w:r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>Interests: learning other foreign languages, reading books, going to the theater, fitness classes, developing personal sports skills.</w:t>
            </w:r>
          </w:p>
        </w:tc>
      </w:tr>
    </w:tbl>
    <w:p w14:paraId="1CB33AFB" w14:textId="77777777" w:rsidR="00315359" w:rsidRDefault="00315359" w:rsidP="00315359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04074E5" w14:textId="2C1C8503" w:rsidR="00315359" w:rsidRDefault="00315359">
      <w:pPr>
        <w:rPr>
          <w:lang w:val="kk-KZ"/>
        </w:rPr>
      </w:pPr>
    </w:p>
    <w:p w14:paraId="5D278E6B" w14:textId="77777777" w:rsidR="00315359" w:rsidRDefault="00315359">
      <w:pPr>
        <w:spacing w:after="160" w:line="259" w:lineRule="auto"/>
        <w:rPr>
          <w:lang w:val="kk-KZ"/>
        </w:rPr>
      </w:pPr>
      <w:r>
        <w:rPr>
          <w:lang w:val="kk-KZ"/>
        </w:rPr>
        <w:br w:type="page"/>
      </w:r>
    </w:p>
    <w:tbl>
      <w:tblPr>
        <w:tblpPr w:leftFromText="180" w:rightFromText="180" w:horzAnchor="page" w:tblpX="1105" w:tblpY="-1128"/>
        <w:tblW w:w="1080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B7191" w:rsidRPr="00B7160F" w14:paraId="75173AC6" w14:textId="77777777" w:rsidTr="00AB7191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4BA2C6A" w14:textId="77777777" w:rsidR="00AB7191" w:rsidRDefault="00AB7191" w:rsidP="00AB7191">
            <w:pPr>
              <w:pStyle w:val="a6"/>
            </w:pPr>
            <w:r>
              <w:rPr>
                <w:noProof/>
                <w14:ligatures w14:val="standardContextual"/>
              </w:rPr>
              <w:lastRenderedPageBreak/>
              <w:drawing>
                <wp:inline distT="0" distB="0" distL="0" distR="0" wp14:anchorId="3857BB50" wp14:editId="18B9C7A1">
                  <wp:extent cx="1698625" cy="2182495"/>
                  <wp:effectExtent l="0" t="0" r="3175" b="1905"/>
                  <wp:docPr id="92322456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3224565" name="Рисунок 923224565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182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46AE28" w14:textId="77777777" w:rsidR="00AB7191" w:rsidRPr="00B7160F" w:rsidRDefault="00AB7191" w:rsidP="00AB7191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3941197" w14:textId="77777777" w:rsidR="00AB7191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Нұрбек Ақжол</w:t>
            </w:r>
          </w:p>
          <w:p w14:paraId="4273BE9F" w14:textId="77777777" w:rsidR="00AB7191" w:rsidRPr="00B70EC1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6D64C1C2" w14:textId="77777777" w:rsidR="00AB7191" w:rsidRPr="00012F73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оғары</w:t>
            </w:r>
          </w:p>
          <w:p w14:paraId="4D6A342D" w14:textId="77777777" w:rsidR="00AB7191" w:rsidRPr="00012F73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09.09.2004</w:t>
            </w:r>
          </w:p>
          <w:p w14:paraId="7E607032" w14:textId="77777777" w:rsidR="00AB7191" w:rsidRPr="00012F73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</w:t>
            </w:r>
          </w:p>
          <w:p w14:paraId="54BD23CD" w14:textId="77777777" w:rsidR="00AB7191" w:rsidRPr="00012F73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Тұрмыс құрмаған </w:t>
            </w:r>
          </w:p>
          <w:p w14:paraId="77135034" w14:textId="77777777" w:rsidR="00AB7191" w:rsidRPr="00EE74C9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87078039723</w:t>
            </w:r>
          </w:p>
          <w:p w14:paraId="3AF8C7D6" w14:textId="77777777" w:rsidR="00AB7191" w:rsidRPr="001250AF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kk-KZ" w:eastAsia="zh-CN"/>
              </w:rPr>
            </w:pP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жоқ</w:t>
            </w:r>
          </w:p>
        </w:tc>
      </w:tr>
      <w:tr w:rsidR="00AB7191" w:rsidRPr="00294E13" w14:paraId="08A80422" w14:textId="77777777" w:rsidTr="00AB7191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736BC90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29EC92E4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CBFF9B" w14:textId="77777777" w:rsidR="00AB7191" w:rsidRDefault="00AB7191" w:rsidP="00AB7191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Дене шынықтыру және бастапқы әскери дайындық</w:t>
            </w:r>
          </w:p>
          <w:p w14:paraId="7419C1C9" w14:textId="77777777" w:rsidR="00AB7191" w:rsidRDefault="00AB7191" w:rsidP="00AB7191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2024 Қаңтар-2024 Ақпан</w:t>
            </w:r>
          </w:p>
          <w:p w14:paraId="1B2C2C31" w14:textId="77777777" w:rsidR="00AB7191" w:rsidRPr="00823CE4" w:rsidRDefault="00AB7191" w:rsidP="00AB7191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Көксу ауданы, Ақтекше ауылы, “Ақын Қабан Жырау атындағы мектеп жанындағы шағын орталығы бар орта мектебі” </w:t>
            </w:r>
            <w:r w:rsidRPr="000E3A5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коммуна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лдық мемлекеттік мекеме.</w:t>
            </w:r>
          </w:p>
        </w:tc>
      </w:tr>
      <w:tr w:rsidR="00AB7191" w:rsidRPr="00294E13" w14:paraId="474C8C91" w14:textId="77777777" w:rsidTr="00AB7191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B345E6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688D4F36" w14:textId="77777777" w:rsidR="00AB7191" w:rsidRPr="00B7160F" w:rsidRDefault="00AB7191" w:rsidP="00AB7191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024AF79" w14:textId="77777777" w:rsidR="00AB7191" w:rsidRPr="00012F73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1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2025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6A6C7B2A" w14:textId="77777777" w:rsidR="00AB7191" w:rsidRPr="00EE74C9" w:rsidRDefault="00AB7191" w:rsidP="00AB7191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Дене шынықтыру және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бастапқы әскери дайындық</w:t>
            </w:r>
          </w:p>
          <w:p w14:paraId="5EBDDBAA" w14:textId="77777777" w:rsidR="00AB7191" w:rsidRPr="00012F73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Дене шынықтыру және спорт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»</w:t>
            </w:r>
          </w:p>
          <w:p w14:paraId="34A0E7B1" w14:textId="77777777" w:rsidR="00AB7191" w:rsidRPr="00012F73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  <w:p w14:paraId="1BE55076" w14:textId="77777777" w:rsidR="00AB7191" w:rsidRPr="00012F73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3,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B7191" w:rsidRPr="001250AF" w14:paraId="5EA583B0" w14:textId="77777777" w:rsidTr="00AB7191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B97E60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0D3211B4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4DDDE49" w14:textId="77777777" w:rsidR="00AB7191" w:rsidRPr="00823CE4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AB7191" w:rsidRPr="00B7160F" w14:paraId="3AFB0F1D" w14:textId="77777777" w:rsidTr="00AB7191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EB9E9BB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D4868E7" w14:textId="77777777" w:rsidR="00AB7191" w:rsidRPr="00012F73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Маркетингті білу.</w:t>
            </w:r>
          </w:p>
          <w:p w14:paraId="2DED21B6" w14:textId="77777777" w:rsidR="00AB7191" w:rsidRPr="00012F73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Тілді білу: қазақша- ана тілім, орысша- еркін, ағылшынша –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сөздік бойынша 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</w:p>
          <w:p w14:paraId="7D331B01" w14:textId="77777777" w:rsidR="00AB7191" w:rsidRPr="00012F73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2C9FF80A" w14:textId="77777777" w:rsidR="00AB7191" w:rsidRPr="00012F73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0FFB6915" w14:textId="77777777" w:rsidR="00AB7191" w:rsidRPr="00012F73" w:rsidRDefault="00AB7191" w:rsidP="00AB7191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B7191" w:rsidRPr="00B7160F" w14:paraId="08392C06" w14:textId="77777777" w:rsidTr="00AB7191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C7FA61F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814E441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34856828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7CF99880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0E5C5BC4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AB7191" w:rsidRPr="00294E13" w14:paraId="42F9E8D3" w14:textId="77777777" w:rsidTr="00AB7191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45A900A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548966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2481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жақсы» деген бағаға ие болды </w:t>
            </w:r>
          </w:p>
          <w:p w14:paraId="53280FFB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AB7191" w:rsidRPr="00294E13" w14:paraId="453751B1" w14:textId="77777777" w:rsidTr="00AB7191">
        <w:trPr>
          <w:gridBefore w:val="1"/>
          <w:wBefore w:w="141" w:type="dxa"/>
          <w:trHeight w:val="1127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865BBED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1E71B56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Құштарлығы: Басқа шет тілдерін үйрену, кітап оқу, театрларға бару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,фитнеске бару,жеке спорт дағдыларын дамыту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</w:p>
          <w:p w14:paraId="5A107A79" w14:textId="77777777" w:rsidR="00AB7191" w:rsidRPr="00012F73" w:rsidRDefault="00AB7191" w:rsidP="00AB7191">
            <w:pPr>
              <w:pStyle w:val="a3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7645D60E" w14:textId="77777777" w:rsidR="00AB7191" w:rsidRPr="00B7160F" w:rsidRDefault="00AB7191" w:rsidP="00AB719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031C05C" w14:textId="77777777" w:rsidR="00AB7191" w:rsidRPr="004E642D" w:rsidRDefault="00AB7191" w:rsidP="00AB7191">
      <w:pPr>
        <w:rPr>
          <w:lang w:val="kk-KZ"/>
        </w:rPr>
      </w:pPr>
    </w:p>
    <w:p w14:paraId="3FAD6B34" w14:textId="77777777" w:rsidR="00AB7191" w:rsidRPr="004E642D" w:rsidRDefault="00AB7191" w:rsidP="00AB7191">
      <w:pPr>
        <w:rPr>
          <w:lang w:val="kk-KZ"/>
        </w:rPr>
      </w:pPr>
    </w:p>
    <w:p w14:paraId="7AF68560" w14:textId="77777777" w:rsidR="00AB7191" w:rsidRPr="004E642D" w:rsidRDefault="00AB7191" w:rsidP="00AB7191">
      <w:pPr>
        <w:rPr>
          <w:lang w:val="kk-KZ"/>
        </w:rPr>
      </w:pPr>
    </w:p>
    <w:p w14:paraId="5E67ABC2" w14:textId="77777777" w:rsidR="00AB7191" w:rsidRPr="004E642D" w:rsidRDefault="00AB7191" w:rsidP="00AB7191">
      <w:pPr>
        <w:rPr>
          <w:lang w:val="kk-KZ"/>
        </w:rPr>
      </w:pPr>
    </w:p>
    <w:p w14:paraId="4A35234B" w14:textId="77777777" w:rsidR="00AB7191" w:rsidRPr="004E642D" w:rsidRDefault="00AB7191" w:rsidP="00AB7191">
      <w:pPr>
        <w:rPr>
          <w:lang w:val="kk-KZ"/>
        </w:rPr>
      </w:pPr>
    </w:p>
    <w:p w14:paraId="7397CAB6" w14:textId="77777777" w:rsidR="00AB7191" w:rsidRPr="004E642D" w:rsidRDefault="00AB7191" w:rsidP="00AB7191">
      <w:pPr>
        <w:rPr>
          <w:lang w:val="kk-KZ"/>
        </w:rPr>
      </w:pPr>
    </w:p>
    <w:p w14:paraId="2148997C" w14:textId="77777777" w:rsidR="00AB7191" w:rsidRPr="004E642D" w:rsidRDefault="00AB7191" w:rsidP="00AB7191">
      <w:pPr>
        <w:rPr>
          <w:lang w:val="kk-KZ"/>
        </w:rPr>
      </w:pPr>
    </w:p>
    <w:p w14:paraId="7934FD24" w14:textId="77777777" w:rsidR="00AB7191" w:rsidRPr="004E642D" w:rsidRDefault="00AB7191" w:rsidP="00AB7191">
      <w:pPr>
        <w:rPr>
          <w:lang w:val="kk-KZ"/>
        </w:rPr>
      </w:pPr>
    </w:p>
    <w:p w14:paraId="00E038C8" w14:textId="77777777" w:rsidR="00AB7191" w:rsidRPr="004E642D" w:rsidRDefault="00AB7191" w:rsidP="00AB7191">
      <w:pPr>
        <w:rPr>
          <w:lang w:val="kk-KZ"/>
        </w:rPr>
      </w:pPr>
    </w:p>
    <w:p w14:paraId="34EEF6F2" w14:textId="77777777" w:rsidR="00AB7191" w:rsidRPr="004E642D" w:rsidRDefault="00AB7191" w:rsidP="00AB7191">
      <w:pPr>
        <w:rPr>
          <w:lang w:val="kk-KZ"/>
        </w:rPr>
      </w:pPr>
    </w:p>
    <w:p w14:paraId="4E8474C9" w14:textId="77777777" w:rsidR="00AB7191" w:rsidRPr="004E642D" w:rsidRDefault="00AB7191" w:rsidP="00AB7191">
      <w:pPr>
        <w:rPr>
          <w:lang w:val="kk-KZ"/>
        </w:rPr>
      </w:pPr>
    </w:p>
    <w:p w14:paraId="4A812450" w14:textId="77777777" w:rsidR="00AB7191" w:rsidRPr="004E642D" w:rsidRDefault="00AB7191" w:rsidP="00AB7191">
      <w:pPr>
        <w:rPr>
          <w:lang w:val="kk-KZ"/>
        </w:rPr>
      </w:pPr>
    </w:p>
    <w:p w14:paraId="575AF8C3" w14:textId="77777777" w:rsidR="00AB7191" w:rsidRPr="004E642D" w:rsidRDefault="00AB7191" w:rsidP="00AB7191">
      <w:pPr>
        <w:rPr>
          <w:lang w:val="kk-KZ"/>
        </w:rPr>
      </w:pPr>
    </w:p>
    <w:p w14:paraId="580639AA" w14:textId="77777777" w:rsidR="00AB7191" w:rsidRPr="004E642D" w:rsidRDefault="00AB7191" w:rsidP="00AB7191">
      <w:pPr>
        <w:rPr>
          <w:lang w:val="kk-KZ"/>
        </w:rPr>
      </w:pPr>
    </w:p>
    <w:p w14:paraId="01DF0D06" w14:textId="77777777" w:rsidR="00AB7191" w:rsidRPr="004E642D" w:rsidRDefault="00AB7191" w:rsidP="00AB7191">
      <w:pPr>
        <w:rPr>
          <w:lang w:val="kk-KZ"/>
        </w:rPr>
      </w:pPr>
    </w:p>
    <w:p w14:paraId="65033F9F" w14:textId="77777777" w:rsidR="00AB7191" w:rsidRDefault="00AB7191" w:rsidP="00AB7191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AB7191" w:rsidRPr="003C6A42" w14:paraId="652F1C5D" w14:textId="77777777" w:rsidTr="00AB7191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ACA98E" w14:textId="77777777" w:rsidR="00AB7191" w:rsidRPr="000E3A56" w:rsidRDefault="00AB7191" w:rsidP="00AB7191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  <w14:ligatures w14:val="standardContextual"/>
              </w:rPr>
              <w:lastRenderedPageBreak/>
              <w:drawing>
                <wp:anchor distT="0" distB="0" distL="114300" distR="114300" simplePos="0" relativeHeight="251671552" behindDoc="0" locked="0" layoutInCell="1" allowOverlap="1" wp14:anchorId="2A2C1D9E" wp14:editId="7978FDBA">
                  <wp:simplePos x="0" y="0"/>
                  <wp:positionH relativeFrom="column">
                    <wp:posOffset>-7620</wp:posOffset>
                  </wp:positionH>
                  <wp:positionV relativeFrom="paragraph">
                    <wp:posOffset>207010</wp:posOffset>
                  </wp:positionV>
                  <wp:extent cx="1615440" cy="2075180"/>
                  <wp:effectExtent l="0" t="0" r="0" b="0"/>
                  <wp:wrapTopAndBottom/>
                  <wp:docPr id="11249847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498471" name="Рисунок 112498471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5440" cy="2075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F1818F" w14:textId="77777777" w:rsidR="00AB7191" w:rsidRPr="000E3A56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Нурбек Акжол </w:t>
            </w:r>
          </w:p>
          <w:p w14:paraId="2603FDAD" w14:textId="77777777" w:rsidR="00AB7191" w:rsidRPr="00B671ED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Учитель </w:t>
            </w:r>
          </w:p>
          <w:p w14:paraId="0227AE91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Образование: высшее</w:t>
            </w:r>
          </w:p>
          <w:p w14:paraId="4760A68D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Дата рождения: 09.09.2004</w:t>
            </w: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г.</w:t>
            </w:r>
          </w:p>
          <w:p w14:paraId="61E239B4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Город: Талдыкорган</w:t>
            </w:r>
          </w:p>
          <w:p w14:paraId="3ECC8E00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Семейное положение: Не женат</w:t>
            </w:r>
          </w:p>
          <w:p w14:paraId="48706726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87078039723</w:t>
            </w:r>
          </w:p>
          <w:p w14:paraId="1B31EBC8" w14:textId="77777777" w:rsidR="00AB7191" w:rsidRPr="003C6A42" w:rsidRDefault="00AB7191" w:rsidP="00AB7191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Электронная почта: нет</w:t>
            </w:r>
          </w:p>
        </w:tc>
      </w:tr>
      <w:tr w:rsidR="00AB7191" w:rsidRPr="00E56468" w14:paraId="3BC56217" w14:textId="77777777" w:rsidTr="00AB7191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600B47" w14:textId="77777777" w:rsidR="00AB7191" w:rsidRPr="00530710" w:rsidRDefault="00AB7191" w:rsidP="00AB7191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0E9D876D" w14:textId="77777777" w:rsidR="00AB7191" w:rsidRPr="007F4E97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C6111E6" w14:textId="77777777" w:rsidR="00AB7191" w:rsidRPr="00D63503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Физическое воспитание и 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начальная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военная подготовка</w:t>
            </w:r>
          </w:p>
          <w:p w14:paraId="42F89253" w14:textId="77777777" w:rsidR="00AB7191" w:rsidRPr="001B27F1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2024 Январь</w:t>
            </w:r>
            <w:r w:rsidRPr="001B27F1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-2024 Февраль</w:t>
            </w:r>
          </w:p>
          <w:p w14:paraId="551257F6" w14:textId="77777777" w:rsidR="00AB7191" w:rsidRPr="00AF72D6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Коксуский район, село Актекше, коммунальное государственное учреждение «Средняя школа с малым центром при школе имени Акына Кабан Жырау»</w:t>
            </w:r>
          </w:p>
        </w:tc>
      </w:tr>
      <w:tr w:rsidR="00AB7191" w:rsidRPr="00E56468" w14:paraId="2EDB7CE6" w14:textId="77777777" w:rsidTr="00AB7191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50F183" w14:textId="77777777" w:rsidR="00AB7191" w:rsidRPr="007F4E97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224DEA4F" w14:textId="77777777" w:rsidR="00AB7191" w:rsidRPr="007F4E97" w:rsidRDefault="00AB7191" w:rsidP="00AB719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22A9A0" w14:textId="77777777" w:rsidR="00AB7191" w:rsidRPr="003C6A42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Место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Жансугирова, г. Талдыкорган (2021-2025 гг.).</w:t>
            </w:r>
          </w:p>
          <w:p w14:paraId="26D21932" w14:textId="77777777" w:rsidR="00AB7191" w:rsidRPr="002E14D8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Факультет: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Физическое воспитание и 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  <w:t>начальная военная подготовка</w:t>
            </w:r>
          </w:p>
          <w:p w14:paraId="651D643C" w14:textId="77777777" w:rsidR="00AB7191" w:rsidRPr="003C6A42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Образовательная программа: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«Физическая культура и спорт»</w:t>
            </w:r>
          </w:p>
          <w:p w14:paraId="339B402B" w14:textId="77777777" w:rsidR="00AB7191" w:rsidRPr="003C6A42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Форма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Очная</w:t>
            </w:r>
          </w:p>
          <w:p w14:paraId="65F97A73" w14:textId="77777777" w:rsidR="00AB7191" w:rsidRPr="007F4E97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Общий средний балл (GPA) составляет 3,7.</w:t>
            </w:r>
          </w:p>
        </w:tc>
      </w:tr>
      <w:tr w:rsidR="00AB7191" w:rsidRPr="00F634C5" w14:paraId="1553657D" w14:textId="77777777" w:rsidTr="00AB7191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534558" w14:textId="77777777" w:rsidR="00AB7191" w:rsidRPr="007F4E97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69806E0" w14:textId="77777777" w:rsidR="00AB7191" w:rsidRPr="007F4E97" w:rsidRDefault="00AB7191" w:rsidP="00AB719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4CAB46" w14:textId="77777777" w:rsidR="00AB7191" w:rsidRPr="00C1009A" w:rsidRDefault="00AB7191" w:rsidP="00AB7191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</w:pPr>
          </w:p>
        </w:tc>
      </w:tr>
      <w:tr w:rsidR="00AB7191" w:rsidRPr="002263AC" w14:paraId="4CC28263" w14:textId="77777777" w:rsidTr="00AB7191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6923B5" w14:textId="77777777" w:rsidR="00AB7191" w:rsidRPr="00E56468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8BB28A" w14:textId="77777777" w:rsidR="00AB7191" w:rsidRPr="003C6A42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маркетинга.</w:t>
            </w:r>
          </w:p>
          <w:p w14:paraId="494D4587" w14:textId="77777777" w:rsidR="00AB7191" w:rsidRPr="003C6A42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языка: казахский – мой родной язык, русский – свободно, английский – по словарю.</w:t>
            </w:r>
          </w:p>
          <w:p w14:paraId="34712D60" w14:textId="77777777" w:rsidR="00AB7191" w:rsidRPr="003C6A42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Опытный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Point.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сайтами и программами для дистанционного обучения, такими как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Padlet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Zoom, Google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Classroom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74E693D7" w14:textId="77777777" w:rsidR="00AB7191" w:rsidRPr="003C2979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Внедрение современных методов обучения</w:t>
            </w:r>
          </w:p>
        </w:tc>
      </w:tr>
      <w:tr w:rsidR="00AB7191" w:rsidRPr="00E56468" w14:paraId="73F0A36F" w14:textId="77777777" w:rsidTr="00AB7191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10DD5D" w14:textId="77777777" w:rsidR="00AB7191" w:rsidRPr="00510AB1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092AF9" w14:textId="77777777" w:rsidR="00AB7191" w:rsidRPr="003C6A42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Ответственность, компетентность, организаторские и управленческие навыки,</w:t>
            </w:r>
          </w:p>
          <w:p w14:paraId="59C28BC4" w14:textId="77777777" w:rsidR="00AB7191" w:rsidRPr="003C6A42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• Требовательный, творческий подход к задачам </w:t>
            </w:r>
          </w:p>
          <w:p w14:paraId="1778BB0B" w14:textId="77777777" w:rsidR="00AB7191" w:rsidRPr="00510AB1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Грамотное письменное и устное общение</w:t>
            </w:r>
          </w:p>
          <w:p w14:paraId="0DAC4A80" w14:textId="77777777" w:rsidR="00AB7191" w:rsidRDefault="00AB7191" w:rsidP="00AB71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</w:p>
          <w:p w14:paraId="25B2B824" w14:textId="77777777" w:rsidR="00AB7191" w:rsidRPr="00510AB1" w:rsidRDefault="00AB7191" w:rsidP="00AB71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</w:p>
          <w:p w14:paraId="544EF3ED" w14:textId="77777777" w:rsidR="00AB7191" w:rsidRPr="00AD35A1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Умение находить общий язык с детьми.</w:t>
            </w:r>
          </w:p>
        </w:tc>
      </w:tr>
      <w:tr w:rsidR="00AB7191" w:rsidRPr="00E56468" w14:paraId="082666E9" w14:textId="77777777" w:rsidTr="00AB7191">
        <w:trPr>
          <w:trHeight w:val="1041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BADF71" w14:textId="77777777" w:rsidR="00AB7191" w:rsidRPr="00E56468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1AF7A6" w14:textId="77777777" w:rsidR="00AB7191" w:rsidRPr="002263AC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Педагогиче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ская практика оценена на «</w:t>
            </w: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хорошо».</w:t>
            </w:r>
          </w:p>
          <w:p w14:paraId="0A9B700D" w14:textId="77777777" w:rsidR="00AB7191" w:rsidRPr="00360E42" w:rsidRDefault="00AB7191" w:rsidP="00AB7191">
            <w:pPr>
              <w:shd w:val="clear" w:color="auto" w:fill="FFFFFF"/>
              <w:spacing w:after="0" w:line="240" w:lineRule="auto"/>
              <w:ind w:left="720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</w:p>
        </w:tc>
      </w:tr>
      <w:tr w:rsidR="00AB7191" w:rsidRPr="004E642D" w14:paraId="2AE57E5B" w14:textId="77777777" w:rsidTr="00AB7191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46B75C" w14:textId="77777777" w:rsidR="00AB7191" w:rsidRPr="00E56468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67F51F88" w14:textId="77777777" w:rsidR="00AB7191" w:rsidRPr="00E56468" w:rsidRDefault="00AB7191" w:rsidP="00AB719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C79FD0" w14:textId="77777777" w:rsidR="00AB7191" w:rsidRPr="00AD35A1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224ACE9F" w14:textId="77777777" w:rsidR="00AB7191" w:rsidRPr="00C1009A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</w:pP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>• Интересы: изучение других иностранных языков, чтение книг, походы в театры, занятия фитнесом, развитие личных спортивных навыков.</w:t>
            </w:r>
          </w:p>
        </w:tc>
      </w:tr>
    </w:tbl>
    <w:p w14:paraId="412D45AC" w14:textId="77777777" w:rsidR="00AB7191" w:rsidRPr="004E642D" w:rsidRDefault="00AB7191" w:rsidP="00AB7191"/>
    <w:p w14:paraId="00D69E72" w14:textId="77777777" w:rsidR="00AB7191" w:rsidRPr="004E642D" w:rsidRDefault="00AB7191" w:rsidP="00AB7191"/>
    <w:p w14:paraId="44892F6A" w14:textId="77777777" w:rsidR="00AB7191" w:rsidRPr="004E642D" w:rsidRDefault="00AB7191" w:rsidP="00AB7191"/>
    <w:p w14:paraId="5DECD198" w14:textId="77777777" w:rsidR="00AB7191" w:rsidRPr="004E642D" w:rsidRDefault="00AB7191" w:rsidP="00AB7191"/>
    <w:p w14:paraId="6131A296" w14:textId="77777777" w:rsidR="00AB7191" w:rsidRPr="004E642D" w:rsidRDefault="00AB7191" w:rsidP="00AB7191"/>
    <w:p w14:paraId="483743B0" w14:textId="77777777" w:rsidR="00AB7191" w:rsidRPr="004E642D" w:rsidRDefault="00AB7191" w:rsidP="00AB7191"/>
    <w:p w14:paraId="0B2C7FB2" w14:textId="77777777" w:rsidR="00AB7191" w:rsidRPr="004E642D" w:rsidRDefault="00AB7191" w:rsidP="00AB7191"/>
    <w:p w14:paraId="452B9173" w14:textId="77777777" w:rsidR="00AB7191" w:rsidRPr="004E642D" w:rsidRDefault="00AB7191" w:rsidP="00AB7191"/>
    <w:p w14:paraId="3377D50D" w14:textId="77777777" w:rsidR="00AB7191" w:rsidRPr="004E642D" w:rsidRDefault="00AB7191" w:rsidP="00AB7191"/>
    <w:p w14:paraId="17351942" w14:textId="77777777" w:rsidR="00AB7191" w:rsidRPr="004E642D" w:rsidRDefault="00AB7191" w:rsidP="00AB7191"/>
    <w:p w14:paraId="6B16C208" w14:textId="77777777" w:rsidR="00AB7191" w:rsidRPr="004E642D" w:rsidRDefault="00AB7191" w:rsidP="00AB7191"/>
    <w:p w14:paraId="631E8A91" w14:textId="77777777" w:rsidR="00AB7191" w:rsidRPr="004E642D" w:rsidRDefault="00AB7191" w:rsidP="00AB7191"/>
    <w:p w14:paraId="25B6B89D" w14:textId="77777777" w:rsidR="00AB7191" w:rsidRPr="004E642D" w:rsidRDefault="00AB7191" w:rsidP="00AB7191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AB7191" w:rsidRPr="001250AF" w14:paraId="12E0DC13" w14:textId="77777777" w:rsidTr="00AB7191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D53400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  <w14:ligatures w14:val="standardContextual"/>
              </w:rPr>
              <w:lastRenderedPageBreak/>
              <w:drawing>
                <wp:inline distT="0" distB="0" distL="0" distR="0" wp14:anchorId="31AAC5C7" wp14:editId="7F722AD9">
                  <wp:extent cx="1663700" cy="2137410"/>
                  <wp:effectExtent l="0" t="0" r="0" b="0"/>
                  <wp:docPr id="441849609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1849609" name="Рисунок 441849609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137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38E374" w14:textId="77777777" w:rsidR="00AB7191" w:rsidRPr="00966C86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 xml:space="preserve">Nurbek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Akzhol</w:t>
            </w:r>
            <w:proofErr w:type="spellEnd"/>
          </w:p>
          <w:p w14:paraId="4C7AB1EE" w14:textId="77777777" w:rsidR="00AB7191" w:rsidRPr="006E733B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Teacher</w:t>
            </w:r>
          </w:p>
          <w:p w14:paraId="1A08DAAB" w14:textId="77777777" w:rsidR="00AB7191" w:rsidRPr="006E733B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Education: higher</w:t>
            </w:r>
          </w:p>
          <w:p w14:paraId="60B9987A" w14:textId="77777777" w:rsidR="00AB7191" w:rsidRPr="006E733B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Date of birth: 0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9.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0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9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.2004у.</w:t>
            </w:r>
          </w:p>
          <w:p w14:paraId="4B1B6FAA" w14:textId="77777777" w:rsidR="00AB7191" w:rsidRPr="006E733B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City: Taldykorgan</w:t>
            </w:r>
          </w:p>
          <w:p w14:paraId="7697A372" w14:textId="77777777" w:rsidR="00AB7191" w:rsidRPr="006E733B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Marital status: Single</w:t>
            </w:r>
          </w:p>
          <w:p w14:paraId="326652B0" w14:textId="77777777" w:rsidR="00AB7191" w:rsidRPr="00966C86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Phone: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GB" w:eastAsia="ru-RU"/>
              </w:rPr>
              <w:t>078039723</w:t>
            </w:r>
          </w:p>
          <w:p w14:paraId="1A7EF099" w14:textId="77777777" w:rsidR="00AB7191" w:rsidRPr="006D5237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Email: no</w:t>
            </w:r>
          </w:p>
        </w:tc>
      </w:tr>
      <w:tr w:rsidR="00AB7191" w:rsidRPr="00294E13" w14:paraId="6B58F96A" w14:textId="77777777" w:rsidTr="00AB7191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678B1C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A509294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1416B3" w14:textId="77777777" w:rsidR="00AB7191" w:rsidRPr="00BA4EFE" w:rsidRDefault="00AB7191" w:rsidP="00AB7191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GB" w:eastAsia="ru-RU"/>
              </w:rPr>
            </w:pPr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 xml:space="preserve">Physical education and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GB" w:eastAsia="ru-RU"/>
              </w:rPr>
              <w:t>military training</w:t>
            </w:r>
          </w:p>
          <w:p w14:paraId="5DB7B02F" w14:textId="77777777" w:rsidR="00AB7191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1B27F1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2024 January-2024 February</w:t>
            </w:r>
          </w:p>
          <w:p w14:paraId="6AEEEF23" w14:textId="77777777" w:rsidR="00AB7191" w:rsidRPr="00E03A79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ru-RU"/>
              </w:rPr>
              <w:t>Koksu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ru-RU"/>
              </w:rPr>
              <w:t xml:space="preserve"> district,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ru-RU"/>
              </w:rPr>
              <w:t>Aktekshe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ru-RU"/>
              </w:rPr>
              <w:t xml:space="preserve"> village, communal state institution “Secondary school with a small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ru-RU"/>
              </w:rPr>
              <w:t>centre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ru-RU"/>
              </w:rPr>
              <w:t xml:space="preserve"> at the school named after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ru-RU"/>
              </w:rPr>
              <w:t>Akyn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ru-RU"/>
              </w:rPr>
              <w:t xml:space="preserve"> Kaban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ru-RU"/>
              </w:rPr>
              <w:t>Zhyrau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ru-RU"/>
              </w:rPr>
              <w:t>”</w:t>
            </w:r>
          </w:p>
        </w:tc>
      </w:tr>
      <w:tr w:rsidR="00AB7191" w:rsidRPr="00294E13" w14:paraId="318D3839" w14:textId="77777777" w:rsidTr="00AB7191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654055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7A61DB36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239AC2" w14:textId="77777777" w:rsidR="00AB7191" w:rsidRPr="002263AC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Place of study: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Zhetysu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University named after Ilyas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Zhansugirov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,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Taldykorgan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(2021-2025).</w:t>
            </w:r>
          </w:p>
          <w:p w14:paraId="4BF4CCEF" w14:textId="77777777" w:rsidR="00AB7191" w:rsidRPr="002263AC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Faculty: Physical Education and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military training </w:t>
            </w:r>
          </w:p>
          <w:p w14:paraId="0966B91B" w14:textId="77777777" w:rsidR="00AB7191" w:rsidRPr="002263AC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program: "Physical Education and Sports"</w:t>
            </w:r>
          </w:p>
          <w:p w14:paraId="44D7F0D6" w14:textId="77777777" w:rsidR="00AB7191" w:rsidRPr="002263AC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 Full-time</w:t>
            </w:r>
          </w:p>
          <w:p w14:paraId="2B3F2C24" w14:textId="77777777" w:rsidR="00AB7191" w:rsidRPr="00FF72FE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The overall average grade (GPA) is 3.7.</w:t>
            </w:r>
          </w:p>
        </w:tc>
      </w:tr>
      <w:tr w:rsidR="00AB7191" w:rsidRPr="001250AF" w14:paraId="5397AC45" w14:textId="77777777" w:rsidTr="00AB7191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B29FB4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0CA56A53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ECB2E4" w14:textId="77777777" w:rsidR="00AB7191" w:rsidRPr="00FF72FE" w:rsidRDefault="00AB7191" w:rsidP="00AB7191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AB7191" w:rsidRPr="00294E13" w14:paraId="37195235" w14:textId="77777777" w:rsidTr="00AB7191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B8ABEE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A8B3A2" w14:textId="77777777" w:rsidR="00AB7191" w:rsidRPr="002263AC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Marketing knowledge.</w:t>
            </w:r>
          </w:p>
          <w:p w14:paraId="0A003688" w14:textId="77777777" w:rsidR="00AB7191" w:rsidRPr="002263AC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Language skills: Kazakh is my native language, Russian is fluent, English is from a dictionary.</w:t>
            </w:r>
          </w:p>
          <w:p w14:paraId="4538A95E" w14:textId="77777777" w:rsidR="00AB7191" w:rsidRPr="002263AC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Experienced PC user: MS Word, MS Excel, MS, Power Point. Skills in working with websites and programs for distance learning, such as Padlet, Zoom, Google Classroom.</w:t>
            </w:r>
          </w:p>
          <w:p w14:paraId="29C64A33" w14:textId="77777777" w:rsidR="00AB7191" w:rsidRPr="00FF72FE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Implementation of modern teaching methods</w:t>
            </w:r>
          </w:p>
        </w:tc>
      </w:tr>
      <w:tr w:rsidR="00AB7191" w:rsidRPr="00294E13" w14:paraId="6D03CEB5" w14:textId="77777777" w:rsidTr="00AB7191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738043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0C6F58" w14:textId="77777777" w:rsidR="00AB7191" w:rsidRPr="00FF72FE" w:rsidRDefault="00AB7191" w:rsidP="00AB7191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2318571E" w14:textId="77777777" w:rsidR="00AB7191" w:rsidRPr="00FF72FE" w:rsidRDefault="00AB7191" w:rsidP="00AB7191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77D2CCB2" w14:textId="77777777" w:rsidR="00AB7191" w:rsidRPr="00CD0589" w:rsidRDefault="00AB7191" w:rsidP="00AB7191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lastRenderedPageBreak/>
              <w:t>Ability to find a common language with children, to win their trust and interest.</w:t>
            </w:r>
          </w:p>
        </w:tc>
      </w:tr>
      <w:tr w:rsidR="00AB7191" w:rsidRPr="00294E13" w14:paraId="7790F6D0" w14:textId="77777777" w:rsidTr="00AB7191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1DF44F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324C9A" w14:textId="77777777" w:rsidR="00AB7191" w:rsidRPr="002263AC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Te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aching experience rated as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“</w:t>
            </w: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good</w:t>
            </w:r>
            <w:proofErr w:type="gramEnd"/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”.</w:t>
            </w:r>
          </w:p>
          <w:p w14:paraId="52B15183" w14:textId="77777777" w:rsidR="00AB7191" w:rsidRPr="00FF72FE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AB7191" w:rsidRPr="00294E13" w14:paraId="7514AD47" w14:textId="77777777" w:rsidTr="00AB7191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597CCE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7715AC65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839C6D" w14:textId="77777777" w:rsidR="00AB7191" w:rsidRPr="004E642D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• </w:t>
            </w: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>Interests: learning other foreign languages, reading books, going to the theater, fitness classes, developing personal sports skills.</w:t>
            </w:r>
          </w:p>
        </w:tc>
      </w:tr>
    </w:tbl>
    <w:p w14:paraId="35487906" w14:textId="77777777" w:rsidR="00AB7191" w:rsidRPr="006D7089" w:rsidRDefault="00AB7191" w:rsidP="00AB719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A6191A1" w14:textId="697A4B87" w:rsidR="00AB7191" w:rsidRDefault="00AB7191">
      <w:pPr>
        <w:rPr>
          <w:lang w:val="kk-KZ"/>
        </w:rPr>
      </w:pPr>
    </w:p>
    <w:p w14:paraId="13B07334" w14:textId="77777777" w:rsidR="00AB7191" w:rsidRDefault="00AB7191">
      <w:pPr>
        <w:spacing w:after="160" w:line="259" w:lineRule="auto"/>
        <w:rPr>
          <w:lang w:val="kk-KZ"/>
        </w:rPr>
      </w:pPr>
      <w:r>
        <w:rPr>
          <w:lang w:val="kk-KZ"/>
        </w:rPr>
        <w:br w:type="page"/>
      </w:r>
    </w:p>
    <w:tbl>
      <w:tblPr>
        <w:tblpPr w:leftFromText="180" w:rightFromText="180" w:horzAnchor="page" w:tblpX="1105" w:tblpY="-1128"/>
        <w:tblW w:w="10523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37"/>
        <w:gridCol w:w="2888"/>
        <w:gridCol w:w="7498"/>
      </w:tblGrid>
      <w:tr w:rsidR="00AB7191" w:rsidRPr="00B7160F" w14:paraId="2DE59DEC" w14:textId="77777777" w:rsidTr="00AB7191">
        <w:trPr>
          <w:trHeight w:val="717"/>
        </w:trPr>
        <w:tc>
          <w:tcPr>
            <w:tcW w:w="302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A78E86C" w14:textId="77777777" w:rsidR="00AB7191" w:rsidRPr="00544057" w:rsidRDefault="00AB7191" w:rsidP="00AB7191">
            <w:pPr>
              <w:pStyle w:val="a6"/>
              <w:rPr>
                <w:color w:val="FFFFFF" w:themeColor="background1"/>
                <w:lang w:val="en-US"/>
              </w:rPr>
            </w:pPr>
          </w:p>
          <w:p w14:paraId="3B79702B" w14:textId="77777777" w:rsidR="00AB7191" w:rsidRPr="00B9794D" w:rsidRDefault="00AB7191" w:rsidP="00AB7191">
            <w:pPr>
              <w:pStyle w:val="a6"/>
            </w:pPr>
            <w:r w:rsidRPr="00B9794D">
              <w:rPr>
                <w:noProof/>
              </w:rPr>
              <w:drawing>
                <wp:inline distT="0" distB="0" distL="0" distR="0" wp14:anchorId="357180CB" wp14:editId="5E66BA58">
                  <wp:extent cx="1650924" cy="1298515"/>
                  <wp:effectExtent l="0" t="0" r="6985" b="0"/>
                  <wp:docPr id="20" name="Рисунок 20" descr="C:\Users\Галия\Downloads\WhatsApp Image 2024-10-08 at 12.32.0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Галия\Downloads\WhatsApp Image 2024-10-08 at 12.32.0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6020" cy="1341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CD101E8" w14:textId="77777777" w:rsidR="00AB7191" w:rsidRPr="00B9794D" w:rsidRDefault="00AB7191" w:rsidP="00AB7191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</w:p>
        </w:tc>
        <w:tc>
          <w:tcPr>
            <w:tcW w:w="749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942E46B" w14:textId="77777777" w:rsidR="00AB7191" w:rsidRPr="00B9794D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B9794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Оразалиев Ерасыл</w:t>
            </w:r>
          </w:p>
          <w:p w14:paraId="5641AD1E" w14:textId="77777777" w:rsidR="00AB7191" w:rsidRPr="00B9794D" w:rsidRDefault="00AB7191" w:rsidP="00AB7191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B9794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309B4658" w14:textId="77777777" w:rsidR="00AB7191" w:rsidRPr="00B9794D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9794D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 w:rsidRPr="00B979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жоғары</w:t>
            </w:r>
          </w:p>
          <w:p w14:paraId="4FE66DC4" w14:textId="77777777" w:rsidR="00AB7191" w:rsidRPr="00B9794D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9794D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 w:rsidRPr="00B979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29.08.2004</w:t>
            </w:r>
          </w:p>
          <w:p w14:paraId="560DE333" w14:textId="77777777" w:rsidR="00AB7191" w:rsidRPr="00B9794D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9794D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 w:rsidRPr="00B979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</w:t>
            </w:r>
          </w:p>
          <w:p w14:paraId="6DD2040D" w14:textId="77777777" w:rsidR="00AB7191" w:rsidRPr="00B9794D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9794D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 w:rsidRPr="00B979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Тұрмыс құрмаған </w:t>
            </w:r>
          </w:p>
          <w:p w14:paraId="2CF24F79" w14:textId="77777777" w:rsidR="00AB7191" w:rsidRPr="00B9794D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9794D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Телефон:87476679641</w:t>
            </w:r>
          </w:p>
          <w:p w14:paraId="66DFAC65" w14:textId="77777777" w:rsidR="00AB7191" w:rsidRPr="001250AF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kk-KZ" w:eastAsia="zh-CN"/>
              </w:rPr>
            </w:pPr>
            <w:proofErr w:type="spellStart"/>
            <w:r w:rsidRPr="00B9794D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B9794D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B9794D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 w:rsidRPr="00B9794D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 w:rsidRPr="00B9794D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жоқ</w:t>
            </w:r>
          </w:p>
        </w:tc>
      </w:tr>
      <w:tr w:rsidR="00AB7191" w:rsidRPr="00294E13" w14:paraId="0144DAAE" w14:textId="77777777" w:rsidTr="00AB7191">
        <w:trPr>
          <w:trHeight w:val="344"/>
        </w:trPr>
        <w:tc>
          <w:tcPr>
            <w:tcW w:w="302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CE82A8B" w14:textId="77777777" w:rsidR="00AB7191" w:rsidRPr="00B7160F" w:rsidRDefault="00AB7191" w:rsidP="00AB7191">
            <w:pPr>
              <w:widowControl w:val="0"/>
              <w:spacing w:after="0"/>
              <w:contextualSpacing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51B4FF18" w14:textId="77777777" w:rsidR="00AB7191" w:rsidRPr="00B7160F" w:rsidRDefault="00AB7191" w:rsidP="00AB7191">
            <w:pPr>
              <w:widowControl w:val="0"/>
              <w:spacing w:after="0"/>
              <w:contextualSpacing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</w:p>
        </w:tc>
        <w:tc>
          <w:tcPr>
            <w:tcW w:w="749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AB2B70" w14:textId="77777777" w:rsidR="00AB7191" w:rsidRDefault="00AB7191" w:rsidP="00AB7191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6CAE3ADB" w14:textId="77777777" w:rsidR="00AB7191" w:rsidRDefault="00AB7191" w:rsidP="00AB7191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2024 Қаңтар-2024 Ақпан</w:t>
            </w:r>
          </w:p>
          <w:p w14:paraId="7314D539" w14:textId="77777777" w:rsidR="00AB7191" w:rsidRPr="00823CE4" w:rsidRDefault="00AB7191" w:rsidP="00AB7191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Талдықорған қаласы № 15 орта мектебі коммуналдық мемлекеттік мекеме.</w:t>
            </w:r>
          </w:p>
        </w:tc>
      </w:tr>
      <w:tr w:rsidR="00AB7191" w:rsidRPr="00294E13" w14:paraId="4927EE11" w14:textId="77777777" w:rsidTr="00AB7191">
        <w:trPr>
          <w:trHeight w:val="492"/>
        </w:trPr>
        <w:tc>
          <w:tcPr>
            <w:tcW w:w="302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85F923" w14:textId="77777777" w:rsidR="00AB7191" w:rsidRPr="00B7160F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33B388D6" w14:textId="77777777" w:rsidR="00AB7191" w:rsidRPr="00B7160F" w:rsidRDefault="00AB7191" w:rsidP="00AB7191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49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99545DF" w14:textId="77777777" w:rsidR="00AB7191" w:rsidRPr="00012F73" w:rsidRDefault="00AB7191" w:rsidP="00AB7191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1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2025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3EA64478" w14:textId="77777777" w:rsidR="00AB7191" w:rsidRPr="00EE74C9" w:rsidRDefault="00AB7191" w:rsidP="00AB7191">
            <w:pPr>
              <w:shd w:val="clear" w:color="auto" w:fill="FFFFFF"/>
              <w:spacing w:after="0"/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0B9D7BE0" w14:textId="77777777" w:rsidR="00AB7191" w:rsidRPr="00012F73" w:rsidRDefault="00AB7191" w:rsidP="00AB7191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Дене шынықтыру және спорт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»</w:t>
            </w:r>
          </w:p>
          <w:p w14:paraId="33A5F068" w14:textId="77777777" w:rsidR="00AB7191" w:rsidRPr="00012F73" w:rsidRDefault="00AB7191" w:rsidP="00AB7191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  <w:p w14:paraId="000489D2" w14:textId="77777777" w:rsidR="00AB7191" w:rsidRPr="00012F73" w:rsidRDefault="00AB7191" w:rsidP="00AB7191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3,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B7191" w:rsidRPr="00294E13" w14:paraId="24F29035" w14:textId="77777777" w:rsidTr="00AB7191">
        <w:trPr>
          <w:trHeight w:val="183"/>
        </w:trPr>
        <w:tc>
          <w:tcPr>
            <w:tcW w:w="302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E4E589" w14:textId="77777777" w:rsidR="00AB7191" w:rsidRPr="00B7160F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49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7467490" w14:textId="77777777" w:rsidR="00AB7191" w:rsidRPr="00823CE4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AB7191" w:rsidRPr="00B7160F" w14:paraId="6FD8A39A" w14:textId="77777777" w:rsidTr="00AB7191">
        <w:trPr>
          <w:trHeight w:val="754"/>
        </w:trPr>
        <w:tc>
          <w:tcPr>
            <w:tcW w:w="302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892F735" w14:textId="77777777" w:rsidR="00AB7191" w:rsidRPr="00B7160F" w:rsidRDefault="00AB7191" w:rsidP="00AB7191">
            <w:pPr>
              <w:widowControl w:val="0"/>
              <w:spacing w:after="0"/>
              <w:contextualSpacing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49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9225757" w14:textId="77777777" w:rsidR="00AB7191" w:rsidRPr="00012F73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Маркетингті білу.</w:t>
            </w:r>
          </w:p>
          <w:p w14:paraId="057D6918" w14:textId="77777777" w:rsidR="00AB7191" w:rsidRPr="00012F73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Тілді білу: қазақша- ана тілім, орысша- еркін, ағылшынша –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сөздік бойынша 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</w:p>
          <w:p w14:paraId="373571F2" w14:textId="77777777" w:rsidR="00AB7191" w:rsidRPr="00012F73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18611B8C" w14:textId="77777777" w:rsidR="00AB7191" w:rsidRPr="00012F73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606A7A09" w14:textId="77777777" w:rsidR="00AB7191" w:rsidRPr="00012F73" w:rsidRDefault="00AB7191" w:rsidP="00AB7191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B7191" w:rsidRPr="00B7160F" w14:paraId="304BFE16" w14:textId="77777777" w:rsidTr="00AB7191">
        <w:trPr>
          <w:trHeight w:val="220"/>
        </w:trPr>
        <w:tc>
          <w:tcPr>
            <w:tcW w:w="302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5094035" w14:textId="77777777" w:rsidR="00AB7191" w:rsidRPr="00B7160F" w:rsidRDefault="00AB7191" w:rsidP="00AB7191">
            <w:pPr>
              <w:widowControl w:val="0"/>
              <w:spacing w:after="0"/>
              <w:contextualSpacing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49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EF1156F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71D0178A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57240FA1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1D786F21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AB7191" w:rsidRPr="00294E13" w14:paraId="02D12187" w14:textId="77777777" w:rsidTr="00AB7191">
        <w:trPr>
          <w:gridBefore w:val="1"/>
          <w:wBefore w:w="137" w:type="dxa"/>
          <w:trHeight w:val="302"/>
        </w:trPr>
        <w:tc>
          <w:tcPr>
            <w:tcW w:w="288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5F5533" w14:textId="77777777" w:rsidR="00AB7191" w:rsidRPr="00B7160F" w:rsidRDefault="00AB7191" w:rsidP="00AB7191">
            <w:pPr>
              <w:widowControl w:val="0"/>
              <w:spacing w:after="0"/>
              <w:contextualSpacing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49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A54831B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2481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жақсы» деген бағаға ие болды </w:t>
            </w:r>
          </w:p>
          <w:p w14:paraId="77368D21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AB7191" w:rsidRPr="00294E13" w14:paraId="5F17DACD" w14:textId="77777777" w:rsidTr="00AB7191">
        <w:trPr>
          <w:gridBefore w:val="1"/>
          <w:wBefore w:w="137" w:type="dxa"/>
          <w:trHeight w:val="327"/>
        </w:trPr>
        <w:tc>
          <w:tcPr>
            <w:tcW w:w="288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BFFF94F" w14:textId="77777777" w:rsidR="00AB7191" w:rsidRPr="00B7160F" w:rsidRDefault="00AB7191" w:rsidP="00AB7191">
            <w:pPr>
              <w:widowControl w:val="0"/>
              <w:spacing w:after="0"/>
              <w:contextualSpacing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ҚОСЫМША АҚПАРАТ:</w:t>
            </w:r>
          </w:p>
        </w:tc>
        <w:tc>
          <w:tcPr>
            <w:tcW w:w="749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60C0733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Құштарлығы: Басқа шет тілдерін үйрену, кітап оқу, театрларға бару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,фитнеске бару,жеке спорт дағдыларын дамыту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</w:p>
          <w:p w14:paraId="667CDC2F" w14:textId="77777777" w:rsidR="00AB7191" w:rsidRPr="00012F73" w:rsidRDefault="00AB7191" w:rsidP="00AB7191">
            <w:pPr>
              <w:pStyle w:val="a3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3131E19C" w14:textId="77777777" w:rsidR="00AB7191" w:rsidRPr="00B7160F" w:rsidRDefault="00AB7191" w:rsidP="00AB719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1A8F02B" w14:textId="77777777" w:rsidR="00AB7191" w:rsidRPr="004E642D" w:rsidRDefault="00AB7191" w:rsidP="00AB7191">
      <w:pPr>
        <w:rPr>
          <w:lang w:val="kk-KZ"/>
        </w:rPr>
      </w:pPr>
    </w:p>
    <w:p w14:paraId="29127AF0" w14:textId="77777777" w:rsidR="00AB7191" w:rsidRPr="004E642D" w:rsidRDefault="00AB7191" w:rsidP="00AB7191">
      <w:pPr>
        <w:rPr>
          <w:lang w:val="kk-KZ"/>
        </w:rPr>
      </w:pPr>
    </w:p>
    <w:p w14:paraId="45031072" w14:textId="77777777" w:rsidR="00AB7191" w:rsidRPr="004E642D" w:rsidRDefault="00AB7191" w:rsidP="00AB7191">
      <w:pPr>
        <w:rPr>
          <w:lang w:val="kk-KZ"/>
        </w:rPr>
      </w:pPr>
    </w:p>
    <w:p w14:paraId="219AB54A" w14:textId="77777777" w:rsidR="00AB7191" w:rsidRPr="004E642D" w:rsidRDefault="00AB7191" w:rsidP="00AB7191">
      <w:pPr>
        <w:rPr>
          <w:lang w:val="kk-KZ"/>
        </w:rPr>
      </w:pPr>
    </w:p>
    <w:p w14:paraId="4729A37C" w14:textId="77777777" w:rsidR="00AB7191" w:rsidRPr="004E642D" w:rsidRDefault="00AB7191" w:rsidP="00AB7191">
      <w:pPr>
        <w:rPr>
          <w:lang w:val="kk-KZ"/>
        </w:rPr>
      </w:pPr>
    </w:p>
    <w:p w14:paraId="2371B074" w14:textId="77777777" w:rsidR="00AB7191" w:rsidRPr="004E642D" w:rsidRDefault="00AB7191" w:rsidP="00AB7191">
      <w:pPr>
        <w:rPr>
          <w:lang w:val="kk-KZ"/>
        </w:rPr>
      </w:pPr>
    </w:p>
    <w:p w14:paraId="5B8B14E6" w14:textId="77777777" w:rsidR="00AB7191" w:rsidRPr="004E642D" w:rsidRDefault="00AB7191" w:rsidP="00AB7191">
      <w:pPr>
        <w:rPr>
          <w:lang w:val="kk-KZ"/>
        </w:rPr>
      </w:pPr>
    </w:p>
    <w:p w14:paraId="01ADB5B1" w14:textId="77777777" w:rsidR="00AB7191" w:rsidRPr="004E642D" w:rsidRDefault="00AB7191" w:rsidP="00AB7191">
      <w:pPr>
        <w:rPr>
          <w:lang w:val="kk-KZ"/>
        </w:rPr>
      </w:pPr>
    </w:p>
    <w:p w14:paraId="001FFDA1" w14:textId="77777777" w:rsidR="00AB7191" w:rsidRPr="004E642D" w:rsidRDefault="00AB7191" w:rsidP="00AB7191">
      <w:pPr>
        <w:rPr>
          <w:lang w:val="kk-KZ"/>
        </w:rPr>
      </w:pPr>
    </w:p>
    <w:p w14:paraId="6651B10D" w14:textId="77777777" w:rsidR="00AB7191" w:rsidRPr="004E642D" w:rsidRDefault="00AB7191" w:rsidP="00AB7191">
      <w:pPr>
        <w:rPr>
          <w:lang w:val="kk-KZ"/>
        </w:rPr>
      </w:pPr>
    </w:p>
    <w:p w14:paraId="67022CF6" w14:textId="77777777" w:rsidR="00AB7191" w:rsidRPr="004E642D" w:rsidRDefault="00AB7191" w:rsidP="00AB7191">
      <w:pPr>
        <w:rPr>
          <w:lang w:val="kk-KZ"/>
        </w:rPr>
      </w:pPr>
    </w:p>
    <w:p w14:paraId="5983C2DD" w14:textId="77777777" w:rsidR="00AB7191" w:rsidRPr="004E642D" w:rsidRDefault="00AB7191" w:rsidP="00AB7191">
      <w:pPr>
        <w:rPr>
          <w:lang w:val="kk-KZ"/>
        </w:rPr>
      </w:pPr>
    </w:p>
    <w:p w14:paraId="2ED78EE6" w14:textId="77777777" w:rsidR="00AB7191" w:rsidRPr="004E642D" w:rsidRDefault="00AB7191" w:rsidP="00AB7191">
      <w:pPr>
        <w:rPr>
          <w:lang w:val="kk-KZ"/>
        </w:rPr>
      </w:pPr>
    </w:p>
    <w:p w14:paraId="1E91D5A3" w14:textId="77777777" w:rsidR="00AB7191" w:rsidRPr="004E642D" w:rsidRDefault="00AB7191" w:rsidP="00AB7191">
      <w:pPr>
        <w:rPr>
          <w:lang w:val="kk-KZ"/>
        </w:rPr>
      </w:pPr>
    </w:p>
    <w:p w14:paraId="5BBD9E03" w14:textId="77777777" w:rsidR="00AB7191" w:rsidRPr="004E642D" w:rsidRDefault="00AB7191" w:rsidP="00AB7191">
      <w:pPr>
        <w:rPr>
          <w:lang w:val="kk-KZ"/>
        </w:rPr>
      </w:pPr>
    </w:p>
    <w:p w14:paraId="1463C417" w14:textId="77777777" w:rsidR="00AB7191" w:rsidRDefault="00AB7191" w:rsidP="00AB7191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2666884" w14:textId="77777777" w:rsidR="00AB7191" w:rsidRDefault="00AB7191" w:rsidP="00AB7191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3DC478B4" w14:textId="77777777" w:rsidR="00AB7191" w:rsidRDefault="00AB7191" w:rsidP="00AB7191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4711"/>
        <w:gridCol w:w="2974"/>
      </w:tblGrid>
      <w:tr w:rsidR="00AB7191" w:rsidRPr="003C6A42" w14:paraId="268D21C0" w14:textId="77777777" w:rsidTr="00AB7191">
        <w:trPr>
          <w:trHeight w:val="2466"/>
        </w:trPr>
        <w:tc>
          <w:tcPr>
            <w:tcW w:w="2974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5768AF" w14:textId="77777777" w:rsidR="00AB7191" w:rsidRPr="007F4E97" w:rsidRDefault="00AB7191" w:rsidP="00AB7191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607B091" wp14:editId="100D620D">
                  <wp:extent cx="1695404" cy="1333500"/>
                  <wp:effectExtent l="0" t="0" r="635" b="0"/>
                  <wp:docPr id="21" name="Рисунок 21" descr="C:\Users\Галия\Downloads\WhatsApp Image 2024-10-08 at 12.32.0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Галия\Downloads\WhatsApp Image 2024-10-08 at 12.32.0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5653" cy="13730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5" w:type="dxa"/>
            <w:gridSpan w:val="2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57CC80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Оразалиев Ерасыл</w:t>
            </w:r>
          </w:p>
          <w:p w14:paraId="444D3CEA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</w:p>
          <w:p w14:paraId="6226C4EE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Образование: высшее</w:t>
            </w:r>
          </w:p>
          <w:p w14:paraId="045DDC32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Дата рождения: 29.08.2004</w:t>
            </w: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г.</w:t>
            </w:r>
          </w:p>
          <w:p w14:paraId="1FD515B3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Город: Талдыкорган</w:t>
            </w:r>
          </w:p>
          <w:p w14:paraId="4CAE3BF5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Семейное положение: Не женат</w:t>
            </w:r>
          </w:p>
          <w:p w14:paraId="533F0E3A" w14:textId="77777777" w:rsidR="00AB7191" w:rsidRPr="00EE74C9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87476679641</w:t>
            </w:r>
          </w:p>
          <w:p w14:paraId="3511BA50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0425507B" w14:textId="77777777" w:rsidR="00AB7191" w:rsidRPr="003C6A42" w:rsidRDefault="00AB7191" w:rsidP="00AB7191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Электронная почта: нет</w:t>
            </w:r>
          </w:p>
        </w:tc>
      </w:tr>
      <w:tr w:rsidR="00AB7191" w:rsidRPr="00E56468" w14:paraId="18EADC80" w14:textId="77777777" w:rsidTr="00AB7191">
        <w:tc>
          <w:tcPr>
            <w:tcW w:w="2974" w:type="dxa"/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549CE4" w14:textId="77777777" w:rsidR="00AB7191" w:rsidRPr="00530710" w:rsidRDefault="00AB7191" w:rsidP="00AB7191">
            <w:pPr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ОПЫТ РАБОТЫ</w:t>
            </w:r>
          </w:p>
          <w:p w14:paraId="3C139E03" w14:textId="77777777" w:rsidR="00AB7191" w:rsidRPr="007F4E97" w:rsidRDefault="00AB7191" w:rsidP="00AB7191">
            <w:pPr>
              <w:widowControl w:val="0"/>
              <w:spacing w:after="0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8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A1A1FE" w14:textId="77777777" w:rsidR="00AB7191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6ED0835C" w14:textId="77777777" w:rsidR="00AB7191" w:rsidRPr="001B27F1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2024 Январь</w:t>
            </w:r>
            <w:r w:rsidRPr="001B27F1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-2024 Февраль</w:t>
            </w:r>
          </w:p>
          <w:p w14:paraId="504C4473" w14:textId="77777777" w:rsidR="00AB7191" w:rsidRPr="001B27F1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1B27F1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1B27F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Средняя школа</w:t>
            </w:r>
            <w:r w:rsidRPr="003D07BE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№ 15</w:t>
            </w:r>
            <w:r w:rsidRPr="001B27F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коммунальное государственное учреждение.</w:t>
            </w:r>
          </w:p>
        </w:tc>
      </w:tr>
      <w:tr w:rsidR="00AB7191" w:rsidRPr="00E56468" w14:paraId="693115D8" w14:textId="77777777" w:rsidTr="00AB7191">
        <w:tc>
          <w:tcPr>
            <w:tcW w:w="2974" w:type="dxa"/>
            <w:tcBorders>
              <w:top w:val="nil"/>
            </w:tcBorders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519E37C" w14:textId="77777777" w:rsidR="00AB7191" w:rsidRPr="007F4E97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4D38BC60" w14:textId="77777777" w:rsidR="00AB7191" w:rsidRPr="007F4E97" w:rsidRDefault="00AB7191" w:rsidP="00AB7191">
            <w:pPr>
              <w:widowControl w:val="0"/>
              <w:spacing w:after="0" w:line="240" w:lineRule="auto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9F8EC9" w14:textId="77777777" w:rsidR="00AB7191" w:rsidRPr="003C6A42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Место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Жансугирова, г. Талдыкорган (2021-2025 гг.).</w:t>
            </w:r>
          </w:p>
          <w:p w14:paraId="48357BAD" w14:textId="77777777" w:rsidR="00AB7191" w:rsidRPr="003C6A42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Факультет: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46D680B3" w14:textId="77777777" w:rsidR="00AB7191" w:rsidRPr="003C6A42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Образовательная программа: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«Физическая культура и спорт»</w:t>
            </w:r>
          </w:p>
          <w:p w14:paraId="2E143F9A" w14:textId="77777777" w:rsidR="00AB7191" w:rsidRPr="003C6A42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Форма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Очная</w:t>
            </w:r>
          </w:p>
          <w:p w14:paraId="59D8B1FD" w14:textId="77777777" w:rsidR="00AB7191" w:rsidRPr="007F4E97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Общий средний балл (GPA) составляет 3,7.</w:t>
            </w:r>
          </w:p>
        </w:tc>
      </w:tr>
      <w:tr w:rsidR="00AB7191" w:rsidRPr="00F634C5" w14:paraId="30AC9431" w14:textId="77777777" w:rsidTr="00AB7191">
        <w:trPr>
          <w:gridAfter w:val="1"/>
          <w:wAfter w:w="2974" w:type="dxa"/>
        </w:trPr>
        <w:tc>
          <w:tcPr>
            <w:tcW w:w="768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1FDEA1" w14:textId="77777777" w:rsidR="00AB7191" w:rsidRPr="00C1009A" w:rsidRDefault="00AB7191" w:rsidP="00AB7191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</w:pPr>
          </w:p>
        </w:tc>
      </w:tr>
      <w:tr w:rsidR="00AB7191" w:rsidRPr="002263AC" w14:paraId="64022B35" w14:textId="77777777" w:rsidTr="00AB7191">
        <w:tc>
          <w:tcPr>
            <w:tcW w:w="2974" w:type="dxa"/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BDDD23" w14:textId="77777777" w:rsidR="00AB7191" w:rsidRPr="00E56468" w:rsidRDefault="00AB7191" w:rsidP="00AB7191">
            <w:pPr>
              <w:widowControl w:val="0"/>
              <w:spacing w:after="0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D97089" w14:textId="77777777" w:rsidR="00AB7191" w:rsidRPr="003C6A42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маркетинга.</w:t>
            </w:r>
          </w:p>
          <w:p w14:paraId="25BF3C65" w14:textId="77777777" w:rsidR="00AB7191" w:rsidRPr="003C6A42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языка: казахский – мой родной язык, русский – свободно, английский – по словарю.</w:t>
            </w:r>
          </w:p>
          <w:p w14:paraId="347CB5A6" w14:textId="77777777" w:rsidR="00AB7191" w:rsidRPr="003C6A42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Опытный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Point.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сайтами и программами для дистанционного обучения, такими как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Padlet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Zoom, Google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Classroom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2F517BAB" w14:textId="77777777" w:rsidR="00AB7191" w:rsidRPr="003C2979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Внедрение современных методов обучения</w:t>
            </w:r>
          </w:p>
        </w:tc>
      </w:tr>
      <w:tr w:rsidR="00AB7191" w:rsidRPr="00E56468" w14:paraId="085F0539" w14:textId="77777777" w:rsidTr="00AB7191">
        <w:trPr>
          <w:trHeight w:val="758"/>
        </w:trPr>
        <w:tc>
          <w:tcPr>
            <w:tcW w:w="2974" w:type="dxa"/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2407329" w14:textId="77777777" w:rsidR="00AB7191" w:rsidRPr="00510AB1" w:rsidRDefault="00AB7191" w:rsidP="00AB7191">
            <w:pPr>
              <w:widowControl w:val="0"/>
              <w:spacing w:after="0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8EBCBE" w14:textId="77777777" w:rsidR="00AB7191" w:rsidRPr="003C6A42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Ответственность, компетентность, организаторские и управленческие навыки,</w:t>
            </w:r>
          </w:p>
          <w:p w14:paraId="27EB9E7D" w14:textId="77777777" w:rsidR="00AB7191" w:rsidRPr="003C6A42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• Требовательный, творческий подход к задачам </w:t>
            </w:r>
          </w:p>
          <w:p w14:paraId="152BF69B" w14:textId="77777777" w:rsidR="00AB7191" w:rsidRPr="00510AB1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Грамотное письменное и устное общение</w:t>
            </w:r>
          </w:p>
          <w:p w14:paraId="52A05FF0" w14:textId="77777777" w:rsidR="00AB7191" w:rsidRDefault="00AB7191" w:rsidP="00AB71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</w:p>
          <w:p w14:paraId="6D8D6CE6" w14:textId="77777777" w:rsidR="00AB7191" w:rsidRPr="00510AB1" w:rsidRDefault="00AB7191" w:rsidP="00AB71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</w:p>
          <w:p w14:paraId="6597B747" w14:textId="77777777" w:rsidR="00AB7191" w:rsidRPr="00AD35A1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Умение находить общий язык с детьми.</w:t>
            </w:r>
          </w:p>
        </w:tc>
      </w:tr>
      <w:tr w:rsidR="00AB7191" w:rsidRPr="00E56468" w14:paraId="1AB3CEF3" w14:textId="77777777" w:rsidTr="00AB7191">
        <w:trPr>
          <w:trHeight w:val="1041"/>
        </w:trPr>
        <w:tc>
          <w:tcPr>
            <w:tcW w:w="2974" w:type="dxa"/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581ACC" w14:textId="77777777" w:rsidR="00AB7191" w:rsidRPr="00E56468" w:rsidRDefault="00AB7191" w:rsidP="00AB7191">
            <w:pPr>
              <w:widowControl w:val="0"/>
              <w:spacing w:after="0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08DBB4" w14:textId="77777777" w:rsidR="00AB7191" w:rsidRPr="002263AC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Педагогиче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ская практика оценена на «</w:t>
            </w: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хорошо».</w:t>
            </w:r>
          </w:p>
          <w:p w14:paraId="61E148D4" w14:textId="77777777" w:rsidR="00AB7191" w:rsidRPr="00360E42" w:rsidRDefault="00AB7191" w:rsidP="00AB7191">
            <w:pPr>
              <w:shd w:val="clear" w:color="auto" w:fill="FFFFFF"/>
              <w:spacing w:after="0" w:line="240" w:lineRule="auto"/>
              <w:ind w:left="720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</w:p>
        </w:tc>
      </w:tr>
      <w:tr w:rsidR="00AB7191" w:rsidRPr="004E642D" w14:paraId="59188589" w14:textId="77777777" w:rsidTr="00AB7191">
        <w:tc>
          <w:tcPr>
            <w:tcW w:w="2974" w:type="dxa"/>
            <w:tcBorders>
              <w:top w:val="nil"/>
            </w:tcBorders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170342" w14:textId="77777777" w:rsidR="00AB7191" w:rsidRPr="00E56468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0E50A04" w14:textId="77777777" w:rsidR="00AB7191" w:rsidRPr="00E56468" w:rsidRDefault="00AB7191" w:rsidP="00AB7191">
            <w:pPr>
              <w:widowControl w:val="0"/>
              <w:spacing w:after="0" w:line="240" w:lineRule="auto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BE0BDA" w14:textId="77777777" w:rsidR="00AB7191" w:rsidRPr="00AD35A1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5ED98036" w14:textId="77777777" w:rsidR="00AB7191" w:rsidRPr="00C1009A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</w:pP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>• Интересы: изучение других иностранных языков, чтение книг, походы в театры, занятия фитнесом, развитие личных спортивных навыков.</w:t>
            </w:r>
          </w:p>
        </w:tc>
      </w:tr>
    </w:tbl>
    <w:p w14:paraId="1CC7C485" w14:textId="77777777" w:rsidR="00AB7191" w:rsidRPr="004E642D" w:rsidRDefault="00AB7191" w:rsidP="00AB7191"/>
    <w:p w14:paraId="36CADD70" w14:textId="77777777" w:rsidR="00AB7191" w:rsidRPr="004E642D" w:rsidRDefault="00AB7191" w:rsidP="00AB7191"/>
    <w:p w14:paraId="1F9DD13B" w14:textId="77777777" w:rsidR="00AB7191" w:rsidRPr="004E642D" w:rsidRDefault="00AB7191" w:rsidP="00AB7191"/>
    <w:p w14:paraId="0470791D" w14:textId="77777777" w:rsidR="00AB7191" w:rsidRPr="004E642D" w:rsidRDefault="00AB7191" w:rsidP="00AB7191"/>
    <w:p w14:paraId="69E2F53F" w14:textId="77777777" w:rsidR="00AB7191" w:rsidRPr="004E642D" w:rsidRDefault="00AB7191" w:rsidP="00AB7191"/>
    <w:p w14:paraId="42E75611" w14:textId="77777777" w:rsidR="00AB7191" w:rsidRPr="004E642D" w:rsidRDefault="00AB7191" w:rsidP="00AB7191"/>
    <w:p w14:paraId="3FDD9E65" w14:textId="77777777" w:rsidR="00AB7191" w:rsidRPr="004E642D" w:rsidRDefault="00AB7191" w:rsidP="00AB7191"/>
    <w:p w14:paraId="341268D3" w14:textId="77777777" w:rsidR="00AB7191" w:rsidRPr="004E642D" w:rsidRDefault="00AB7191" w:rsidP="00AB7191"/>
    <w:p w14:paraId="414C4237" w14:textId="77777777" w:rsidR="00AB7191" w:rsidRPr="004E642D" w:rsidRDefault="00AB7191" w:rsidP="00AB7191"/>
    <w:p w14:paraId="25951079" w14:textId="77777777" w:rsidR="00AB7191" w:rsidRPr="004E642D" w:rsidRDefault="00AB7191" w:rsidP="00AB7191"/>
    <w:p w14:paraId="62A5B949" w14:textId="77777777" w:rsidR="00AB7191" w:rsidRPr="004E642D" w:rsidRDefault="00AB7191" w:rsidP="00AB7191"/>
    <w:p w14:paraId="0AC222BA" w14:textId="77777777" w:rsidR="00AB7191" w:rsidRPr="004E642D" w:rsidRDefault="00AB7191" w:rsidP="00AB7191"/>
    <w:p w14:paraId="54BB010D" w14:textId="77777777" w:rsidR="00AB7191" w:rsidRPr="004E642D" w:rsidRDefault="00AB7191" w:rsidP="00AB7191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AB7191" w:rsidRPr="001250AF" w14:paraId="3D137D8E" w14:textId="77777777" w:rsidTr="00AB7191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5243481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6C77491D" wp14:editId="373CC6CF">
                  <wp:extent cx="1695404" cy="1333500"/>
                  <wp:effectExtent l="0" t="0" r="635" b="0"/>
                  <wp:docPr id="22" name="Рисунок 22" descr="C:\Users\Галия\Downloads\WhatsApp Image 2024-10-08 at 12.32.0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Галия\Downloads\WhatsApp Image 2024-10-08 at 12.32.0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5653" cy="13730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FEF81A" w14:textId="77777777" w:rsidR="00AB7191" w:rsidRPr="000C5D04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Orazaliev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Erasil</w:t>
            </w:r>
            <w:proofErr w:type="spellEnd"/>
          </w:p>
          <w:p w14:paraId="6880E2F9" w14:textId="77777777" w:rsidR="00AB7191" w:rsidRPr="006E733B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Teacher</w:t>
            </w:r>
          </w:p>
          <w:p w14:paraId="33904918" w14:textId="77777777" w:rsidR="00AB7191" w:rsidRPr="006E733B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Education: higher</w:t>
            </w:r>
          </w:p>
          <w:p w14:paraId="4150E101" w14:textId="77777777" w:rsidR="00AB7191" w:rsidRPr="006E733B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Date of birth: 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29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.0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8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.2004у.</w:t>
            </w:r>
          </w:p>
          <w:p w14:paraId="56D4C18C" w14:textId="77777777" w:rsidR="00AB7191" w:rsidRPr="006E733B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City: Taldykorgan</w:t>
            </w:r>
          </w:p>
          <w:p w14:paraId="3B11FE10" w14:textId="77777777" w:rsidR="00AB7191" w:rsidRPr="006E733B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Marital status: Single</w:t>
            </w:r>
          </w:p>
          <w:p w14:paraId="3C4C7C5C" w14:textId="77777777" w:rsidR="00AB7191" w:rsidRPr="006E733B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Phone: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87714390122</w:t>
            </w:r>
          </w:p>
          <w:p w14:paraId="5D4BB960" w14:textId="77777777" w:rsidR="00AB7191" w:rsidRPr="006D5237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Email: no</w:t>
            </w:r>
          </w:p>
        </w:tc>
      </w:tr>
      <w:tr w:rsidR="00AB7191" w:rsidRPr="00294E13" w14:paraId="4DFF6B85" w14:textId="77777777" w:rsidTr="00AB7191">
        <w:tc>
          <w:tcPr>
            <w:tcW w:w="3050" w:type="dxa"/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C476B8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1F0B4B49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53EC37" w14:textId="77777777" w:rsidR="00AB7191" w:rsidRPr="002263AC" w:rsidRDefault="00AB7191" w:rsidP="00AB7191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Physical education and art</w:t>
            </w:r>
          </w:p>
          <w:p w14:paraId="2199B267" w14:textId="77777777" w:rsidR="00AB7191" w:rsidRPr="001B27F1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1B27F1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2024 January-2024 February</w:t>
            </w:r>
          </w:p>
          <w:p w14:paraId="205DEAA4" w14:textId="77777777" w:rsidR="00AB7191" w:rsidRPr="006D5237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1B27F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Secondar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y school </w:t>
            </w:r>
            <w:r w:rsidRPr="00B9794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№</w:t>
            </w:r>
            <w:r w:rsidRPr="001B27F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,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15 </w:t>
            </w:r>
            <w:r w:rsidRPr="001B27F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communal</w:t>
            </w:r>
            <w:proofErr w:type="gramEnd"/>
            <w:r w:rsidRPr="001B27F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government institution.</w:t>
            </w:r>
          </w:p>
        </w:tc>
      </w:tr>
      <w:tr w:rsidR="00AB7191" w:rsidRPr="00294E13" w14:paraId="4006713B" w14:textId="77777777" w:rsidTr="00AB7191">
        <w:tc>
          <w:tcPr>
            <w:tcW w:w="3050" w:type="dxa"/>
            <w:tcBorders>
              <w:top w:val="nil"/>
            </w:tcBorders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ACCB444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7A2C8491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8E6B626" w14:textId="77777777" w:rsidR="00AB7191" w:rsidRPr="002263AC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Place of study: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Zhetysu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University named after Ilyas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Zhansugirov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,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Taldykorgan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(2021-2025).</w:t>
            </w:r>
          </w:p>
          <w:p w14:paraId="65E692DD" w14:textId="77777777" w:rsidR="00AB7191" w:rsidRPr="002263AC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 Physical Education and Art</w:t>
            </w:r>
          </w:p>
          <w:p w14:paraId="599D17ED" w14:textId="77777777" w:rsidR="00AB7191" w:rsidRPr="002263AC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program: "Physical Education and Sports"</w:t>
            </w:r>
          </w:p>
          <w:p w14:paraId="7AABD1A9" w14:textId="77777777" w:rsidR="00AB7191" w:rsidRPr="002263AC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 Full-time</w:t>
            </w:r>
          </w:p>
          <w:p w14:paraId="2C97362F" w14:textId="77777777" w:rsidR="00AB7191" w:rsidRPr="00FF72FE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The overall average grade (GPA) is 3.7.</w:t>
            </w:r>
          </w:p>
        </w:tc>
      </w:tr>
      <w:tr w:rsidR="00AB7191" w:rsidRPr="00294E13" w14:paraId="0118AA52" w14:textId="77777777" w:rsidTr="00AB7191">
        <w:tc>
          <w:tcPr>
            <w:tcW w:w="3050" w:type="dxa"/>
            <w:tcBorders>
              <w:top w:val="nil"/>
            </w:tcBorders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232BB33" w14:textId="77777777" w:rsidR="00AB7191" w:rsidRPr="00AB7191" w:rsidRDefault="00AB7191" w:rsidP="00AB7191">
            <w:pPr>
              <w:widowControl w:val="0"/>
              <w:tabs>
                <w:tab w:val="left" w:pos="1230"/>
              </w:tabs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447A66" w14:textId="77777777" w:rsidR="00AB7191" w:rsidRPr="00FF72FE" w:rsidRDefault="00AB7191" w:rsidP="00AB7191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AB7191" w:rsidRPr="00294E13" w14:paraId="643557ED" w14:textId="77777777" w:rsidTr="00AB7191">
        <w:tc>
          <w:tcPr>
            <w:tcW w:w="3050" w:type="dxa"/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4ACAA8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4D51B9" w14:textId="77777777" w:rsidR="00AB7191" w:rsidRPr="002263AC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Marketing knowledge.</w:t>
            </w:r>
          </w:p>
          <w:p w14:paraId="3B44D826" w14:textId="77777777" w:rsidR="00AB7191" w:rsidRPr="002263AC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Language skills: Kazakh is my native language, Russian is fluent, English is from a dictionary.</w:t>
            </w:r>
          </w:p>
          <w:p w14:paraId="5B24F2E5" w14:textId="77777777" w:rsidR="00AB7191" w:rsidRPr="002263AC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Experienced PC user: MS Word, MS Excel, MS, Power Point. Skills in working with websites and programs for distance learning, such as Padlet, Zoom, Google Classroom.</w:t>
            </w:r>
          </w:p>
          <w:p w14:paraId="33872F7B" w14:textId="77777777" w:rsidR="00AB7191" w:rsidRPr="00FF72FE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Implementation of modern teaching methods</w:t>
            </w:r>
          </w:p>
        </w:tc>
      </w:tr>
      <w:tr w:rsidR="00AB7191" w:rsidRPr="00294E13" w14:paraId="6825F670" w14:textId="77777777" w:rsidTr="00AB7191">
        <w:trPr>
          <w:trHeight w:val="758"/>
        </w:trPr>
        <w:tc>
          <w:tcPr>
            <w:tcW w:w="3050" w:type="dxa"/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7AFB8F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117C56" w14:textId="77777777" w:rsidR="00AB7191" w:rsidRPr="00FF72FE" w:rsidRDefault="00AB7191" w:rsidP="00AB7191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13DBAB90" w14:textId="77777777" w:rsidR="00AB7191" w:rsidRPr="00FF72FE" w:rsidRDefault="00AB7191" w:rsidP="00AB7191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6D516F41" w14:textId="77777777" w:rsidR="00AB7191" w:rsidRPr="00CD0589" w:rsidRDefault="00AB7191" w:rsidP="00AB7191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Ability to find a common language with children, to win their trust and interest.</w:t>
            </w:r>
          </w:p>
        </w:tc>
      </w:tr>
      <w:tr w:rsidR="00AB7191" w:rsidRPr="00294E13" w14:paraId="78F04EA4" w14:textId="77777777" w:rsidTr="00AB7191">
        <w:trPr>
          <w:trHeight w:val="1041"/>
        </w:trPr>
        <w:tc>
          <w:tcPr>
            <w:tcW w:w="3050" w:type="dxa"/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6C2133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6425454" w14:textId="77777777" w:rsidR="00AB7191" w:rsidRPr="002263AC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Te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aching experience rated as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“</w:t>
            </w: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good</w:t>
            </w:r>
            <w:proofErr w:type="gramEnd"/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”.</w:t>
            </w:r>
          </w:p>
          <w:p w14:paraId="29A9FA33" w14:textId="77777777" w:rsidR="00AB7191" w:rsidRPr="00FF72FE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AB7191" w:rsidRPr="00294E13" w14:paraId="6D6ECDD7" w14:textId="77777777" w:rsidTr="00AB7191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FFFFFF" w:themeFill="background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605DACC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 xml:space="preserve">ADDITIONAL INFORMATION: </w:t>
            </w:r>
          </w:p>
          <w:p w14:paraId="19A78945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49E8A5" w14:textId="77777777" w:rsidR="00AB7191" w:rsidRPr="004E642D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• </w:t>
            </w: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>Interests: learning other foreign languages, reading books, going to the theater, fitness classes, developing personal sports skills.</w:t>
            </w:r>
          </w:p>
        </w:tc>
      </w:tr>
    </w:tbl>
    <w:p w14:paraId="4EDBB162" w14:textId="77777777" w:rsidR="00AB7191" w:rsidRPr="006D7089" w:rsidRDefault="00AB7191" w:rsidP="00AB719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D30D53E" w14:textId="77777777" w:rsidR="00AB7191" w:rsidRPr="004E642D" w:rsidRDefault="00AB7191" w:rsidP="00AB7191">
      <w:pPr>
        <w:rPr>
          <w:lang w:val="en-US"/>
        </w:rPr>
      </w:pPr>
    </w:p>
    <w:p w14:paraId="68E9B965" w14:textId="136EC424" w:rsidR="00AB7191" w:rsidRDefault="00AB7191">
      <w:pPr>
        <w:rPr>
          <w:lang w:val="en-US"/>
        </w:rPr>
      </w:pPr>
    </w:p>
    <w:p w14:paraId="1B67425E" w14:textId="77777777" w:rsidR="00AB7191" w:rsidRDefault="00AB7191">
      <w:pPr>
        <w:spacing w:after="160" w:line="259" w:lineRule="auto"/>
        <w:rPr>
          <w:lang w:val="en-US"/>
        </w:rPr>
      </w:pPr>
      <w:r>
        <w:rPr>
          <w:lang w:val="en-US"/>
        </w:rPr>
        <w:br w:type="page"/>
      </w:r>
    </w:p>
    <w:tbl>
      <w:tblPr>
        <w:tblpPr w:leftFromText="180" w:rightFromText="180" w:horzAnchor="page" w:tblpX="1105" w:tblpY="-1128"/>
        <w:tblW w:w="1080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141"/>
        <w:gridCol w:w="2964"/>
        <w:gridCol w:w="7695"/>
      </w:tblGrid>
      <w:tr w:rsidR="00AB7191" w14:paraId="32EA3031" w14:textId="77777777" w:rsidTr="00AB7191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66D8203" w14:textId="77777777" w:rsidR="00AB7191" w:rsidRDefault="00AB7191" w:rsidP="00AB7191">
            <w:pPr>
              <w:pStyle w:val="a6"/>
              <w:rPr>
                <w:lang w:val="kk-KZ"/>
              </w:rPr>
            </w:pPr>
            <w:r>
              <w:rPr>
                <w:noProof/>
              </w:rPr>
              <w:lastRenderedPageBreak/>
              <w:drawing>
                <wp:inline distT="0" distB="0" distL="114300" distR="114300" wp14:anchorId="24799489" wp14:editId="6744157F">
                  <wp:extent cx="1611630" cy="1856105"/>
                  <wp:effectExtent l="0" t="0" r="7620" b="10795"/>
                  <wp:docPr id="23" name="Изображение 3" descr="d5fa29be-0a0e-413a-8781-3aaef837e5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Изображение 3" descr="d5fa29be-0a0e-413a-8781-3aaef837e541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1630" cy="1856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221B6BB" w14:textId="77777777" w:rsidR="00AB7191" w:rsidRDefault="00AB7191" w:rsidP="00AB7191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AB7191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C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атыбалдиев Нұрбол Сәрсенәліұлы </w:t>
            </w:r>
          </w:p>
          <w:p w14:paraId="426C17B3" w14:textId="77777777" w:rsidR="00AB7191" w:rsidRDefault="00AB7191" w:rsidP="00AB7191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47D5F9DB" w14:textId="77777777" w:rsidR="00AB7191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жоғары</w:t>
            </w:r>
          </w:p>
          <w:p w14:paraId="76DF1980" w14:textId="77777777" w:rsidR="00AB7191" w:rsidRPr="00191263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19126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04.02.2004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</w:t>
            </w:r>
            <w:r w:rsidRPr="0019126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  <w:p w14:paraId="67E2469F" w14:textId="77777777" w:rsidR="00AB7191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</w:t>
            </w:r>
          </w:p>
          <w:p w14:paraId="6EBC3D2B" w14:textId="77777777" w:rsidR="00AB7191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Тұрмыс құрмаған </w:t>
            </w:r>
          </w:p>
          <w:p w14:paraId="46837AAE" w14:textId="77777777" w:rsidR="00AB7191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Телефон:87066709692</w:t>
            </w:r>
          </w:p>
          <w:p w14:paraId="3D0639F5" w14:textId="77777777" w:rsidR="00AB7191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kk-KZ" w:eastAsia="zh-CN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жоқ</w:t>
            </w:r>
          </w:p>
        </w:tc>
      </w:tr>
      <w:tr w:rsidR="00AB7191" w:rsidRPr="00294E13" w14:paraId="1A03595A" w14:textId="77777777" w:rsidTr="00AB7191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478684" w14:textId="77777777" w:rsidR="00AB7191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1C005112" w14:textId="77777777" w:rsidR="00AB7191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32CE38" w14:textId="77777777" w:rsidR="00AB7191" w:rsidRDefault="00AB7191" w:rsidP="00AB7191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5F1E1A66" w14:textId="77777777" w:rsidR="00AB7191" w:rsidRDefault="00AB7191" w:rsidP="00AB7191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2024 Қаңтар-2</w:t>
            </w:r>
            <w:r w:rsidRPr="00191263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025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Pr="00191263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әуір</w:t>
            </w:r>
          </w:p>
          <w:p w14:paraId="20E7B604" w14:textId="77777777" w:rsidR="00AB7191" w:rsidRDefault="00AB7191" w:rsidP="00AB7191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 Қаратал ауданы</w:t>
            </w:r>
            <w:r w:rsidRPr="0019126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Қаражиде ауылы</w:t>
            </w:r>
            <w:r w:rsidRPr="0019126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Елтай атындағы орта мектебі</w:t>
            </w:r>
          </w:p>
          <w:p w14:paraId="743E6DB3" w14:textId="77777777" w:rsidR="00AB7191" w:rsidRDefault="00AB7191" w:rsidP="00AB7191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Сарыбұлақ бастауыш мектібімен коммуналдық мемлекеттік мекемесі</w:t>
            </w:r>
          </w:p>
        </w:tc>
      </w:tr>
      <w:tr w:rsidR="00AB7191" w:rsidRPr="00294E13" w14:paraId="42A41566" w14:textId="77777777" w:rsidTr="00AB7191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8785C6" w14:textId="77777777" w:rsidR="00AB7191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2323B9A0" w14:textId="77777777" w:rsidR="00AB7191" w:rsidRDefault="00AB7191" w:rsidP="00AB7191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94E78C" w14:textId="77777777" w:rsidR="00AB7191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Ілияс Жансүгіров атындағы Жетісу университеті, Талдықорған қаласы (2021- 2025.) </w:t>
            </w:r>
          </w:p>
          <w:p w14:paraId="6783B714" w14:textId="77777777" w:rsidR="00AB7191" w:rsidRDefault="00AB7191" w:rsidP="00AB7191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43137692" w14:textId="77777777" w:rsidR="00AB7191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«Дене шынықтыру және спорт»</w:t>
            </w:r>
          </w:p>
          <w:p w14:paraId="5CB8A5FD" w14:textId="77777777" w:rsidR="00AB7191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формасы: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  <w:p w14:paraId="32C4CAC7" w14:textId="77777777" w:rsidR="00AB7191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3,7 құрайды.</w:t>
            </w:r>
          </w:p>
        </w:tc>
      </w:tr>
      <w:tr w:rsidR="00AB7191" w14:paraId="12252140" w14:textId="77777777" w:rsidTr="00AB7191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BD5D37B" w14:textId="77777777" w:rsidR="00AB7191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451EDEF7" w14:textId="77777777" w:rsidR="00AB7191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C5C75EF" w14:textId="77777777" w:rsidR="00AB7191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AB7191" w14:paraId="1CF35431" w14:textId="77777777" w:rsidTr="00AB7191">
        <w:trPr>
          <w:trHeight w:val="2480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795C68" w14:textId="77777777" w:rsidR="00AB7191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BDAD88D" w14:textId="77777777" w:rsidR="00AB7191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Маркетингті білу.</w:t>
            </w:r>
          </w:p>
          <w:p w14:paraId="65B259BC" w14:textId="77777777" w:rsidR="00AB7191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Тілді білу: қазақша- ана тілім, орысша- еркін, ағылшынша – сөздік бойынша .</w:t>
            </w:r>
          </w:p>
          <w:p w14:paraId="06296A33" w14:textId="77777777" w:rsidR="00AB7191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7DDBE564" w14:textId="77777777" w:rsidR="00AB7191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77FC1660" w14:textId="77777777" w:rsidR="00AB7191" w:rsidRDefault="00AB7191" w:rsidP="00AB7191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B7191" w14:paraId="2297556E" w14:textId="77777777" w:rsidTr="00AB7191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F1A442" w14:textId="77777777" w:rsidR="00AB7191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374440" w14:textId="77777777" w:rsidR="00AB7191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35424802" w14:textId="77777777" w:rsidR="00AB7191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4AD138D6" w14:textId="77777777" w:rsidR="00AB7191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577E47DA" w14:textId="77777777" w:rsidR="00AB7191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AB7191" w:rsidRPr="00294E13" w14:paraId="79ECD79C" w14:textId="77777777" w:rsidTr="00AB7191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B531A2" w14:textId="77777777" w:rsidR="00AB7191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C3DD112" w14:textId="77777777" w:rsidR="00AB7191" w:rsidRDefault="00AB7191" w:rsidP="00AB7191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«жақсы» деген бағаға ие болды </w:t>
            </w:r>
          </w:p>
          <w:p w14:paraId="0A8A6261" w14:textId="77777777" w:rsidR="00AB7191" w:rsidRDefault="00AB7191" w:rsidP="00AB7191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AB7191" w:rsidRPr="00294E13" w14:paraId="7B8A274E" w14:textId="77777777" w:rsidTr="00AB7191">
        <w:trPr>
          <w:gridBefore w:val="1"/>
          <w:wBefore w:w="141" w:type="dxa"/>
          <w:trHeight w:val="1127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187A9B" w14:textId="77777777" w:rsidR="00AB7191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243465" w14:textId="77777777" w:rsidR="00AB7191" w:rsidRDefault="00AB7191" w:rsidP="00AB7191">
            <w:pPr>
              <w:pStyle w:val="a3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Құштарлығы: Басқа шет тілдерін үйрену, кітап оқу, театрларға бару,фитнеске бару,жеке спорт дағдыларын дамыту.</w:t>
            </w:r>
          </w:p>
          <w:p w14:paraId="73FAE759" w14:textId="77777777" w:rsidR="00AB7191" w:rsidRDefault="00AB7191" w:rsidP="00AB7191">
            <w:pPr>
              <w:pStyle w:val="a3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7E12E3C7" w14:textId="77777777" w:rsidR="00AB7191" w:rsidRDefault="00AB7191" w:rsidP="00AB719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5B940A8" w14:textId="77777777" w:rsidR="00AB7191" w:rsidRDefault="00AB7191" w:rsidP="00AB7191">
      <w:pPr>
        <w:rPr>
          <w:lang w:val="kk-KZ"/>
        </w:rPr>
      </w:pPr>
    </w:p>
    <w:p w14:paraId="1EF22E25" w14:textId="77777777" w:rsidR="00AB7191" w:rsidRDefault="00AB7191" w:rsidP="00AB7191">
      <w:pPr>
        <w:rPr>
          <w:lang w:val="kk-KZ"/>
        </w:rPr>
      </w:pPr>
    </w:p>
    <w:p w14:paraId="4BE1155C" w14:textId="77777777" w:rsidR="00AB7191" w:rsidRDefault="00AB7191" w:rsidP="00AB7191">
      <w:pPr>
        <w:rPr>
          <w:lang w:val="kk-KZ"/>
        </w:rPr>
      </w:pPr>
    </w:p>
    <w:p w14:paraId="14FD550C" w14:textId="77777777" w:rsidR="00AB7191" w:rsidRDefault="00AB7191" w:rsidP="00AB7191">
      <w:pPr>
        <w:rPr>
          <w:lang w:val="kk-KZ"/>
        </w:rPr>
      </w:pPr>
    </w:p>
    <w:p w14:paraId="55B4730B" w14:textId="77777777" w:rsidR="00AB7191" w:rsidRDefault="00AB7191" w:rsidP="00AB7191">
      <w:pPr>
        <w:rPr>
          <w:lang w:val="kk-KZ"/>
        </w:rPr>
      </w:pPr>
    </w:p>
    <w:p w14:paraId="06AE43FE" w14:textId="77777777" w:rsidR="00AB7191" w:rsidRDefault="00AB7191" w:rsidP="00AB7191">
      <w:pPr>
        <w:rPr>
          <w:lang w:val="kk-KZ"/>
        </w:rPr>
      </w:pPr>
    </w:p>
    <w:p w14:paraId="66731654" w14:textId="77777777" w:rsidR="00AB7191" w:rsidRDefault="00AB7191" w:rsidP="00AB7191">
      <w:pPr>
        <w:rPr>
          <w:lang w:val="kk-KZ"/>
        </w:rPr>
      </w:pPr>
    </w:p>
    <w:p w14:paraId="682C710D" w14:textId="77777777" w:rsidR="00AB7191" w:rsidRDefault="00AB7191" w:rsidP="00AB7191">
      <w:pPr>
        <w:rPr>
          <w:lang w:val="kk-KZ"/>
        </w:rPr>
      </w:pPr>
    </w:p>
    <w:p w14:paraId="0BF9E614" w14:textId="77777777" w:rsidR="00AB7191" w:rsidRDefault="00AB7191" w:rsidP="00AB7191">
      <w:pPr>
        <w:rPr>
          <w:lang w:val="kk-KZ"/>
        </w:rPr>
      </w:pPr>
    </w:p>
    <w:p w14:paraId="0CFC4564" w14:textId="77777777" w:rsidR="00AB7191" w:rsidRDefault="00AB7191" w:rsidP="00AB7191">
      <w:pPr>
        <w:rPr>
          <w:lang w:val="kk-KZ"/>
        </w:rPr>
      </w:pPr>
    </w:p>
    <w:p w14:paraId="44FEC2AD" w14:textId="77777777" w:rsidR="00AB7191" w:rsidRDefault="00AB7191" w:rsidP="00AB7191">
      <w:pPr>
        <w:rPr>
          <w:lang w:val="kk-KZ"/>
        </w:rPr>
      </w:pPr>
    </w:p>
    <w:p w14:paraId="7C7F4D45" w14:textId="77777777" w:rsidR="00AB7191" w:rsidRDefault="00AB7191" w:rsidP="00AB7191">
      <w:pPr>
        <w:rPr>
          <w:lang w:val="kk-KZ"/>
        </w:rPr>
      </w:pPr>
    </w:p>
    <w:p w14:paraId="3AC45BE2" w14:textId="77777777" w:rsidR="00AB7191" w:rsidRDefault="00AB7191" w:rsidP="00AB7191">
      <w:pPr>
        <w:rPr>
          <w:lang w:val="kk-KZ"/>
        </w:rPr>
      </w:pPr>
    </w:p>
    <w:p w14:paraId="1A05C4D8" w14:textId="77777777" w:rsidR="00AB7191" w:rsidRDefault="00AB7191" w:rsidP="00AB7191">
      <w:pPr>
        <w:rPr>
          <w:lang w:val="kk-KZ"/>
        </w:rPr>
      </w:pPr>
    </w:p>
    <w:p w14:paraId="6A5D60D7" w14:textId="77777777" w:rsidR="00AB7191" w:rsidRDefault="00AB7191" w:rsidP="00AB7191">
      <w:pPr>
        <w:rPr>
          <w:lang w:val="kk-KZ"/>
        </w:rPr>
      </w:pPr>
    </w:p>
    <w:p w14:paraId="1B591829" w14:textId="77777777" w:rsidR="00AB7191" w:rsidRDefault="00AB7191" w:rsidP="00AB7191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974"/>
        <w:gridCol w:w="7685"/>
      </w:tblGrid>
      <w:tr w:rsidR="00AB7191" w14:paraId="25D72123" w14:textId="77777777" w:rsidTr="00AB7191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00A0A1" w14:textId="77777777" w:rsidR="00AB7191" w:rsidRPr="00191263" w:rsidRDefault="00AB7191" w:rsidP="00AB7191">
            <w:pPr>
              <w:rPr>
                <w:lang w:val="kk-KZ"/>
              </w:rPr>
            </w:pPr>
          </w:p>
          <w:p w14:paraId="671F221E" w14:textId="77777777" w:rsidR="00AB7191" w:rsidRDefault="00AB7191" w:rsidP="00AB7191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114300" distR="114300" wp14:anchorId="39F99F26" wp14:editId="385B51DE">
                  <wp:extent cx="1611630" cy="1711960"/>
                  <wp:effectExtent l="0" t="0" r="7620" b="2540"/>
                  <wp:docPr id="24" name="Изображение 2" descr="d5fa29be-0a0e-413a-8781-3aaef837e5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Изображение 2" descr="d5fa29be-0a0e-413a-8781-3aaef837e541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1630" cy="1711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6CCCBD" w14:textId="77777777" w:rsidR="00AB7191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Сатыбалдиев Нурбол  Сарсеналиевич</w:t>
            </w:r>
          </w:p>
          <w:p w14:paraId="58F74174" w14:textId="77777777" w:rsidR="00AB7191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</w:p>
          <w:p w14:paraId="2096F455" w14:textId="77777777" w:rsidR="00AB7191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Образование: высшее</w:t>
            </w:r>
          </w:p>
          <w:p w14:paraId="5A2817A6" w14:textId="77777777" w:rsidR="00AB7191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Дата рождения: 22</w:t>
            </w:r>
            <w:r w:rsidRPr="00191263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.02.2004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г.</w:t>
            </w:r>
          </w:p>
          <w:p w14:paraId="4F20330A" w14:textId="77777777" w:rsidR="00AB7191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Город: Талдыкорган</w:t>
            </w:r>
          </w:p>
          <w:p w14:paraId="2152EA84" w14:textId="77777777" w:rsidR="00AB7191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Семейное положение: Не женат</w:t>
            </w:r>
          </w:p>
          <w:p w14:paraId="04FB824E" w14:textId="77777777" w:rsidR="00AB7191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87066709692</w:t>
            </w:r>
          </w:p>
          <w:p w14:paraId="3FC28E3A" w14:textId="77777777" w:rsidR="00AB7191" w:rsidRDefault="00AB7191" w:rsidP="00AB7191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Электронная почта: нет</w:t>
            </w:r>
          </w:p>
        </w:tc>
      </w:tr>
      <w:tr w:rsidR="00AB7191" w14:paraId="2F32C05B" w14:textId="77777777" w:rsidTr="00AB7191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1EFBEE" w14:textId="77777777" w:rsidR="00AB7191" w:rsidRDefault="00AB7191" w:rsidP="00AB7191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44B3A67D" w14:textId="77777777" w:rsidR="00AB7191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06D8C3" w14:textId="77777777" w:rsidR="00AB7191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10B67208" w14:textId="77777777" w:rsidR="00AB7191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2024 Январь-20</w:t>
            </w:r>
            <w:r w:rsidRPr="00191263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25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Апрель</w:t>
            </w:r>
          </w:p>
          <w:p w14:paraId="4241516E" w14:textId="77777777" w:rsidR="00AB7191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Средняя школа имени Елтая, село Каражиде, Каратальский район</w:t>
            </w:r>
          </w:p>
          <w:p w14:paraId="5EDDCF76" w14:textId="77777777" w:rsidR="00AB7191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Коммунальное государственное учреждение с Сарыбулакской начальной школой</w:t>
            </w:r>
          </w:p>
          <w:p w14:paraId="7E6CCE49" w14:textId="77777777" w:rsidR="00AB7191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AB7191" w14:paraId="5F844DB1" w14:textId="77777777" w:rsidTr="00AB7191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0A2405" w14:textId="77777777" w:rsidR="00AB7191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2514C02A" w14:textId="77777777" w:rsidR="00AB7191" w:rsidRDefault="00AB7191" w:rsidP="00AB719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81CD7C3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Место обучения: 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Жансугирова, г. Талдыкорган (2021-2025 гг.).</w:t>
            </w:r>
          </w:p>
          <w:p w14:paraId="758E18C5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Факультет: 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675941F6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Образовательная программа: 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«Физическая культура и спорт»</w:t>
            </w:r>
          </w:p>
          <w:p w14:paraId="66447912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Форма обучения: 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Очная</w:t>
            </w:r>
          </w:p>
          <w:p w14:paraId="6BE5874C" w14:textId="77777777" w:rsidR="00AB7191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Общий средний балл (GPA) составляет 3,7.</w:t>
            </w:r>
          </w:p>
        </w:tc>
      </w:tr>
      <w:tr w:rsidR="00AB7191" w14:paraId="37A0EDB1" w14:textId="77777777" w:rsidTr="00AB7191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A56C78" w14:textId="77777777" w:rsidR="00AB7191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723F2A62" w14:textId="77777777" w:rsidR="00AB7191" w:rsidRDefault="00AB7191" w:rsidP="00AB719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49D5ED" w14:textId="77777777" w:rsidR="00AB7191" w:rsidRDefault="00AB7191" w:rsidP="00AB7191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</w:pPr>
          </w:p>
        </w:tc>
      </w:tr>
      <w:tr w:rsidR="00AB7191" w14:paraId="735350F8" w14:textId="77777777" w:rsidTr="00AB7191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CB7E3C" w14:textId="77777777" w:rsidR="00AB7191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B6A2F5" w14:textId="77777777" w:rsidR="00AB7191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Знание маркетинга.</w:t>
            </w:r>
          </w:p>
          <w:p w14:paraId="19965EB5" w14:textId="77777777" w:rsidR="00AB7191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Знание языка: казахский – мой родной язык, русский – свободно, английский – по словарю.</w:t>
            </w:r>
          </w:p>
          <w:p w14:paraId="38BC0718" w14:textId="77777777" w:rsidR="00AB7191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Опытный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Point.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сайтами и программами для дистанционного обучения, такими как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Padlet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Zoom, Google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Classroom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2068E62F" w14:textId="77777777" w:rsidR="00AB7191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Внедрение современных методов обучения</w:t>
            </w:r>
          </w:p>
        </w:tc>
      </w:tr>
      <w:tr w:rsidR="00AB7191" w14:paraId="06879755" w14:textId="77777777" w:rsidTr="00AB7191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562743" w14:textId="77777777" w:rsidR="00AB7191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2D2835" w14:textId="77777777" w:rsidR="00AB7191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Ответственность, компетентность, организаторские и управленческие навыки,</w:t>
            </w:r>
          </w:p>
          <w:p w14:paraId="216C3E31" w14:textId="77777777" w:rsidR="00AB7191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Требовательный, творческий подход к задачам </w:t>
            </w:r>
          </w:p>
          <w:p w14:paraId="509A9579" w14:textId="77777777" w:rsidR="00AB7191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Грамотное письменное и устное общение</w:t>
            </w:r>
          </w:p>
          <w:p w14:paraId="55651B39" w14:textId="77777777" w:rsidR="00AB7191" w:rsidRDefault="00AB7191" w:rsidP="00AB71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</w:p>
          <w:p w14:paraId="22D23280" w14:textId="77777777" w:rsidR="00AB7191" w:rsidRDefault="00AB7191" w:rsidP="00AB71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</w:p>
          <w:p w14:paraId="74E81557" w14:textId="77777777" w:rsidR="00AB7191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Умение находить общий язык с детьми.</w:t>
            </w:r>
          </w:p>
        </w:tc>
      </w:tr>
      <w:tr w:rsidR="00AB7191" w14:paraId="7C219EF4" w14:textId="77777777" w:rsidTr="00AB7191">
        <w:trPr>
          <w:trHeight w:val="1041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C53A93" w14:textId="77777777" w:rsidR="00AB7191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64D0B4" w14:textId="77777777" w:rsidR="00AB7191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Педагогическая практика оценена на «хорошо».</w:t>
            </w:r>
          </w:p>
          <w:p w14:paraId="05A73ED2" w14:textId="77777777" w:rsidR="00AB7191" w:rsidRDefault="00AB7191" w:rsidP="00AB7191">
            <w:pPr>
              <w:shd w:val="clear" w:color="auto" w:fill="FFFFFF"/>
              <w:spacing w:after="0" w:line="240" w:lineRule="auto"/>
              <w:ind w:left="720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</w:p>
        </w:tc>
      </w:tr>
      <w:tr w:rsidR="00AB7191" w14:paraId="255A4526" w14:textId="77777777" w:rsidTr="00AB7191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DBFE56" w14:textId="77777777" w:rsidR="00AB7191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02B90149" w14:textId="77777777" w:rsidR="00AB7191" w:rsidRDefault="00AB7191" w:rsidP="00AB719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731168" w14:textId="77777777" w:rsidR="00AB7191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6F6F8BFC" w14:textId="77777777" w:rsidR="00AB7191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>• Интересы: изучение других иностранных языков, чтение книг, походы в театры, занятия фитнесом, развитие личных спортивных навыков.</w:t>
            </w:r>
          </w:p>
        </w:tc>
      </w:tr>
    </w:tbl>
    <w:p w14:paraId="131B8D5D" w14:textId="77777777" w:rsidR="00AB7191" w:rsidRDefault="00AB7191" w:rsidP="00AB7191"/>
    <w:p w14:paraId="230AD1FF" w14:textId="77777777" w:rsidR="00AB7191" w:rsidRDefault="00AB7191" w:rsidP="00AB7191"/>
    <w:p w14:paraId="7126F9BA" w14:textId="77777777" w:rsidR="00AB7191" w:rsidRDefault="00AB7191" w:rsidP="00AB7191"/>
    <w:p w14:paraId="7F474974" w14:textId="77777777" w:rsidR="00AB7191" w:rsidRDefault="00AB7191" w:rsidP="00AB7191"/>
    <w:p w14:paraId="6CD9F521" w14:textId="77777777" w:rsidR="00AB7191" w:rsidRDefault="00AB7191" w:rsidP="00AB7191"/>
    <w:p w14:paraId="009DD4EC" w14:textId="77777777" w:rsidR="00AB7191" w:rsidRDefault="00AB7191" w:rsidP="00AB7191"/>
    <w:p w14:paraId="41FE24CC" w14:textId="77777777" w:rsidR="00AB7191" w:rsidRDefault="00AB7191" w:rsidP="00AB7191"/>
    <w:p w14:paraId="4DD66F64" w14:textId="77777777" w:rsidR="00AB7191" w:rsidRDefault="00AB7191" w:rsidP="00AB7191"/>
    <w:p w14:paraId="367C26FF" w14:textId="77777777" w:rsidR="00AB7191" w:rsidRDefault="00AB7191" w:rsidP="00AB7191"/>
    <w:p w14:paraId="53F0CC0B" w14:textId="77777777" w:rsidR="00AB7191" w:rsidRDefault="00AB7191" w:rsidP="00AB7191"/>
    <w:p w14:paraId="57D09FCE" w14:textId="77777777" w:rsidR="00AB7191" w:rsidRDefault="00AB7191" w:rsidP="00AB7191"/>
    <w:p w14:paraId="798F8B8E" w14:textId="77777777" w:rsidR="00AB7191" w:rsidRDefault="00AB7191" w:rsidP="00AB7191"/>
    <w:p w14:paraId="12E9D21B" w14:textId="77777777" w:rsidR="00AB7191" w:rsidRDefault="00AB7191" w:rsidP="00AB7191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050"/>
        <w:gridCol w:w="7695"/>
      </w:tblGrid>
      <w:tr w:rsidR="00AB7191" w:rsidRPr="00294E13" w14:paraId="5B28AA91" w14:textId="77777777" w:rsidTr="00AB7191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2E11AD" w14:textId="77777777" w:rsidR="00AB7191" w:rsidRDefault="00AB7191" w:rsidP="00AB7191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114300" distR="114300" wp14:anchorId="22607C0E" wp14:editId="6A83E6B9">
                  <wp:extent cx="1611630" cy="1835785"/>
                  <wp:effectExtent l="0" t="0" r="7620" b="12065"/>
                  <wp:docPr id="25" name="Изображение 4" descr="d5fa29be-0a0e-413a-8781-3aaef837e5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Изображение 4" descr="d5fa29be-0a0e-413a-8781-3aaef837e541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1630" cy="1835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68F8B6" w14:textId="77777777" w:rsidR="00AB7191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Satybaldiyev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Nurbol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Sarsenalievich</w:t>
            </w:r>
            <w:proofErr w:type="spellEnd"/>
          </w:p>
          <w:p w14:paraId="771A0FF1" w14:textId="77777777" w:rsidR="00AB7191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Teacher</w:t>
            </w:r>
          </w:p>
          <w:p w14:paraId="3DE288BC" w14:textId="77777777" w:rsidR="00AB7191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Education: higher</w:t>
            </w:r>
          </w:p>
          <w:p w14:paraId="36A47BA0" w14:textId="77777777" w:rsidR="00AB7191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Date of birth: 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22.02.2004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у.</w:t>
            </w:r>
          </w:p>
          <w:p w14:paraId="5F276F1B" w14:textId="77777777" w:rsidR="00AB7191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City: Taldykorgan</w:t>
            </w:r>
          </w:p>
          <w:p w14:paraId="06DE51AD" w14:textId="77777777" w:rsidR="00AB7191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Marital status: Single</w:t>
            </w:r>
          </w:p>
          <w:p w14:paraId="19F01EC9" w14:textId="77777777" w:rsidR="00AB7191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Phone: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87066709692</w:t>
            </w:r>
          </w:p>
          <w:p w14:paraId="2BD9BCB1" w14:textId="77777777" w:rsidR="00AB7191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Email: no</w:t>
            </w:r>
          </w:p>
        </w:tc>
      </w:tr>
      <w:tr w:rsidR="00AB7191" w:rsidRPr="00294E13" w14:paraId="48C28D4F" w14:textId="77777777" w:rsidTr="00AB7191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2245577" w14:textId="77777777" w:rsidR="00AB7191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06EF9970" w14:textId="77777777" w:rsidR="00AB7191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DE240C" w14:textId="77777777" w:rsidR="00AB7191" w:rsidRDefault="00AB7191" w:rsidP="00AB7191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Physical education and art</w:t>
            </w:r>
          </w:p>
          <w:p w14:paraId="5519A957" w14:textId="77777777" w:rsidR="00AB7191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2024 January-2025 April</w:t>
            </w:r>
          </w:p>
          <w:p w14:paraId="5482454C" w14:textId="77777777" w:rsidR="00AB7191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Secondary school named after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Eltai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Karazhide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village,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Karatal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district</w:t>
            </w:r>
          </w:p>
          <w:p w14:paraId="24A95485" w14:textId="77777777" w:rsidR="00AB7191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Communal state institution with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Sarybulak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primary school</w:t>
            </w:r>
          </w:p>
          <w:p w14:paraId="0F1C38FA" w14:textId="77777777" w:rsidR="00AB7191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</w:p>
        </w:tc>
      </w:tr>
      <w:tr w:rsidR="00AB7191" w:rsidRPr="00294E13" w14:paraId="4C12CA80" w14:textId="77777777" w:rsidTr="00AB7191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AB3FC45" w14:textId="77777777" w:rsidR="00AB7191" w:rsidRDefault="00AB7191" w:rsidP="00AB7191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15E1C47A" w14:textId="77777777" w:rsidR="00AB7191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3B34E5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Place of study: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Zhetysu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University named after Ilyas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Zhansugirov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Taldykorgan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(2021-2025).</w:t>
            </w:r>
          </w:p>
          <w:p w14:paraId="2768EDFD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 Physical Education and Art</w:t>
            </w:r>
          </w:p>
          <w:p w14:paraId="7F7ED09B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program: "Physical Education and Sports"</w:t>
            </w:r>
          </w:p>
          <w:p w14:paraId="3F15D85F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 Full-time</w:t>
            </w:r>
          </w:p>
          <w:p w14:paraId="441A9D56" w14:textId="77777777" w:rsidR="00AB7191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The overall average grade (GPA) is 3.7.</w:t>
            </w:r>
          </w:p>
        </w:tc>
      </w:tr>
      <w:tr w:rsidR="00AB7191" w14:paraId="158C1B9E" w14:textId="77777777" w:rsidTr="00AB7191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EF7DAD" w14:textId="77777777" w:rsidR="00AB7191" w:rsidRDefault="00AB7191" w:rsidP="00AB7191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09B4FBEA" w14:textId="77777777" w:rsidR="00AB7191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30FDF8" w14:textId="77777777" w:rsidR="00AB7191" w:rsidRDefault="00AB7191" w:rsidP="00AB7191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AB7191" w:rsidRPr="00294E13" w14:paraId="1B7681A1" w14:textId="77777777" w:rsidTr="00AB7191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0C2E14" w14:textId="77777777" w:rsidR="00AB7191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507926" w14:textId="77777777" w:rsidR="00AB7191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Marketing knowledge.</w:t>
            </w:r>
          </w:p>
          <w:p w14:paraId="7344965F" w14:textId="77777777" w:rsidR="00AB7191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Language skills: Kazakh is my native language, Russian is fluent, English is from a dictionary.</w:t>
            </w:r>
          </w:p>
          <w:p w14:paraId="2949A61C" w14:textId="77777777" w:rsidR="00AB7191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Experienced PC user: MS Word, MS Excel, MS, Power Point. Skills in working with websites and programs for distance learning, such as Padlet, Zoom, Google Classroom.</w:t>
            </w:r>
          </w:p>
          <w:p w14:paraId="097653B8" w14:textId="77777777" w:rsidR="00AB7191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Implementation of modern teaching methods</w:t>
            </w:r>
          </w:p>
        </w:tc>
      </w:tr>
      <w:tr w:rsidR="00AB7191" w:rsidRPr="00294E13" w14:paraId="06443591" w14:textId="77777777" w:rsidTr="00AB7191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57B16A" w14:textId="77777777" w:rsidR="00AB7191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3E04A1" w14:textId="77777777" w:rsidR="00AB7191" w:rsidRDefault="00AB7191" w:rsidP="00AB7191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55445527" w14:textId="77777777" w:rsidR="00AB7191" w:rsidRDefault="00AB7191" w:rsidP="00AB7191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398389A4" w14:textId="77777777" w:rsidR="00AB7191" w:rsidRDefault="00AB7191" w:rsidP="00AB7191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lastRenderedPageBreak/>
              <w:t>Ability to find a common language with children, to win their trust and interest.</w:t>
            </w:r>
          </w:p>
        </w:tc>
      </w:tr>
      <w:tr w:rsidR="00AB7191" w:rsidRPr="00294E13" w14:paraId="4F8DF18E" w14:textId="77777777" w:rsidTr="00AB7191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1C7BF1E" w14:textId="77777777" w:rsidR="00AB7191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6FB814B" w14:textId="77777777" w:rsidR="00AB7191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• Teaching experience rated as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“ good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”.</w:t>
            </w:r>
          </w:p>
          <w:p w14:paraId="599BF835" w14:textId="77777777" w:rsidR="00AB7191" w:rsidRDefault="00AB7191" w:rsidP="00AB7191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AB7191" w:rsidRPr="00294E13" w14:paraId="57CBBB82" w14:textId="77777777" w:rsidTr="00AB7191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78A86F" w14:textId="77777777" w:rsidR="00AB7191" w:rsidRDefault="00AB7191" w:rsidP="00AB7191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16E2679E" w14:textId="77777777" w:rsidR="00AB7191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ADE235" w14:textId="77777777" w:rsidR="00AB7191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• </w:t>
            </w:r>
            <w:r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>Interests: learning other foreign languages, reading books, going to the theater, fitness classes, developing personal sports skills.</w:t>
            </w:r>
          </w:p>
        </w:tc>
      </w:tr>
    </w:tbl>
    <w:p w14:paraId="3DE5432B" w14:textId="77777777" w:rsidR="00AB7191" w:rsidRDefault="00AB7191" w:rsidP="00AB719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F4E9367" w14:textId="77777777" w:rsidR="00AB7191" w:rsidRDefault="00AB7191" w:rsidP="00AB7191">
      <w:pPr>
        <w:rPr>
          <w:lang w:val="en-US"/>
        </w:rPr>
      </w:pPr>
    </w:p>
    <w:p w14:paraId="752E7C98" w14:textId="19F82CBD" w:rsidR="00AB7191" w:rsidRDefault="00AB7191">
      <w:pPr>
        <w:rPr>
          <w:lang w:val="en-US"/>
        </w:rPr>
      </w:pPr>
    </w:p>
    <w:p w14:paraId="60D90D00" w14:textId="77777777" w:rsidR="00AB7191" w:rsidRDefault="00AB7191">
      <w:pPr>
        <w:spacing w:after="160" w:line="259" w:lineRule="auto"/>
        <w:rPr>
          <w:lang w:val="en-US"/>
        </w:rPr>
      </w:pPr>
      <w:r>
        <w:rPr>
          <w:lang w:val="en-US"/>
        </w:rPr>
        <w:br w:type="page"/>
      </w:r>
    </w:p>
    <w:tbl>
      <w:tblPr>
        <w:tblpPr w:leftFromText="180" w:rightFromText="180" w:horzAnchor="page" w:tblpX="1105" w:tblpY="-1128"/>
        <w:tblW w:w="1080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B7191" w:rsidRPr="00B7160F" w14:paraId="49916937" w14:textId="77777777" w:rsidTr="00AB7191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61663C7" w14:textId="77777777" w:rsidR="00AB7191" w:rsidRPr="003843CE" w:rsidRDefault="00AB7191" w:rsidP="00AB7191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  <w14:ligatures w14:val="standardContextual"/>
              </w:rPr>
              <w:lastRenderedPageBreak/>
              <w:drawing>
                <wp:inline distT="0" distB="0" distL="0" distR="0" wp14:anchorId="4E89A49F" wp14:editId="117D44E7">
                  <wp:extent cx="1722120" cy="1965960"/>
                  <wp:effectExtent l="0" t="0" r="0" b="0"/>
                  <wp:docPr id="26" name="Рисунок 26" descr="C:\Users\Аяжан\Downloads\0ea0ded5-9933-4bf7-806f-3e0d7b61abd0.jf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Аяжан\Downloads\0ea0ded5-9933-4bf7-806f-3e0d7b61abd0.jf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2120" cy="1965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3FE9DE3" w14:textId="77777777" w:rsidR="00AB7191" w:rsidRPr="00B7160F" w:rsidRDefault="00AB7191" w:rsidP="00AB7191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9FBEA14" w14:textId="77777777" w:rsidR="00AB7191" w:rsidRPr="00510AB1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Сакенұлы Алмас</w:t>
            </w:r>
          </w:p>
          <w:p w14:paraId="704FC838" w14:textId="77777777" w:rsidR="00AB7191" w:rsidRPr="00012F73" w:rsidRDefault="00AB7191" w:rsidP="00AB7191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3FC10D12" w14:textId="77777777" w:rsidR="00AB7191" w:rsidRPr="00012F73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оғары</w:t>
            </w:r>
          </w:p>
          <w:p w14:paraId="6C1F47C6" w14:textId="77777777" w:rsidR="00AB7191" w:rsidRPr="00012F73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02.04.2004</w:t>
            </w:r>
          </w:p>
          <w:p w14:paraId="071167C7" w14:textId="77777777" w:rsidR="00AB7191" w:rsidRPr="00012F73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</w:t>
            </w:r>
          </w:p>
          <w:p w14:paraId="41C6DFAF" w14:textId="77777777" w:rsidR="00AB7191" w:rsidRPr="00012F73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Тұрмыс құрмаған </w:t>
            </w:r>
          </w:p>
          <w:p w14:paraId="058024BA" w14:textId="77777777" w:rsidR="00AB7191" w:rsidRPr="00EE74C9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87714390122</w:t>
            </w:r>
          </w:p>
          <w:p w14:paraId="200DB97B" w14:textId="77777777" w:rsidR="00AB7191" w:rsidRPr="001250AF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kk-KZ" w:eastAsia="zh-CN"/>
              </w:rPr>
            </w:pP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жоқ</w:t>
            </w:r>
          </w:p>
        </w:tc>
      </w:tr>
      <w:tr w:rsidR="00AB7191" w:rsidRPr="00294E13" w14:paraId="44ABC079" w14:textId="77777777" w:rsidTr="00AB7191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A7E5266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0B2BF0B8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BE7845" w14:textId="77777777" w:rsidR="00AB7191" w:rsidRDefault="00AB7191" w:rsidP="00AB7191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3918B619" w14:textId="77777777" w:rsidR="00AB7191" w:rsidRDefault="00AB7191" w:rsidP="00AB7191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2024 Қаңтар-2024 Ақпан</w:t>
            </w:r>
          </w:p>
          <w:p w14:paraId="040EBE6B" w14:textId="77777777" w:rsidR="00AB7191" w:rsidRPr="00823CE4" w:rsidRDefault="00AB7191" w:rsidP="00AB7191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Саркант ауданы,Қарабөгет ауылы«Аль-Фараби» атындағы орта мектебі коммуналдық мемлекеттік мекеме.</w:t>
            </w:r>
          </w:p>
        </w:tc>
      </w:tr>
      <w:tr w:rsidR="00AB7191" w:rsidRPr="00294E13" w14:paraId="6F300F57" w14:textId="77777777" w:rsidTr="00AB7191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03C53E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07B2827D" w14:textId="77777777" w:rsidR="00AB7191" w:rsidRPr="00B7160F" w:rsidRDefault="00AB7191" w:rsidP="00AB7191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644BA44" w14:textId="77777777" w:rsidR="00AB7191" w:rsidRPr="00012F73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1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2025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75AAC021" w14:textId="77777777" w:rsidR="00AB7191" w:rsidRPr="00EE74C9" w:rsidRDefault="00AB7191" w:rsidP="00AB7191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3299B4BD" w14:textId="77777777" w:rsidR="00AB7191" w:rsidRPr="00012F73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Дене шынықтыру және спорт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»</w:t>
            </w:r>
          </w:p>
          <w:p w14:paraId="4DB78F26" w14:textId="77777777" w:rsidR="00AB7191" w:rsidRPr="00012F73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  <w:p w14:paraId="15FB9281" w14:textId="77777777" w:rsidR="00AB7191" w:rsidRPr="00012F73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3,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B7191" w:rsidRPr="001250AF" w14:paraId="2FBF75BF" w14:textId="77777777" w:rsidTr="00AB7191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C96A74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4705A2B5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FC6EE" w14:textId="77777777" w:rsidR="00AB7191" w:rsidRPr="00823CE4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AB7191" w:rsidRPr="00B7160F" w14:paraId="513B632F" w14:textId="77777777" w:rsidTr="00AB7191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F14FFB2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3A22B4D" w14:textId="77777777" w:rsidR="00AB7191" w:rsidRPr="00012F73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Маркетингті білу.</w:t>
            </w:r>
          </w:p>
          <w:p w14:paraId="3F64086F" w14:textId="77777777" w:rsidR="00AB7191" w:rsidRPr="00012F73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Тілді білу: қазақша- ана тілім, орысша- еркін, ағылшынша –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сөздік бойынша 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</w:p>
          <w:p w14:paraId="7BA44D88" w14:textId="77777777" w:rsidR="00AB7191" w:rsidRPr="00012F73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693F57FC" w14:textId="77777777" w:rsidR="00AB7191" w:rsidRPr="00012F73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3E1F48DF" w14:textId="77777777" w:rsidR="00AB7191" w:rsidRPr="00012F73" w:rsidRDefault="00AB7191" w:rsidP="00AB7191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B7191" w:rsidRPr="00B7160F" w14:paraId="22DEF5B0" w14:textId="77777777" w:rsidTr="00AB7191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58E98C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4049A24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1F9A41B4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7BD75C12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0FF41BE6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AB7191" w:rsidRPr="00294E13" w14:paraId="5386DBD4" w14:textId="77777777" w:rsidTr="00AB7191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E841E14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82C780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2481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жақсы» деген бағаға ие болды </w:t>
            </w:r>
          </w:p>
          <w:p w14:paraId="6D2C31FE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AB7191" w:rsidRPr="00294E13" w14:paraId="62450362" w14:textId="77777777" w:rsidTr="00AB7191">
        <w:trPr>
          <w:gridBefore w:val="1"/>
          <w:wBefore w:w="141" w:type="dxa"/>
          <w:trHeight w:val="1127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AC25E9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23749F1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Құштарлығы: Басқа шет тілдерін үйрену, кітап оқу, театрларға бару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,фитнеске бару,жеке спорт дағдыларын дамыту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</w:p>
          <w:p w14:paraId="3E1C646A" w14:textId="77777777" w:rsidR="00AB7191" w:rsidRPr="00012F73" w:rsidRDefault="00AB7191" w:rsidP="00AB7191">
            <w:pPr>
              <w:pStyle w:val="a3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0C9FAE61" w14:textId="77777777" w:rsidR="00AB7191" w:rsidRPr="00B7160F" w:rsidRDefault="00AB7191" w:rsidP="00AB719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4F188AB" w14:textId="77777777" w:rsidR="00AB7191" w:rsidRPr="004E642D" w:rsidRDefault="00AB7191" w:rsidP="00AB7191">
      <w:pPr>
        <w:rPr>
          <w:lang w:val="kk-KZ"/>
        </w:rPr>
      </w:pPr>
    </w:p>
    <w:p w14:paraId="2114E243" w14:textId="77777777" w:rsidR="00AB7191" w:rsidRPr="004E642D" w:rsidRDefault="00AB7191" w:rsidP="00AB7191">
      <w:pPr>
        <w:rPr>
          <w:lang w:val="kk-KZ"/>
        </w:rPr>
      </w:pPr>
    </w:p>
    <w:p w14:paraId="3938EB86" w14:textId="77777777" w:rsidR="00AB7191" w:rsidRPr="004E642D" w:rsidRDefault="00AB7191" w:rsidP="00AB7191">
      <w:pPr>
        <w:rPr>
          <w:lang w:val="kk-KZ"/>
        </w:rPr>
      </w:pPr>
    </w:p>
    <w:p w14:paraId="57B03C95" w14:textId="77777777" w:rsidR="00AB7191" w:rsidRPr="004E642D" w:rsidRDefault="00AB7191" w:rsidP="00AB7191">
      <w:pPr>
        <w:rPr>
          <w:lang w:val="kk-KZ"/>
        </w:rPr>
      </w:pPr>
    </w:p>
    <w:p w14:paraId="1F111638" w14:textId="77777777" w:rsidR="00AB7191" w:rsidRPr="004E642D" w:rsidRDefault="00AB7191" w:rsidP="00AB7191">
      <w:pPr>
        <w:rPr>
          <w:lang w:val="kk-KZ"/>
        </w:rPr>
      </w:pPr>
    </w:p>
    <w:p w14:paraId="6D8E2002" w14:textId="77777777" w:rsidR="00AB7191" w:rsidRPr="004E642D" w:rsidRDefault="00AB7191" w:rsidP="00AB7191">
      <w:pPr>
        <w:rPr>
          <w:lang w:val="kk-KZ"/>
        </w:rPr>
      </w:pPr>
    </w:p>
    <w:p w14:paraId="006ED960" w14:textId="77777777" w:rsidR="00AB7191" w:rsidRPr="004E642D" w:rsidRDefault="00AB7191" w:rsidP="00AB7191">
      <w:pPr>
        <w:rPr>
          <w:lang w:val="kk-KZ"/>
        </w:rPr>
      </w:pPr>
    </w:p>
    <w:p w14:paraId="3795FA0A" w14:textId="77777777" w:rsidR="00AB7191" w:rsidRPr="004E642D" w:rsidRDefault="00AB7191" w:rsidP="00AB7191">
      <w:pPr>
        <w:rPr>
          <w:lang w:val="kk-KZ"/>
        </w:rPr>
      </w:pPr>
    </w:p>
    <w:p w14:paraId="0FA61406" w14:textId="77777777" w:rsidR="00AB7191" w:rsidRPr="004E642D" w:rsidRDefault="00AB7191" w:rsidP="00AB7191">
      <w:pPr>
        <w:rPr>
          <w:lang w:val="kk-KZ"/>
        </w:rPr>
      </w:pPr>
    </w:p>
    <w:p w14:paraId="715AE692" w14:textId="77777777" w:rsidR="00AB7191" w:rsidRPr="004E642D" w:rsidRDefault="00AB7191" w:rsidP="00AB7191">
      <w:pPr>
        <w:rPr>
          <w:lang w:val="kk-KZ"/>
        </w:rPr>
      </w:pPr>
    </w:p>
    <w:p w14:paraId="474C5850" w14:textId="77777777" w:rsidR="00AB7191" w:rsidRPr="004E642D" w:rsidRDefault="00AB7191" w:rsidP="00AB7191">
      <w:pPr>
        <w:rPr>
          <w:lang w:val="kk-KZ"/>
        </w:rPr>
      </w:pPr>
    </w:p>
    <w:p w14:paraId="56E4D6D8" w14:textId="77777777" w:rsidR="00AB7191" w:rsidRPr="004E642D" w:rsidRDefault="00AB7191" w:rsidP="00AB7191">
      <w:pPr>
        <w:rPr>
          <w:lang w:val="kk-KZ"/>
        </w:rPr>
      </w:pPr>
    </w:p>
    <w:p w14:paraId="2412F7E2" w14:textId="77777777" w:rsidR="00AB7191" w:rsidRPr="004E642D" w:rsidRDefault="00AB7191" w:rsidP="00AB7191">
      <w:pPr>
        <w:rPr>
          <w:lang w:val="kk-KZ"/>
        </w:rPr>
      </w:pPr>
    </w:p>
    <w:p w14:paraId="06BC63A9" w14:textId="77777777" w:rsidR="00AB7191" w:rsidRPr="004E642D" w:rsidRDefault="00AB7191" w:rsidP="00AB7191">
      <w:pPr>
        <w:rPr>
          <w:lang w:val="kk-KZ"/>
        </w:rPr>
      </w:pPr>
    </w:p>
    <w:p w14:paraId="0447F39C" w14:textId="77777777" w:rsidR="00AB7191" w:rsidRPr="004E642D" w:rsidRDefault="00AB7191" w:rsidP="00AB7191">
      <w:pPr>
        <w:rPr>
          <w:lang w:val="kk-KZ"/>
        </w:rPr>
      </w:pPr>
    </w:p>
    <w:p w14:paraId="57595766" w14:textId="77777777" w:rsidR="00AB7191" w:rsidRDefault="00AB7191" w:rsidP="00AB7191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AB7191" w:rsidRPr="003C6A42" w14:paraId="22575D1E" w14:textId="77777777" w:rsidTr="00AB7191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97AD8F2" w14:textId="77777777" w:rsidR="00AB7191" w:rsidRPr="007F4E97" w:rsidRDefault="00AB7191" w:rsidP="00AB7191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  <w14:ligatures w14:val="standardContextual"/>
              </w:rPr>
              <w:lastRenderedPageBreak/>
              <w:drawing>
                <wp:inline distT="0" distB="0" distL="0" distR="0" wp14:anchorId="0DC8FCEE" wp14:editId="729BF3F9">
                  <wp:extent cx="1722120" cy="1965960"/>
                  <wp:effectExtent l="0" t="0" r="0" b="0"/>
                  <wp:docPr id="27" name="Рисунок 27" descr="C:\Users\Аяжан\Downloads\0ea0ded5-9933-4bf7-806f-3e0d7b61abd0.jf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Аяжан\Downloads\0ea0ded5-9933-4bf7-806f-3e0d7b61abd0.jf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2120" cy="1965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8E17D2E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Сакенулы Алмас</w:t>
            </w:r>
          </w:p>
          <w:p w14:paraId="1D8C0935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</w:p>
          <w:p w14:paraId="2049F246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Образование: высшее</w:t>
            </w:r>
          </w:p>
          <w:p w14:paraId="4FE02DDD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Дата рождения: 02.04.2004</w:t>
            </w: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г.</w:t>
            </w:r>
          </w:p>
          <w:p w14:paraId="664C473B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Город: Талдыкорган</w:t>
            </w:r>
          </w:p>
          <w:p w14:paraId="17559B5F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Семейное положение: Не женат</w:t>
            </w:r>
          </w:p>
          <w:p w14:paraId="4A36456E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87714390122</w:t>
            </w:r>
          </w:p>
          <w:p w14:paraId="1F127676" w14:textId="77777777" w:rsidR="00AB7191" w:rsidRPr="003C6A42" w:rsidRDefault="00AB7191" w:rsidP="00AB7191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Электронная почта: нет</w:t>
            </w:r>
          </w:p>
        </w:tc>
      </w:tr>
      <w:tr w:rsidR="00AB7191" w:rsidRPr="00E56468" w14:paraId="17780C27" w14:textId="77777777" w:rsidTr="00AB7191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9C0FFC" w14:textId="77777777" w:rsidR="00AB7191" w:rsidRPr="00530710" w:rsidRDefault="00AB7191" w:rsidP="00AB7191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5A1DDFFB" w14:textId="77777777" w:rsidR="00AB7191" w:rsidRPr="007F4E97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7268B2E" w14:textId="77777777" w:rsidR="00AB7191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2CB64C3D" w14:textId="77777777" w:rsidR="00AB7191" w:rsidRPr="001B27F1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2024 Январь</w:t>
            </w:r>
            <w:r w:rsidRPr="001B27F1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-2024 Февраль</w:t>
            </w:r>
          </w:p>
          <w:p w14:paraId="6897828B" w14:textId="77777777" w:rsidR="00AB7191" w:rsidRPr="001B27F1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1B27F1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1B27F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Средняя школа имени «Аль-Фараби», село Карабёгет Саркантского района, коммунальное государственное учреждение.</w:t>
            </w:r>
          </w:p>
        </w:tc>
      </w:tr>
      <w:tr w:rsidR="00AB7191" w:rsidRPr="00E56468" w14:paraId="523DC8DA" w14:textId="77777777" w:rsidTr="00AB7191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76FF18" w14:textId="77777777" w:rsidR="00AB7191" w:rsidRPr="007F4E97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37252E23" w14:textId="77777777" w:rsidR="00AB7191" w:rsidRPr="007F4E97" w:rsidRDefault="00AB7191" w:rsidP="00AB719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867B647" w14:textId="77777777" w:rsidR="00AB7191" w:rsidRPr="003C6A42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Место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Жансугирова, г. Талдыкорган (2021-2025 гг.).</w:t>
            </w:r>
          </w:p>
          <w:p w14:paraId="2DC89929" w14:textId="77777777" w:rsidR="00AB7191" w:rsidRPr="003C6A42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Факультет: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03A88BCC" w14:textId="77777777" w:rsidR="00AB7191" w:rsidRPr="003C6A42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Образовательная программа: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«Физическая культура и спорт»</w:t>
            </w:r>
          </w:p>
          <w:p w14:paraId="7407B2AD" w14:textId="77777777" w:rsidR="00AB7191" w:rsidRPr="003C6A42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Форма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Очная</w:t>
            </w:r>
          </w:p>
          <w:p w14:paraId="665E7F12" w14:textId="77777777" w:rsidR="00AB7191" w:rsidRPr="007F4E97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Общий средний балл (GPA) составляет 3,7.</w:t>
            </w:r>
          </w:p>
        </w:tc>
      </w:tr>
      <w:tr w:rsidR="00AB7191" w:rsidRPr="00F634C5" w14:paraId="187E8D5A" w14:textId="77777777" w:rsidTr="00AB7191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4F41F1" w14:textId="77777777" w:rsidR="00AB7191" w:rsidRPr="007F4E97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26A17FDC" w14:textId="77777777" w:rsidR="00AB7191" w:rsidRPr="007F4E97" w:rsidRDefault="00AB7191" w:rsidP="00AB719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CB2F570" w14:textId="77777777" w:rsidR="00AB7191" w:rsidRPr="00C1009A" w:rsidRDefault="00AB7191" w:rsidP="00AB7191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</w:pPr>
          </w:p>
        </w:tc>
      </w:tr>
      <w:tr w:rsidR="00AB7191" w:rsidRPr="002263AC" w14:paraId="2E3382B6" w14:textId="77777777" w:rsidTr="00AB7191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0169FF" w14:textId="77777777" w:rsidR="00AB7191" w:rsidRPr="00E56468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4C2D3C" w14:textId="77777777" w:rsidR="00AB7191" w:rsidRPr="003C6A42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маркетинга.</w:t>
            </w:r>
          </w:p>
          <w:p w14:paraId="0C702939" w14:textId="77777777" w:rsidR="00AB7191" w:rsidRPr="003C6A42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языка: казахский – мой родной язык, русский – свободно, английский – по словарю.</w:t>
            </w:r>
          </w:p>
          <w:p w14:paraId="45EA1BB1" w14:textId="77777777" w:rsidR="00AB7191" w:rsidRPr="003C6A42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Опытный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Point.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сайтами и программами для дистанционного обучения, такими как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Padlet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Zoom, Google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Classroom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413520AE" w14:textId="77777777" w:rsidR="00AB7191" w:rsidRPr="003C2979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Внедрение современных методов обучения</w:t>
            </w:r>
          </w:p>
        </w:tc>
      </w:tr>
      <w:tr w:rsidR="00AB7191" w:rsidRPr="00E56468" w14:paraId="75EA917F" w14:textId="77777777" w:rsidTr="00AB7191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2A4F3F" w14:textId="77777777" w:rsidR="00AB7191" w:rsidRPr="00510AB1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2ED02C" w14:textId="77777777" w:rsidR="00AB7191" w:rsidRPr="003C6A42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Ответственность, компетентность, организаторские и управленческие навыки,</w:t>
            </w:r>
          </w:p>
          <w:p w14:paraId="19F4E8E0" w14:textId="77777777" w:rsidR="00AB7191" w:rsidRPr="003C6A42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• Требовательный, творческий подход к задачам </w:t>
            </w:r>
          </w:p>
          <w:p w14:paraId="63969863" w14:textId="77777777" w:rsidR="00AB7191" w:rsidRPr="00510AB1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Грамотное письменное и устное общение</w:t>
            </w:r>
          </w:p>
          <w:p w14:paraId="236104F4" w14:textId="77777777" w:rsidR="00AB7191" w:rsidRDefault="00AB7191" w:rsidP="00AB71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</w:p>
          <w:p w14:paraId="5C07C933" w14:textId="77777777" w:rsidR="00AB7191" w:rsidRPr="00510AB1" w:rsidRDefault="00AB7191" w:rsidP="00AB71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</w:p>
          <w:p w14:paraId="31BE8B16" w14:textId="77777777" w:rsidR="00AB7191" w:rsidRPr="00AD35A1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Умение находить общий язык с детьми.</w:t>
            </w:r>
          </w:p>
        </w:tc>
      </w:tr>
      <w:tr w:rsidR="00AB7191" w:rsidRPr="00E56468" w14:paraId="1C3D8665" w14:textId="77777777" w:rsidTr="00AB7191">
        <w:trPr>
          <w:trHeight w:val="1041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2DCB26B" w14:textId="77777777" w:rsidR="00AB7191" w:rsidRPr="00E56468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B58153" w14:textId="77777777" w:rsidR="00AB7191" w:rsidRPr="002263AC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Педагогиче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ская практика оценена на «</w:t>
            </w: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хорошо».</w:t>
            </w:r>
          </w:p>
          <w:p w14:paraId="792F0772" w14:textId="77777777" w:rsidR="00AB7191" w:rsidRPr="00360E42" w:rsidRDefault="00AB7191" w:rsidP="00AB7191">
            <w:pPr>
              <w:shd w:val="clear" w:color="auto" w:fill="FFFFFF"/>
              <w:spacing w:after="0" w:line="240" w:lineRule="auto"/>
              <w:ind w:left="720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</w:p>
        </w:tc>
      </w:tr>
      <w:tr w:rsidR="00AB7191" w:rsidRPr="004E642D" w14:paraId="18930D65" w14:textId="77777777" w:rsidTr="00AB7191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598C68" w14:textId="77777777" w:rsidR="00AB7191" w:rsidRPr="00E56468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296C6912" w14:textId="77777777" w:rsidR="00AB7191" w:rsidRPr="00E56468" w:rsidRDefault="00AB7191" w:rsidP="00AB719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F07919C" w14:textId="77777777" w:rsidR="00AB7191" w:rsidRPr="00AD35A1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2069DEBF" w14:textId="77777777" w:rsidR="00AB7191" w:rsidRPr="00C1009A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</w:pP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>• Интересы: изучение других иностранных языков, чтение книг, походы в театры, занятия фитнесом, развитие личных спортивных навыков.</w:t>
            </w:r>
          </w:p>
        </w:tc>
      </w:tr>
    </w:tbl>
    <w:p w14:paraId="5C75A485" w14:textId="77777777" w:rsidR="00AB7191" w:rsidRPr="004E642D" w:rsidRDefault="00AB7191" w:rsidP="00AB7191"/>
    <w:p w14:paraId="28357170" w14:textId="77777777" w:rsidR="00AB7191" w:rsidRPr="004E642D" w:rsidRDefault="00AB7191" w:rsidP="00AB7191"/>
    <w:p w14:paraId="254D977A" w14:textId="77777777" w:rsidR="00AB7191" w:rsidRPr="004E642D" w:rsidRDefault="00AB7191" w:rsidP="00AB7191"/>
    <w:p w14:paraId="2CB8E93B" w14:textId="77777777" w:rsidR="00AB7191" w:rsidRPr="004E642D" w:rsidRDefault="00AB7191" w:rsidP="00AB7191"/>
    <w:p w14:paraId="4CD841F7" w14:textId="77777777" w:rsidR="00AB7191" w:rsidRPr="004E642D" w:rsidRDefault="00AB7191" w:rsidP="00AB7191"/>
    <w:p w14:paraId="1F679027" w14:textId="77777777" w:rsidR="00AB7191" w:rsidRPr="004E642D" w:rsidRDefault="00AB7191" w:rsidP="00AB7191"/>
    <w:p w14:paraId="6311DF77" w14:textId="77777777" w:rsidR="00AB7191" w:rsidRPr="004E642D" w:rsidRDefault="00AB7191" w:rsidP="00AB7191"/>
    <w:p w14:paraId="3FB6B405" w14:textId="77777777" w:rsidR="00AB7191" w:rsidRPr="004E642D" w:rsidRDefault="00AB7191" w:rsidP="00AB7191"/>
    <w:p w14:paraId="5F24EAD9" w14:textId="77777777" w:rsidR="00AB7191" w:rsidRPr="004E642D" w:rsidRDefault="00AB7191" w:rsidP="00AB7191"/>
    <w:p w14:paraId="2652682A" w14:textId="77777777" w:rsidR="00AB7191" w:rsidRPr="004E642D" w:rsidRDefault="00AB7191" w:rsidP="00AB7191"/>
    <w:p w14:paraId="4272EB39" w14:textId="77777777" w:rsidR="00AB7191" w:rsidRPr="004E642D" w:rsidRDefault="00AB7191" w:rsidP="00AB7191"/>
    <w:p w14:paraId="4DB6CCFD" w14:textId="77777777" w:rsidR="00AB7191" w:rsidRPr="004E642D" w:rsidRDefault="00AB7191" w:rsidP="00AB7191"/>
    <w:p w14:paraId="78E2D33C" w14:textId="77777777" w:rsidR="00AB7191" w:rsidRPr="004E642D" w:rsidRDefault="00AB7191" w:rsidP="00AB7191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AB7191" w:rsidRPr="001250AF" w14:paraId="015594D3" w14:textId="77777777" w:rsidTr="00AB7191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CE9005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  <w14:ligatures w14:val="standardContextual"/>
              </w:rPr>
              <w:lastRenderedPageBreak/>
              <w:drawing>
                <wp:inline distT="0" distB="0" distL="0" distR="0" wp14:anchorId="63EB9C87" wp14:editId="60E0D7A9">
                  <wp:extent cx="1722120" cy="1965960"/>
                  <wp:effectExtent l="0" t="0" r="0" b="0"/>
                  <wp:docPr id="28" name="Рисунок 28" descr="C:\Users\Аяжан\Downloads\0ea0ded5-9933-4bf7-806f-3e0d7b61abd0.jf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Аяжан\Downloads\0ea0ded5-9933-4bf7-806f-3e0d7b61abd0.jf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2120" cy="1965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77E6F4" w14:textId="77777777" w:rsidR="00AB7191" w:rsidRPr="000C5D04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Sakenuly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Almas</w:t>
            </w:r>
          </w:p>
          <w:p w14:paraId="35E4285C" w14:textId="77777777" w:rsidR="00AB7191" w:rsidRPr="006E733B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Teacher</w:t>
            </w:r>
          </w:p>
          <w:p w14:paraId="0CED25DF" w14:textId="77777777" w:rsidR="00AB7191" w:rsidRPr="006E733B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Education: higher</w:t>
            </w:r>
          </w:p>
          <w:p w14:paraId="00D28454" w14:textId="77777777" w:rsidR="00AB7191" w:rsidRPr="006E733B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Date of birth: 02.04.2004у.</w:t>
            </w:r>
          </w:p>
          <w:p w14:paraId="272B335A" w14:textId="77777777" w:rsidR="00AB7191" w:rsidRPr="006E733B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City: Taldykorgan</w:t>
            </w:r>
          </w:p>
          <w:p w14:paraId="3F5DDD50" w14:textId="77777777" w:rsidR="00AB7191" w:rsidRPr="006E733B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Marital status: Single</w:t>
            </w:r>
          </w:p>
          <w:p w14:paraId="0F000E56" w14:textId="77777777" w:rsidR="00AB7191" w:rsidRPr="006E733B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Phone: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87714390122</w:t>
            </w:r>
          </w:p>
          <w:p w14:paraId="1032A0F5" w14:textId="77777777" w:rsidR="00AB7191" w:rsidRPr="006D5237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Email: no</w:t>
            </w:r>
          </w:p>
        </w:tc>
      </w:tr>
      <w:tr w:rsidR="00AB7191" w:rsidRPr="00294E13" w14:paraId="15640299" w14:textId="77777777" w:rsidTr="00AB7191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3B1082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3F52B5D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F8D4F72" w14:textId="77777777" w:rsidR="00AB7191" w:rsidRPr="002263AC" w:rsidRDefault="00AB7191" w:rsidP="00AB7191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Physical education and art</w:t>
            </w:r>
          </w:p>
          <w:p w14:paraId="4B2DBF40" w14:textId="77777777" w:rsidR="00AB7191" w:rsidRPr="001B27F1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1B27F1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2024 January-2024 February</w:t>
            </w:r>
          </w:p>
          <w:p w14:paraId="350ED73D" w14:textId="77777777" w:rsidR="00AB7191" w:rsidRPr="006D5237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1B27F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Secondary school named after "Al-Farabi", village of </w:t>
            </w:r>
            <w:proofErr w:type="spellStart"/>
            <w:r w:rsidRPr="001B27F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Karabeget</w:t>
            </w:r>
            <w:proofErr w:type="spellEnd"/>
            <w:r w:rsidRPr="001B27F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, </w:t>
            </w:r>
            <w:proofErr w:type="spellStart"/>
            <w:r w:rsidRPr="001B27F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Sarkant</w:t>
            </w:r>
            <w:proofErr w:type="spellEnd"/>
            <w:r w:rsidRPr="001B27F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district, communal government institution.</w:t>
            </w:r>
          </w:p>
        </w:tc>
      </w:tr>
      <w:tr w:rsidR="00AB7191" w:rsidRPr="00294E13" w14:paraId="139617E0" w14:textId="77777777" w:rsidTr="00AB7191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C46D57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62A38090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880BF9" w14:textId="77777777" w:rsidR="00AB7191" w:rsidRPr="002263AC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Place of study: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Zhetysu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University named after Ilyas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Zhansugirov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,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Taldykorgan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(2021-2025).</w:t>
            </w:r>
          </w:p>
          <w:p w14:paraId="3F402C5E" w14:textId="77777777" w:rsidR="00AB7191" w:rsidRPr="002263AC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 Physical Education and Art</w:t>
            </w:r>
          </w:p>
          <w:p w14:paraId="1BF2F4FB" w14:textId="77777777" w:rsidR="00AB7191" w:rsidRPr="002263AC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program: "Physical Education and Sports"</w:t>
            </w:r>
          </w:p>
          <w:p w14:paraId="52AD0B10" w14:textId="77777777" w:rsidR="00AB7191" w:rsidRPr="002263AC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 Full-time</w:t>
            </w:r>
          </w:p>
          <w:p w14:paraId="538E4266" w14:textId="77777777" w:rsidR="00AB7191" w:rsidRPr="00FF72FE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The overall average grade (GPA) is 3.7.</w:t>
            </w:r>
          </w:p>
        </w:tc>
      </w:tr>
      <w:tr w:rsidR="00AB7191" w:rsidRPr="001250AF" w14:paraId="4E89B951" w14:textId="77777777" w:rsidTr="00AB7191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1EB788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35739700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74B67E" w14:textId="77777777" w:rsidR="00AB7191" w:rsidRPr="00FF72FE" w:rsidRDefault="00AB7191" w:rsidP="00AB7191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AB7191" w:rsidRPr="00294E13" w14:paraId="4ABA5602" w14:textId="77777777" w:rsidTr="00AB7191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974573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A500B45" w14:textId="77777777" w:rsidR="00AB7191" w:rsidRPr="002263AC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Marketing knowledge.</w:t>
            </w:r>
          </w:p>
          <w:p w14:paraId="3BCD1C46" w14:textId="77777777" w:rsidR="00AB7191" w:rsidRPr="002263AC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Language skills: Kazakh is my native language, Russian is fluent, English is from a dictionary.</w:t>
            </w:r>
          </w:p>
          <w:p w14:paraId="46C28AD6" w14:textId="77777777" w:rsidR="00AB7191" w:rsidRPr="002263AC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Experienced PC user: MS Word, MS Excel, MS, Power Point. Skills in working with websites and programs for distance learning, such as Padlet, Zoom, Google Classroom.</w:t>
            </w:r>
          </w:p>
          <w:p w14:paraId="305512AD" w14:textId="77777777" w:rsidR="00AB7191" w:rsidRPr="00FF72FE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Implementation of modern teaching methods</w:t>
            </w:r>
          </w:p>
        </w:tc>
      </w:tr>
      <w:tr w:rsidR="00AB7191" w:rsidRPr="00294E13" w14:paraId="7B16764C" w14:textId="77777777" w:rsidTr="00AB7191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982586D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87354C" w14:textId="77777777" w:rsidR="00AB7191" w:rsidRPr="00FF72FE" w:rsidRDefault="00AB7191" w:rsidP="00AB7191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06148D70" w14:textId="77777777" w:rsidR="00AB7191" w:rsidRPr="00FF72FE" w:rsidRDefault="00AB7191" w:rsidP="00AB7191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5D82B995" w14:textId="77777777" w:rsidR="00AB7191" w:rsidRPr="00CD0589" w:rsidRDefault="00AB7191" w:rsidP="00AB7191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lastRenderedPageBreak/>
              <w:t>Ability to find a common language with children, to win their trust and interest.</w:t>
            </w:r>
          </w:p>
        </w:tc>
      </w:tr>
      <w:tr w:rsidR="00AB7191" w:rsidRPr="00294E13" w14:paraId="6885F05E" w14:textId="77777777" w:rsidTr="00AB7191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C53467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781162" w14:textId="77777777" w:rsidR="00AB7191" w:rsidRPr="002263AC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Te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aching experience rated as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“</w:t>
            </w: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good</w:t>
            </w:r>
            <w:proofErr w:type="gramEnd"/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”.</w:t>
            </w:r>
          </w:p>
          <w:p w14:paraId="403FBEC2" w14:textId="77777777" w:rsidR="00AB7191" w:rsidRPr="00FF72FE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AB7191" w:rsidRPr="00294E13" w14:paraId="387ABA2E" w14:textId="77777777" w:rsidTr="00AB7191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632275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772DDA50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1D19FC" w14:textId="77777777" w:rsidR="00AB7191" w:rsidRPr="004E642D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• </w:t>
            </w: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>Interests: learning other foreign languages, reading books, going to the theater, fitness classes, developing personal sports skills.</w:t>
            </w:r>
          </w:p>
        </w:tc>
      </w:tr>
    </w:tbl>
    <w:p w14:paraId="57454430" w14:textId="77777777" w:rsidR="00AB7191" w:rsidRPr="006D7089" w:rsidRDefault="00AB7191" w:rsidP="00AB719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755B83C" w14:textId="77777777" w:rsidR="00AB7191" w:rsidRPr="004E642D" w:rsidRDefault="00AB7191" w:rsidP="00AB7191">
      <w:pPr>
        <w:rPr>
          <w:lang w:val="en-US"/>
        </w:rPr>
      </w:pPr>
    </w:p>
    <w:p w14:paraId="1BA81346" w14:textId="4E26CDA8" w:rsidR="00AB7191" w:rsidRDefault="00AB7191">
      <w:pPr>
        <w:rPr>
          <w:lang w:val="en-US"/>
        </w:rPr>
      </w:pPr>
    </w:p>
    <w:p w14:paraId="41AC7561" w14:textId="77777777" w:rsidR="00AB7191" w:rsidRDefault="00AB7191">
      <w:pPr>
        <w:spacing w:after="160" w:line="259" w:lineRule="auto"/>
        <w:rPr>
          <w:lang w:val="en-US"/>
        </w:rPr>
      </w:pPr>
      <w:r>
        <w:rPr>
          <w:lang w:val="en-US"/>
        </w:rPr>
        <w:br w:type="page"/>
      </w:r>
    </w:p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B7191" w:rsidRPr="00B7160F" w14:paraId="7B279E3C" w14:textId="77777777" w:rsidTr="00AB7191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936E3C7" w14:textId="77777777" w:rsidR="00AB7191" w:rsidRPr="00132AE1" w:rsidRDefault="00AB7191" w:rsidP="00AB7191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  <w14:ligatures w14:val="standardContextual"/>
              </w:rPr>
              <w:lastRenderedPageBreak/>
              <w:drawing>
                <wp:anchor distT="0" distB="0" distL="114300" distR="114300" simplePos="0" relativeHeight="251673600" behindDoc="0" locked="0" layoutInCell="1" allowOverlap="1" wp14:anchorId="621D6CF6" wp14:editId="1DEA03EB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207645</wp:posOffset>
                  </wp:positionV>
                  <wp:extent cx="1698625" cy="2115820"/>
                  <wp:effectExtent l="0" t="0" r="3175" b="5080"/>
                  <wp:wrapTopAndBottom/>
                  <wp:docPr id="204120344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1203444" name="Рисунок 2041203444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115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9CD37F6" w14:textId="77777777" w:rsidR="00AB7191" w:rsidRPr="00012F73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Сыдық Әлибек Асылбекұлы</w:t>
            </w:r>
          </w:p>
          <w:p w14:paraId="60E8BD25" w14:textId="77777777" w:rsidR="00AB7191" w:rsidRPr="00012F73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5BAD1A0B" w14:textId="77777777" w:rsidR="00AB7191" w:rsidRPr="00012F73" w:rsidRDefault="00AB7191" w:rsidP="00AB7191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1ACCFD87" w14:textId="77777777" w:rsidR="00AB7191" w:rsidRPr="00012F73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оғары</w:t>
            </w:r>
          </w:p>
          <w:p w14:paraId="4526DC3D" w14:textId="77777777" w:rsidR="00AB7191" w:rsidRPr="00012F73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14.04.2004</w:t>
            </w:r>
          </w:p>
          <w:p w14:paraId="7EDBF2D6" w14:textId="77777777" w:rsidR="00AB7191" w:rsidRPr="00012F73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Талдықорған</w:t>
            </w:r>
          </w:p>
          <w:p w14:paraId="57000469" w14:textId="77777777" w:rsidR="00AB7191" w:rsidRPr="00012F73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бойдақ</w:t>
            </w:r>
          </w:p>
          <w:p w14:paraId="36B615F9" w14:textId="77777777" w:rsidR="00AB7191" w:rsidRPr="002A6660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C2481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+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 776 979 82 61</w:t>
            </w:r>
          </w:p>
          <w:p w14:paraId="0275C588" w14:textId="77777777" w:rsidR="00AB7191" w:rsidRPr="0077284A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kk-KZ" w:eastAsia="zh-CN"/>
              </w:rPr>
            </w:pP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alibeksuduk</w:t>
            </w:r>
            <w:proofErr w:type="spellEnd"/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@gmail.com</w:t>
            </w:r>
          </w:p>
        </w:tc>
      </w:tr>
      <w:tr w:rsidR="00AB7191" w:rsidRPr="00294E13" w14:paraId="1F226937" w14:textId="77777777" w:rsidTr="00AB7191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9EE6DF8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0AFD8B8E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DF6C80" w14:textId="77777777" w:rsidR="00AB7191" w:rsidRDefault="00AB7191" w:rsidP="00AB7191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055240E5" w14:textId="77777777" w:rsidR="00AB7191" w:rsidRDefault="00AB7191" w:rsidP="00AB7191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B7761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2025 қаңтар-2025 сәуір</w:t>
            </w:r>
          </w:p>
          <w:p w14:paraId="3F90553A" w14:textId="77777777" w:rsidR="00AB7191" w:rsidRPr="00B122D6" w:rsidRDefault="00AB7191" w:rsidP="00AB7191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«Жетісу облысы білім басқармасының Кербұлақ ауданы, Қоянкөз ауылы Тоқсын Құлыбеков атындағы орта мектеп» коммуналдық мемлекеттік мекемесі</w:t>
            </w:r>
          </w:p>
        </w:tc>
      </w:tr>
      <w:tr w:rsidR="00AB7191" w:rsidRPr="00294E13" w14:paraId="5DFE9954" w14:textId="77777777" w:rsidTr="00AB7191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2B1FFA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3F7667C0" w14:textId="77777777" w:rsidR="00AB7191" w:rsidRPr="00B7160F" w:rsidRDefault="00AB7191" w:rsidP="00AB7191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7717DA" w14:textId="77777777" w:rsidR="00AB7191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Оқу орны: Ілияс Жансүгіров атындағы Жетісу университеті, Талдықорған қаласы (2021- 2025.) </w:t>
            </w:r>
          </w:p>
          <w:p w14:paraId="3FDADDA3" w14:textId="77777777" w:rsidR="00AB7191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4A758F14" w14:textId="77777777" w:rsidR="00AB7191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Факультет: Дене шынықтыру және өнер</w:t>
            </w:r>
          </w:p>
          <w:p w14:paraId="1AFEDC71" w14:textId="77777777" w:rsidR="00AB7191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3E5B9D4A" w14:textId="77777777" w:rsidR="00AB7191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Білім бері бағдарламасы: «Дене шынықтыру және спорт»</w:t>
            </w:r>
          </w:p>
          <w:p w14:paraId="5BADE93C" w14:textId="77777777" w:rsidR="00AB7191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39D99C55" w14:textId="77777777" w:rsidR="00AB7191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Оқу формасы: Күндізгі толық</w:t>
            </w:r>
          </w:p>
          <w:p w14:paraId="6C4F342E" w14:textId="77777777" w:rsidR="00AB7191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3591B79B" w14:textId="77777777" w:rsidR="00AB7191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Бүкіл оқу уақытындағы орташа балл (GPA) 3,7 құрайды.</w:t>
            </w:r>
          </w:p>
          <w:p w14:paraId="323D888E" w14:textId="77777777" w:rsidR="00AB7191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7DAC81DB" w14:textId="77777777" w:rsidR="00AB7191" w:rsidRPr="00012F73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</w:tc>
      </w:tr>
      <w:tr w:rsidR="00AB7191" w:rsidRPr="00531954" w14:paraId="63D7206B" w14:textId="77777777" w:rsidTr="00AB7191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B4D2594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29A74E1F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26CCD50" w14:textId="77777777" w:rsidR="00AB7191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БІЛІКТІЛІГІ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ab/>
              <w:t>Шахмат және тоғызқұмалақ ойындарының облыс жүлдегері</w:t>
            </w:r>
          </w:p>
          <w:p w14:paraId="730D2590" w14:textId="77777777" w:rsidR="00AB7191" w:rsidRPr="00795512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Бокстан спорт шеберіне кандидат</w:t>
            </w:r>
          </w:p>
          <w:p w14:paraId="5A670BA8" w14:textId="77777777" w:rsidR="00AB7191" w:rsidRPr="008F7B79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3E372018" w14:textId="77777777" w:rsidR="00AB7191" w:rsidRPr="00012F73" w:rsidRDefault="00AB7191" w:rsidP="00AB7191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AB7191" w:rsidRPr="00B7160F" w14:paraId="12681E46" w14:textId="77777777" w:rsidTr="00AB7191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F0391B2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6F937EC" w14:textId="77777777" w:rsidR="00AB7191" w:rsidRPr="00A25783" w:rsidRDefault="00AB7191" w:rsidP="00AB7191">
            <w:pPr>
              <w:pStyle w:val="a3"/>
              <w:numPr>
                <w:ilvl w:val="0"/>
                <w:numId w:val="19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A2578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Маркетингті білу.</w:t>
            </w:r>
          </w:p>
          <w:p w14:paraId="31E345E8" w14:textId="77777777" w:rsidR="00AB7191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76FDA1B5" w14:textId="77777777" w:rsidR="00AB7191" w:rsidRPr="00A25783" w:rsidRDefault="00AB7191" w:rsidP="00AB7191">
            <w:pPr>
              <w:pStyle w:val="a3"/>
              <w:numPr>
                <w:ilvl w:val="0"/>
                <w:numId w:val="19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A2578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Тілді білу: қазақша- ана тілім, орысша- еркін, ағылшынша – сөздік бойынша .</w:t>
            </w:r>
          </w:p>
          <w:p w14:paraId="7B318114" w14:textId="77777777" w:rsidR="00AB7191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3531E4DC" w14:textId="77777777" w:rsidR="00AB7191" w:rsidRPr="00A25783" w:rsidRDefault="00AB7191" w:rsidP="00AB7191">
            <w:pPr>
              <w:pStyle w:val="a3"/>
              <w:numPr>
                <w:ilvl w:val="0"/>
                <w:numId w:val="19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A2578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Сенімді ДК пайдаланушысы: MS Word, MS Excel, MS, Power Point. Padlet, Zoom, Google Classroom сияқты қашықтықтан оқытуға арналған сайттармен және бағдарламалармен жұмыс істеу дағдылары.</w:t>
            </w:r>
          </w:p>
          <w:p w14:paraId="5625AADB" w14:textId="77777777" w:rsidR="00AB7191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7E1872B7" w14:textId="77777777" w:rsidR="00AB7191" w:rsidRPr="00A25783" w:rsidRDefault="00AB7191" w:rsidP="00AB7191">
            <w:pPr>
              <w:pStyle w:val="a3"/>
              <w:numPr>
                <w:ilvl w:val="0"/>
                <w:numId w:val="19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A2578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0AF5CA8C" w14:textId="77777777" w:rsidR="00AB7191" w:rsidRPr="00012F73" w:rsidRDefault="00AB7191" w:rsidP="00AB7191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B7191" w:rsidRPr="00B7160F" w14:paraId="77041D5F" w14:textId="77777777" w:rsidTr="00AB7191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F5E2CDC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AEBCE10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634D02FE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1C78B98B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5E72D938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AB7191" w:rsidRPr="00294E13" w14:paraId="35C1FEE8" w14:textId="77777777" w:rsidTr="00AB7191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3E7B228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AA910F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ind w:left="72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2481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«өте жақсы» деген бағаға ие болды </w:t>
            </w:r>
          </w:p>
          <w:p w14:paraId="1C8BAEEA" w14:textId="77777777" w:rsidR="00AB7191" w:rsidRPr="00ED2E3A" w:rsidRDefault="00AB7191" w:rsidP="00AB7191">
            <w:pPr>
              <w:widowControl w:val="0"/>
              <w:spacing w:after="0"/>
              <w:ind w:left="36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AB7191" w:rsidRPr="00B7160F" w14:paraId="45C6D13B" w14:textId="77777777" w:rsidTr="00AB7191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5CD116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9CE2BC7" w14:textId="77777777" w:rsidR="00AB7191" w:rsidRPr="00B146C9" w:rsidRDefault="00AB7191" w:rsidP="00AB7191">
            <w:pPr>
              <w:pStyle w:val="a3"/>
              <w:widowControl w:val="0"/>
              <w:numPr>
                <w:ilvl w:val="0"/>
                <w:numId w:val="1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Спорттаң биік жетістіктерге жету</w:t>
            </w:r>
          </w:p>
          <w:p w14:paraId="75727BFB" w14:textId="77777777" w:rsidR="00AB7191" w:rsidRDefault="00AB7191" w:rsidP="00AB7191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  <w:p w14:paraId="440B54C7" w14:textId="77777777" w:rsidR="00AB7191" w:rsidRPr="00B146C9" w:rsidRDefault="00AB7191" w:rsidP="00AB7191">
            <w:pPr>
              <w:pStyle w:val="a3"/>
              <w:widowControl w:val="0"/>
              <w:numPr>
                <w:ilvl w:val="0"/>
                <w:numId w:val="1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Білімге және спортқа құштарлығы</w:t>
            </w:r>
          </w:p>
          <w:p w14:paraId="01C0353B" w14:textId="77777777" w:rsidR="00AB7191" w:rsidRPr="00ED2E3A" w:rsidRDefault="00AB7191" w:rsidP="00AB7191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77559222" w14:textId="77777777" w:rsidR="00AB7191" w:rsidRPr="00B7160F" w:rsidRDefault="00AB7191" w:rsidP="00AB719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8D4210F" w14:textId="77777777" w:rsidR="00AB7191" w:rsidRDefault="00AB7191" w:rsidP="00AB7191"/>
    <w:p w14:paraId="6D04F5EB" w14:textId="77777777" w:rsidR="00AB7191" w:rsidRDefault="00AB7191" w:rsidP="00AB7191"/>
    <w:p w14:paraId="725B1E6C" w14:textId="77777777" w:rsidR="00AB7191" w:rsidRDefault="00AB7191" w:rsidP="00AB7191"/>
    <w:p w14:paraId="2CAAFE5C" w14:textId="77777777" w:rsidR="00AB7191" w:rsidRDefault="00AB7191" w:rsidP="00AB7191"/>
    <w:p w14:paraId="36ECE344" w14:textId="77777777" w:rsidR="00AB7191" w:rsidRDefault="00AB7191" w:rsidP="00AB7191"/>
    <w:p w14:paraId="38D78B5C" w14:textId="77777777" w:rsidR="00AB7191" w:rsidRDefault="00AB7191" w:rsidP="00AB7191"/>
    <w:p w14:paraId="400A123A" w14:textId="77777777" w:rsidR="00AB7191" w:rsidRDefault="00AB7191" w:rsidP="00AB7191"/>
    <w:p w14:paraId="5D6A11B0" w14:textId="77777777" w:rsidR="00AB7191" w:rsidRDefault="00AB7191" w:rsidP="00AB7191"/>
    <w:p w14:paraId="493565E1" w14:textId="77777777" w:rsidR="00AB7191" w:rsidRDefault="00AB7191" w:rsidP="00AB7191"/>
    <w:p w14:paraId="20923385" w14:textId="77777777" w:rsidR="00AB7191" w:rsidRDefault="00AB7191" w:rsidP="00AB7191"/>
    <w:p w14:paraId="23CF336F" w14:textId="77777777" w:rsidR="00AB7191" w:rsidRDefault="00AB7191" w:rsidP="00AB7191"/>
    <w:p w14:paraId="5EF4F30D" w14:textId="77777777" w:rsidR="00AB7191" w:rsidRDefault="00AB7191" w:rsidP="00AB7191"/>
    <w:p w14:paraId="761D2FBB" w14:textId="77777777" w:rsidR="00AB7191" w:rsidRDefault="00AB7191" w:rsidP="00AB7191"/>
    <w:p w14:paraId="58BD1C5B" w14:textId="77777777" w:rsidR="00AB7191" w:rsidRDefault="00AB7191" w:rsidP="00AB7191"/>
    <w:p w14:paraId="69F5BFF9" w14:textId="77777777" w:rsidR="00AB7191" w:rsidRDefault="00AB7191" w:rsidP="00AB7191"/>
    <w:p w14:paraId="13D2A966" w14:textId="77777777" w:rsidR="00AB7191" w:rsidRDefault="00AB7191" w:rsidP="00AB7191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AB7191" w:rsidRPr="00531954" w14:paraId="6A845A77" w14:textId="77777777" w:rsidTr="00AB7191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B95DC9" w14:textId="77777777" w:rsidR="00AB7191" w:rsidRPr="007F4E97" w:rsidRDefault="00AB7191" w:rsidP="00AB7191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  <w14:ligatures w14:val="standardContextual"/>
              </w:rPr>
              <w:drawing>
                <wp:anchor distT="0" distB="0" distL="114300" distR="114300" simplePos="0" relativeHeight="251674624" behindDoc="0" locked="0" layoutInCell="1" allowOverlap="1" wp14:anchorId="35A50D16" wp14:editId="17F3E01C">
                  <wp:simplePos x="0" y="0"/>
                  <wp:positionH relativeFrom="column">
                    <wp:posOffset>-7620</wp:posOffset>
                  </wp:positionH>
                  <wp:positionV relativeFrom="paragraph">
                    <wp:posOffset>208280</wp:posOffset>
                  </wp:positionV>
                  <wp:extent cx="1615440" cy="2012315"/>
                  <wp:effectExtent l="0" t="0" r="0" b="0"/>
                  <wp:wrapTopAndBottom/>
                  <wp:docPr id="182599701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599701" name="Рисунок 182599701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5440" cy="2012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4FB68B" w14:textId="77777777" w:rsidR="00AB7191" w:rsidRPr="00012F73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Сыдық Әлибек Асылбекұлы</w:t>
            </w:r>
          </w:p>
          <w:p w14:paraId="121ADA20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2B2EB91F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3A809648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72120E96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Учитель</w:t>
            </w:r>
          </w:p>
          <w:p w14:paraId="39C686CE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102E5F7C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Образование: высшее</w:t>
            </w:r>
          </w:p>
          <w:p w14:paraId="5E11D8EF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6DBC2E33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Дата рождения: 14.04.2004 г.</w:t>
            </w:r>
          </w:p>
          <w:p w14:paraId="67455183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6954F983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Город: Талдыкорган</w:t>
            </w:r>
          </w:p>
          <w:p w14:paraId="7BF4F825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7FE0904F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Семейное положение: не женат</w:t>
            </w:r>
          </w:p>
          <w:p w14:paraId="650D240D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442D0294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Телефон: +7776 979 82 61</w:t>
            </w:r>
          </w:p>
          <w:p w14:paraId="0DC8CB46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6B2AF84C" w14:textId="77777777" w:rsidR="00AB7191" w:rsidRPr="008F11BF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Электронная почта: </w:t>
            </w:r>
            <w:r w:rsidRPr="002A666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alibeksuduk@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gmail.com</w:t>
            </w:r>
          </w:p>
        </w:tc>
      </w:tr>
      <w:tr w:rsidR="00AB7191" w:rsidRPr="00AF50F7" w14:paraId="3A2F1DBC" w14:textId="77777777" w:rsidTr="00AB7191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8F85EE" w14:textId="77777777" w:rsidR="00AB7191" w:rsidRPr="00530710" w:rsidRDefault="00AB7191" w:rsidP="00AB7191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07120196" w14:textId="77777777" w:rsidR="00AB7191" w:rsidRPr="007F4E97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D3905D" w14:textId="77777777" w:rsidR="00AB7191" w:rsidRPr="001C33A4" w:rsidRDefault="00AB7191" w:rsidP="00AB7191">
            <w:pP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1C33A4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47561474" w14:textId="77777777" w:rsidR="00AB7191" w:rsidRPr="001C33A4" w:rsidRDefault="00AB7191" w:rsidP="00AB7191">
            <w:pP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1C33A4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Январь 2025 г. – апрель 2025 г.</w:t>
            </w:r>
          </w:p>
          <w:p w14:paraId="4C5B89B8" w14:textId="77777777" w:rsidR="00AB7191" w:rsidRPr="00AF50F7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1C33A4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Коммунальное государственное учреждение «Средняя школа 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имени Токсына Кулыбекова</w:t>
            </w:r>
            <w:r w:rsidRPr="001C33A4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» государственного учреждения </w:t>
            </w:r>
          </w:p>
          <w:p w14:paraId="6EBF410A" w14:textId="77777777" w:rsidR="00AB7191" w:rsidRPr="007C42CF" w:rsidRDefault="00AB7191" w:rsidP="00AB7191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AB7191" w:rsidRPr="00E56468" w14:paraId="14175367" w14:textId="77777777" w:rsidTr="00AB7191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948DF0" w14:textId="77777777" w:rsidR="00AB7191" w:rsidRPr="007F4E97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2A160575" w14:textId="77777777" w:rsidR="00AB7191" w:rsidRPr="007F4E97" w:rsidRDefault="00AB7191" w:rsidP="00AB719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DC281B" w14:textId="77777777" w:rsidR="00AB7191" w:rsidRPr="00385890" w:rsidRDefault="00AB7191" w:rsidP="00AB7191">
            <w:pP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Учебное заведение:</w:t>
            </w:r>
            <w:r>
              <w:t xml:space="preserve"> </w:t>
            </w:r>
            <w:r w:rsidRPr="00385890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Жетысуский университет имени Ильяса Жансугирова, г. Талдыкорган (2021-2025 гг.). </w:t>
            </w:r>
          </w:p>
          <w:p w14:paraId="7DFB5C09" w14:textId="77777777" w:rsidR="00AB7191" w:rsidRPr="00385890" w:rsidRDefault="00AB7191" w:rsidP="00AB7191">
            <w:pP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85890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Факультет: Физическое воспитание и искусство</w:t>
            </w:r>
          </w:p>
          <w:p w14:paraId="2F06C95F" w14:textId="77777777" w:rsidR="00AB7191" w:rsidRPr="00385890" w:rsidRDefault="00AB7191" w:rsidP="00AB7191">
            <w:pP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85890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Образовательная программа: «Физическая культура и спорт»</w:t>
            </w:r>
          </w:p>
          <w:p w14:paraId="3267FDFB" w14:textId="77777777" w:rsidR="00AB7191" w:rsidRPr="00385890" w:rsidRDefault="00AB7191" w:rsidP="00AB7191">
            <w:pP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85890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Форма обучения: Очная</w:t>
            </w:r>
          </w:p>
          <w:p w14:paraId="5A875010" w14:textId="77777777" w:rsidR="00AB7191" w:rsidRPr="00385890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85890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Общий средний балл (GPA) составляет 3,7</w:t>
            </w:r>
          </w:p>
        </w:tc>
      </w:tr>
      <w:tr w:rsidR="00AB7191" w:rsidRPr="00F634C5" w14:paraId="681CA657" w14:textId="77777777" w:rsidTr="00AB7191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E744DF" w14:textId="77777777" w:rsidR="00AB7191" w:rsidRPr="007F4E97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0C4A1088" w14:textId="77777777" w:rsidR="00AB7191" w:rsidRPr="007F4E97" w:rsidRDefault="00AB7191" w:rsidP="00AB719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68EC01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КВАЛИФИКАЦИЯ Областной призер игр по шахматам и тогзкумалакским играм</w:t>
            </w:r>
          </w:p>
          <w:p w14:paraId="2432977D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43EA67EF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Кандидат в мастера спорта по боксу.</w:t>
            </w:r>
          </w:p>
          <w:p w14:paraId="12A20748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6CFE0542" w14:textId="77777777" w:rsidR="00AB7191" w:rsidRPr="00D82F98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AB7191" w:rsidRPr="00E56468" w14:paraId="558CDBCD" w14:textId="77777777" w:rsidTr="00AB7191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265111" w14:textId="77777777" w:rsidR="00AB7191" w:rsidRPr="00E56468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00BD84" w14:textId="77777777" w:rsidR="00AB7191" w:rsidRDefault="00AB7191" w:rsidP="00AB7191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 • Знание маркетинга.</w:t>
            </w:r>
          </w:p>
          <w:p w14:paraId="2A73173E" w14:textId="77777777" w:rsidR="00AB7191" w:rsidRPr="00A941FF" w:rsidRDefault="00AB7191" w:rsidP="00AB7191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</w:p>
          <w:p w14:paraId="1C4F7866" w14:textId="77777777" w:rsidR="00AB7191" w:rsidRDefault="00AB7191" w:rsidP="00AB7191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2FCA907C" w14:textId="77777777" w:rsidR="00AB7191" w:rsidRDefault="00AB7191" w:rsidP="00AB7191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• Знание языка: казахский – мой родной язык, русский – свободно, английский – по словарю.</w:t>
            </w:r>
          </w:p>
          <w:p w14:paraId="0915BE11" w14:textId="77777777" w:rsidR="00AB7191" w:rsidRDefault="00AB7191" w:rsidP="00AB7191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22293D90" w14:textId="77777777" w:rsidR="00AB7191" w:rsidRPr="00A941FF" w:rsidRDefault="00AB7191" w:rsidP="00AB7191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</w:p>
          <w:p w14:paraId="232B774F" w14:textId="77777777" w:rsidR="00AB7191" w:rsidRPr="005C6F80" w:rsidRDefault="00AB7191" w:rsidP="00AB7191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2A6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Опытный</w:t>
            </w:r>
            <w:r w:rsidRPr="002A6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 w:rsidRPr="002A6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2A6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Point.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сайтами и программами для дистанционного обучения, такими как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Padlet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Zoom, Google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Classroom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</w:tr>
      <w:tr w:rsidR="00AB7191" w:rsidRPr="00E56468" w14:paraId="0219F6DB" w14:textId="77777777" w:rsidTr="00AB7191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D939F7" w14:textId="77777777" w:rsidR="00AB7191" w:rsidRPr="00E56468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918131" w14:textId="77777777" w:rsidR="00AB7191" w:rsidRPr="005818E6" w:rsidRDefault="00AB7191" w:rsidP="00AB71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</w:p>
          <w:p w14:paraId="0015DAB8" w14:textId="77777777" w:rsidR="00AB7191" w:rsidRPr="005818E6" w:rsidRDefault="00AB7191" w:rsidP="00AB7191">
            <w:p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           </w:t>
            </w:r>
            <w:r w:rsidRPr="005818E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• Ответственность, компетентность, организаторские и управленческие навыки,</w:t>
            </w:r>
          </w:p>
          <w:p w14:paraId="617474DF" w14:textId="77777777" w:rsidR="00AB7191" w:rsidRDefault="00AB7191" w:rsidP="00AB7191">
            <w:pPr>
              <w:pStyle w:val="a3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4BB47969" w14:textId="77777777" w:rsidR="00AB7191" w:rsidRDefault="00AB7191" w:rsidP="00AB7191">
            <w:pPr>
              <w:pStyle w:val="a3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• Требовательный, творческий подход к задачам </w:t>
            </w:r>
          </w:p>
          <w:p w14:paraId="65A295EC" w14:textId="77777777" w:rsidR="00AB7191" w:rsidRDefault="00AB7191" w:rsidP="00AB7191">
            <w:pPr>
              <w:pStyle w:val="a3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295E6457" w14:textId="77777777" w:rsidR="00AB7191" w:rsidRDefault="00AB7191" w:rsidP="00AB7191">
            <w:pPr>
              <w:pStyle w:val="a3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• Грамотное письменное и устное общение</w:t>
            </w:r>
          </w:p>
          <w:p w14:paraId="253C1CC6" w14:textId="77777777" w:rsidR="00AB7191" w:rsidRDefault="00AB7191" w:rsidP="00AB7191">
            <w:pPr>
              <w:pStyle w:val="a3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0E289021" w14:textId="77777777" w:rsidR="00AB7191" w:rsidRDefault="00AB7191" w:rsidP="00AB7191">
            <w:pPr>
              <w:pStyle w:val="a3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• Умение находить общий язык с детьми.</w:t>
            </w:r>
          </w:p>
          <w:p w14:paraId="452DFE4E" w14:textId="77777777" w:rsidR="00AB7191" w:rsidRDefault="00AB7191" w:rsidP="00AB7191">
            <w:pPr>
              <w:pStyle w:val="a3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1081D8A5" w14:textId="77777777" w:rsidR="00AB7191" w:rsidRPr="005818E6" w:rsidRDefault="00AB7191" w:rsidP="00AB7191">
            <w:pPr>
              <w:pStyle w:val="a3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• Педагогическая практика оценена на «очень хорошо». </w:t>
            </w:r>
          </w:p>
          <w:p w14:paraId="6060F167" w14:textId="77777777" w:rsidR="00AB7191" w:rsidRPr="00AD35A1" w:rsidRDefault="00AB7191" w:rsidP="00AB7191">
            <w:pPr>
              <w:pStyle w:val="a3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AB7191" w:rsidRPr="00E56468" w14:paraId="1CA13665" w14:textId="77777777" w:rsidTr="00AB7191">
        <w:trPr>
          <w:trHeight w:val="1041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1FDB64" w14:textId="77777777" w:rsidR="00AB7191" w:rsidRPr="00E56468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306F23" w14:textId="77777777" w:rsidR="00AB7191" w:rsidRPr="00AD35A1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14:paraId="5B245A18" w14:textId="77777777" w:rsidR="00AB7191" w:rsidRPr="00BA2AC3" w:rsidRDefault="00AB7191" w:rsidP="00AB7191">
            <w:pPr>
              <w:shd w:val="clear" w:color="auto" w:fill="FFFFFF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  <w:lang w:eastAsia="zh-CN"/>
              </w:rPr>
            </w:pPr>
          </w:p>
        </w:tc>
      </w:tr>
      <w:tr w:rsidR="00AB7191" w:rsidRPr="00E56468" w14:paraId="4825BF2C" w14:textId="77777777" w:rsidTr="00AB7191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B074D7" w14:textId="77777777" w:rsidR="00AB7191" w:rsidRPr="00E56468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5F7F4621" w14:textId="77777777" w:rsidR="00AB7191" w:rsidRPr="00E56468" w:rsidRDefault="00AB7191" w:rsidP="00AB719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B23ABA" w14:textId="77777777" w:rsidR="00AB7191" w:rsidRPr="00AD35A1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4083CA23" w14:textId="77777777" w:rsidR="00AB7191" w:rsidRDefault="00AB7191" w:rsidP="00AB7191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83415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• Страсть к образованию и спорту</w:t>
            </w:r>
          </w:p>
          <w:p w14:paraId="1AEE6F04" w14:textId="77777777" w:rsidR="00AB7191" w:rsidRPr="007875EF" w:rsidRDefault="00AB7191" w:rsidP="00AB7191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6B23E934" w14:textId="77777777" w:rsidR="00AB7191" w:rsidRDefault="00AB7191" w:rsidP="00AB7191"/>
    <w:p w14:paraId="5BB65125" w14:textId="77777777" w:rsidR="00AB7191" w:rsidRDefault="00AB7191" w:rsidP="00AB7191"/>
    <w:p w14:paraId="7C53EFF3" w14:textId="77777777" w:rsidR="00AB7191" w:rsidRDefault="00AB7191" w:rsidP="00AB7191"/>
    <w:p w14:paraId="3B29329E" w14:textId="77777777" w:rsidR="00AB7191" w:rsidRDefault="00AB7191" w:rsidP="00AB7191"/>
    <w:p w14:paraId="36879C42" w14:textId="77777777" w:rsidR="00AB7191" w:rsidRDefault="00AB7191" w:rsidP="00AB7191"/>
    <w:p w14:paraId="0B82670C" w14:textId="77777777" w:rsidR="00AB7191" w:rsidRDefault="00AB7191" w:rsidP="00AB7191"/>
    <w:p w14:paraId="24B7ED62" w14:textId="77777777" w:rsidR="00AB7191" w:rsidRDefault="00AB7191" w:rsidP="00AB7191"/>
    <w:p w14:paraId="3F1AA104" w14:textId="77777777" w:rsidR="00AB7191" w:rsidRDefault="00AB7191" w:rsidP="00AB7191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AB7191" w:rsidRPr="00AF50F7" w14:paraId="021F9D67" w14:textId="77777777" w:rsidTr="00AB7191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9FFD2D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  <w14:ligatures w14:val="standardContextual"/>
              </w:rPr>
              <w:lastRenderedPageBreak/>
              <w:drawing>
                <wp:inline distT="0" distB="0" distL="0" distR="0" wp14:anchorId="01E940DB" wp14:editId="6C69CB40">
                  <wp:extent cx="1663700" cy="2072640"/>
                  <wp:effectExtent l="0" t="0" r="0" b="0"/>
                  <wp:docPr id="117104913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1049132" name="Рисунок 1171049132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072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3C0A8AD" w14:textId="77777777" w:rsidR="00AB7191" w:rsidRPr="00AF50F7" w:rsidRDefault="00AB7191" w:rsidP="00AB7191">
            <w:pPr>
              <w:spacing w:after="0" w:line="240" w:lineRule="auto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Suduk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Alibel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Asylbekuly</w:t>
            </w:r>
            <w:proofErr w:type="spellEnd"/>
          </w:p>
          <w:p w14:paraId="5113BC1B" w14:textId="77777777" w:rsidR="00AB7191" w:rsidRPr="002A35BC" w:rsidRDefault="00AB7191" w:rsidP="00AB7191">
            <w:pPr>
              <w:spacing w:after="0" w:line="240" w:lineRule="auto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2A35B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Teacher </w:t>
            </w:r>
          </w:p>
          <w:p w14:paraId="7D2427AE" w14:textId="77777777" w:rsidR="00AB7191" w:rsidRPr="002A35BC" w:rsidRDefault="00AB7191" w:rsidP="00AB7191">
            <w:pPr>
              <w:spacing w:after="0" w:line="240" w:lineRule="auto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2A35B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Education: higher </w:t>
            </w:r>
          </w:p>
          <w:p w14:paraId="6F13302D" w14:textId="77777777" w:rsidR="00AB7191" w:rsidRPr="002A35BC" w:rsidRDefault="00AB7191" w:rsidP="00AB7191">
            <w:pPr>
              <w:spacing w:after="0" w:line="240" w:lineRule="auto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Date of birth: 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14</w:t>
            </w:r>
            <w:r w:rsidRPr="002A35B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.0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4</w:t>
            </w:r>
            <w:r w:rsidRPr="002A35B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.2004 </w:t>
            </w:r>
          </w:p>
          <w:p w14:paraId="4E2C12D3" w14:textId="77777777" w:rsidR="00AB7191" w:rsidRPr="002A35BC" w:rsidRDefault="00AB7191" w:rsidP="00AB7191">
            <w:pPr>
              <w:spacing w:after="0" w:line="240" w:lineRule="auto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2A35B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City: Taldykorgan </w:t>
            </w:r>
          </w:p>
          <w:p w14:paraId="0BDB18D3" w14:textId="77777777" w:rsidR="00AB7191" w:rsidRPr="002A35BC" w:rsidRDefault="00AB7191" w:rsidP="00AB7191">
            <w:pPr>
              <w:spacing w:after="0" w:line="240" w:lineRule="auto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2A35B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Marital status: single </w:t>
            </w:r>
          </w:p>
          <w:p w14:paraId="6F5406E7" w14:textId="77777777" w:rsidR="00AB7191" w:rsidRPr="002A35BC" w:rsidRDefault="00AB7191" w:rsidP="00AB7191">
            <w:pPr>
              <w:spacing w:after="0" w:line="240" w:lineRule="auto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2A35B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Phone: +777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6 979 82 61</w:t>
            </w:r>
            <w:r w:rsidRPr="002A35B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</w:p>
          <w:p w14:paraId="0599CB3A" w14:textId="77777777" w:rsidR="00AB7191" w:rsidRPr="006D5237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2A35B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Email: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alibeksuduk</w:t>
            </w:r>
            <w:proofErr w:type="spellEnd"/>
            <w:r w:rsidRPr="002A35B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@gmail.com</w:t>
            </w:r>
          </w:p>
          <w:p w14:paraId="7816148F" w14:textId="77777777" w:rsidR="00AB7191" w:rsidRPr="006D5237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AB7191" w:rsidRPr="00294E13" w14:paraId="521F3E3D" w14:textId="77777777" w:rsidTr="00AB7191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E617D1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432C6486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91950FC" w14:textId="77777777" w:rsidR="00AB7191" w:rsidRDefault="00AB7191" w:rsidP="00AB7191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WORK EXPERIENCE </w:t>
            </w:r>
          </w:p>
          <w:p w14:paraId="7B448106" w14:textId="77777777" w:rsidR="00AB7191" w:rsidRDefault="00AB7191" w:rsidP="00AB7191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EDUCATIONAL PRACTICE Physical education and art </w:t>
            </w:r>
          </w:p>
          <w:p w14:paraId="0E16CD33" w14:textId="77777777" w:rsidR="00AB7191" w:rsidRDefault="00AB7191" w:rsidP="00AB7191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January 2025 - April 2025 </w:t>
            </w:r>
          </w:p>
          <w:p w14:paraId="1BCAE77C" w14:textId="77777777" w:rsidR="00AB7191" w:rsidRPr="003B6DD7" w:rsidRDefault="00AB7191" w:rsidP="00AB7191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Municipal state institution "</w:t>
            </w:r>
            <w:r w:rsidRPr="00AF50F7">
              <w:rPr>
                <w:lang w:val="en-US"/>
              </w:rPr>
              <w:t xml:space="preserve"> </w:t>
            </w:r>
            <w:r w:rsidRPr="00AF50F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Municipal state institution "Toksin Kulybekov Secondary School" of the state institution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" </w:t>
            </w:r>
          </w:p>
        </w:tc>
      </w:tr>
      <w:tr w:rsidR="00AB7191" w:rsidRPr="00294E13" w14:paraId="1B21C70A" w14:textId="77777777" w:rsidTr="00AB7191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A37ADC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01AD1574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1CBA36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6610A9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Educational institution: Zhetysu University named after Ilyas Zhansugirov, Taldykorgan  (2021-2025).</w:t>
            </w:r>
          </w:p>
          <w:p w14:paraId="312096DE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Faculty: Physical Education and Arts</w:t>
            </w:r>
          </w:p>
          <w:p w14:paraId="4A4886AF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Educational program: «Physical Education and Sports»</w:t>
            </w:r>
          </w:p>
          <w:p w14:paraId="5B63BEB7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Form of study: Full-time</w:t>
            </w:r>
          </w:p>
          <w:p w14:paraId="1C9855D6" w14:textId="77777777" w:rsidR="00AB7191" w:rsidRPr="003B6DD7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The overall average grade (GPA) is 3.7</w:t>
            </w:r>
          </w:p>
        </w:tc>
      </w:tr>
      <w:tr w:rsidR="00AB7191" w:rsidRPr="00294E13" w14:paraId="59FD9F78" w14:textId="77777777" w:rsidTr="00AB7191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DD8B5E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433892F4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6A7394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ADDITIONAL EDUCATION TRAININGS AND COURSES</w:t>
            </w:r>
          </w:p>
          <w:p w14:paraId="4AE0E5E8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QUALIFICATIONS Regional prize winner in chess and togzkumalak games</w:t>
            </w:r>
          </w:p>
          <w:p w14:paraId="30E0D9E9" w14:textId="77777777" w:rsidR="00AB7191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3D149750" w14:textId="77777777" w:rsidR="00AB7191" w:rsidRPr="003B6DD7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Candidate for Master of Sports in boxing.</w:t>
            </w:r>
          </w:p>
        </w:tc>
      </w:tr>
      <w:tr w:rsidR="00AB7191" w:rsidRPr="00294E13" w14:paraId="5DB6BAA4" w14:textId="77777777" w:rsidTr="00AB7191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DB9C67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0C0525" w14:textId="77777777" w:rsidR="00AB7191" w:rsidRPr="002A6660" w:rsidRDefault="00AB7191" w:rsidP="00AB7191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2A6660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Knowledge of marketing.</w:t>
            </w:r>
          </w:p>
          <w:p w14:paraId="152E1B4F" w14:textId="77777777" w:rsidR="00AB7191" w:rsidRPr="002A6660" w:rsidRDefault="00AB7191" w:rsidP="00AB7191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14:paraId="24DA6863" w14:textId="77777777" w:rsidR="00AB7191" w:rsidRPr="002A6660" w:rsidRDefault="00AB7191" w:rsidP="00AB7191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2A6660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• Knowledge of language: Kazakh is my native language, Russian is fluent, English is from a dictionary.</w:t>
            </w:r>
          </w:p>
          <w:p w14:paraId="69E36AC4" w14:textId="77777777" w:rsidR="00AB7191" w:rsidRPr="002A6660" w:rsidRDefault="00AB7191" w:rsidP="00AB7191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14:paraId="5483C202" w14:textId="77777777" w:rsidR="00AB7191" w:rsidRPr="002A6660" w:rsidRDefault="00AB7191" w:rsidP="00AB7191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2A6660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• Experienced PC user: MS Word, MS Excel, MS, Power Point. Skills in working with websites and programs for distance learning, such as Padlet, Zoom, Google Classroom.</w:t>
            </w:r>
          </w:p>
        </w:tc>
      </w:tr>
      <w:tr w:rsidR="00AB7191" w:rsidRPr="00294E13" w14:paraId="785DC989" w14:textId="77777777" w:rsidTr="00AB7191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22FF58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7AA9DAC" w14:textId="77777777" w:rsidR="00AB7191" w:rsidRDefault="00AB7191" w:rsidP="00AB7191">
            <w:pPr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PERSONAL QUALITIES </w:t>
            </w:r>
          </w:p>
          <w:p w14:paraId="776FACFE" w14:textId="77777777" w:rsidR="00AB7191" w:rsidRDefault="00AB7191" w:rsidP="00AB7191">
            <w:pPr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Responsibility, competence, organizational and management skills, </w:t>
            </w:r>
          </w:p>
          <w:p w14:paraId="124C807E" w14:textId="77777777" w:rsidR="00AB7191" w:rsidRDefault="00AB7191" w:rsidP="00AB7191">
            <w:pPr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Demanding, creative approach to tasks </w:t>
            </w:r>
          </w:p>
          <w:p w14:paraId="1BEA0AC3" w14:textId="77777777" w:rsidR="00AB7191" w:rsidRDefault="00AB7191" w:rsidP="00AB7191">
            <w:pPr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Competent written and oral communication </w:t>
            </w:r>
          </w:p>
          <w:p w14:paraId="7CAB9C06" w14:textId="77777777" w:rsidR="00AB7191" w:rsidRDefault="00AB7191" w:rsidP="00AB7191">
            <w:pPr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Ability to find a common language with children. </w:t>
            </w:r>
          </w:p>
          <w:p w14:paraId="5E8D936E" w14:textId="77777777" w:rsidR="00AB7191" w:rsidRPr="003B6DD7" w:rsidRDefault="00AB7191" w:rsidP="00AB7191">
            <w:pPr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Teaching practice was rated as “very good”. </w:t>
            </w:r>
          </w:p>
        </w:tc>
      </w:tr>
      <w:tr w:rsidR="00AB7191" w:rsidRPr="00294E13" w14:paraId="55265613" w14:textId="77777777" w:rsidTr="00AB7191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098029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86743F" w14:textId="77777777" w:rsidR="00AB7191" w:rsidRPr="003B6DD7" w:rsidRDefault="00AB7191" w:rsidP="00AB7191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• During the internship, she was awarded the grade “excellent” </w:t>
            </w:r>
          </w:p>
        </w:tc>
      </w:tr>
      <w:tr w:rsidR="00AB7191" w:rsidRPr="00294E13" w14:paraId="3ACCC227" w14:textId="77777777" w:rsidTr="00AB7191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C0F1CA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1708B8E3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A9A286" w14:textId="77777777" w:rsidR="00AB7191" w:rsidRPr="003B6DD7" w:rsidRDefault="00AB7191" w:rsidP="00AB7191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Passion for education and sports</w:t>
            </w:r>
          </w:p>
        </w:tc>
      </w:tr>
    </w:tbl>
    <w:p w14:paraId="5C4112FB" w14:textId="77777777" w:rsidR="00AB7191" w:rsidRPr="006D7089" w:rsidRDefault="00AB7191" w:rsidP="00AB7191">
      <w:pPr>
        <w:spacing w:after="0" w:line="240" w:lineRule="auto"/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7820598" w14:textId="77777777" w:rsidR="00AB7191" w:rsidRPr="002A6660" w:rsidRDefault="00AB7191" w:rsidP="00AB7191">
      <w:pPr>
        <w:spacing w:after="0" w:line="240" w:lineRule="auto"/>
        <w:rPr>
          <w:lang w:val="en-US"/>
        </w:rPr>
      </w:pPr>
    </w:p>
    <w:p w14:paraId="1AEE9715" w14:textId="7DC895E6" w:rsidR="00AB7191" w:rsidRDefault="00AB7191">
      <w:pPr>
        <w:rPr>
          <w:lang w:val="en-US"/>
        </w:rPr>
      </w:pPr>
    </w:p>
    <w:p w14:paraId="132B9A42" w14:textId="77777777" w:rsidR="00AB7191" w:rsidRDefault="00AB7191">
      <w:pPr>
        <w:spacing w:after="160" w:line="259" w:lineRule="auto"/>
        <w:rPr>
          <w:lang w:val="en-US"/>
        </w:rPr>
      </w:pPr>
      <w:r>
        <w:rPr>
          <w:lang w:val="en-US"/>
        </w:rPr>
        <w:br w:type="page"/>
      </w:r>
    </w:p>
    <w:tbl>
      <w:tblPr>
        <w:tblpPr w:leftFromText="180" w:rightFromText="180" w:horzAnchor="page" w:tblpX="1105" w:tblpY="-1128"/>
        <w:tblW w:w="1080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B7191" w:rsidRPr="00B7160F" w14:paraId="71FF7B72" w14:textId="77777777" w:rsidTr="00AB7191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CF8DA68" w14:textId="77777777" w:rsidR="00AB7191" w:rsidRPr="00B7160F" w:rsidRDefault="00AB7191" w:rsidP="00AB7191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6018C475" wp14:editId="3135A81A">
                  <wp:extent cx="1596390" cy="1935480"/>
                  <wp:effectExtent l="0" t="0" r="3810" b="7620"/>
                  <wp:docPr id="1591702660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6390" cy="19354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1DFA78A" w14:textId="77777777" w:rsidR="00AB7191" w:rsidRPr="00012F73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Тілеуберді Шыңғыс Торгутұлы</w:t>
            </w:r>
          </w:p>
          <w:p w14:paraId="6C2B3837" w14:textId="77777777" w:rsidR="00AB7191" w:rsidRPr="00012F73" w:rsidRDefault="00AB7191" w:rsidP="00AB7191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51188313" w14:textId="77777777" w:rsidR="00AB7191" w:rsidRPr="00012F73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оғары</w:t>
            </w:r>
          </w:p>
          <w:p w14:paraId="34695BBA" w14:textId="77777777" w:rsidR="00AB7191" w:rsidRPr="00012F73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07.11.2003</w:t>
            </w:r>
          </w:p>
          <w:p w14:paraId="48F0B0A8" w14:textId="77777777" w:rsidR="00AB7191" w:rsidRPr="00012F73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Алматы</w:t>
            </w:r>
          </w:p>
          <w:p w14:paraId="54B5FED0" w14:textId="77777777" w:rsidR="00AB7191" w:rsidRPr="00012F73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Бойдақ</w:t>
            </w:r>
          </w:p>
          <w:p w14:paraId="64FD4CF9" w14:textId="77777777" w:rsidR="00AB7191" w:rsidRPr="00EE74C9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87071247757</w:t>
            </w:r>
          </w:p>
          <w:p w14:paraId="647EDD5F" w14:textId="77777777" w:rsidR="00AB7191" w:rsidRPr="00823CE4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US" w:eastAsia="ru-RU"/>
              </w:rPr>
              <w:t>shyngystileuberdi</w:t>
            </w:r>
            <w:proofErr w:type="spellEnd"/>
            <w:r w:rsidRPr="00823CE4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@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US" w:eastAsia="ru-RU"/>
              </w:rPr>
              <w:t>gmail</w:t>
            </w:r>
            <w:proofErr w:type="spellEnd"/>
            <w:r w:rsidRPr="00823CE4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US" w:eastAsia="ru-RU"/>
              </w:rPr>
              <w:t>ru</w:t>
            </w:r>
            <w:proofErr w:type="spellEnd"/>
          </w:p>
        </w:tc>
      </w:tr>
      <w:tr w:rsidR="00AB7191" w:rsidRPr="00294E13" w14:paraId="62511987" w14:textId="77777777" w:rsidTr="00AB7191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12FC0DE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5006F99C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6A2C458" w14:textId="77777777" w:rsidR="00AB7191" w:rsidRDefault="00AB7191" w:rsidP="00AB7191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1D532250" w14:textId="77777777" w:rsidR="00AB7191" w:rsidRPr="00C66AFA" w:rsidRDefault="00AB7191" w:rsidP="00AB7191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5</w:t>
            </w: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қаңтар-202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5</w:t>
            </w: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сәуір</w:t>
            </w:r>
          </w:p>
          <w:p w14:paraId="19580F56" w14:textId="77777777" w:rsidR="00AB7191" w:rsidRPr="00823CE4" w:rsidRDefault="00AB7191" w:rsidP="00AB7191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Алматы қаласы,</w:t>
            </w:r>
            <w:r w:rsidRPr="00823CE4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№164 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жалпы білім беретін коммуналдық мемлекеттік мекеме</w:t>
            </w:r>
          </w:p>
        </w:tc>
      </w:tr>
      <w:tr w:rsidR="00AB7191" w:rsidRPr="00294E13" w14:paraId="675728E3" w14:textId="77777777" w:rsidTr="00AB7191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4D2E3A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17F34D46" w14:textId="77777777" w:rsidR="00AB7191" w:rsidRPr="00B7160F" w:rsidRDefault="00AB7191" w:rsidP="00AB7191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BE846FA" w14:textId="77777777" w:rsidR="00AB7191" w:rsidRPr="00012F73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1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2025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48F7C8C6" w14:textId="77777777" w:rsidR="00AB7191" w:rsidRPr="00EE74C9" w:rsidRDefault="00AB7191" w:rsidP="00AB7191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64DE39C1" w14:textId="77777777" w:rsidR="00AB7191" w:rsidRPr="00012F73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Дене шынықтыру және спорт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»</w:t>
            </w:r>
          </w:p>
          <w:p w14:paraId="3C5A9B8C" w14:textId="77777777" w:rsidR="00AB7191" w:rsidRPr="00012F73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  <w:p w14:paraId="7B0E1C0D" w14:textId="77777777" w:rsidR="00AB7191" w:rsidRPr="00012F73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3,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B7191" w:rsidRPr="00823CE4" w14:paraId="2145B09F" w14:textId="77777777" w:rsidTr="00AB7191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C88A92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4978D16A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B06A933" w14:textId="77777777" w:rsidR="00AB7191" w:rsidRPr="00C1009A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C1009A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Қазақша күресінен облыс чемпионы</w:t>
            </w:r>
          </w:p>
          <w:p w14:paraId="0995CD44" w14:textId="77777777" w:rsidR="00AB7191" w:rsidRPr="00C1009A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C1009A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Белбеу күресінен қала чемпионы</w:t>
            </w:r>
          </w:p>
          <w:p w14:paraId="52F064F8" w14:textId="77777777" w:rsidR="00AB7191" w:rsidRPr="00C1009A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C1009A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Шахмат ойынынан қала бойынша жүлдегері </w:t>
            </w:r>
          </w:p>
          <w:p w14:paraId="6B5E71EE" w14:textId="77777777" w:rsidR="00AB7191" w:rsidRPr="00823CE4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AB7191" w:rsidRPr="00B7160F" w14:paraId="12A8F5BD" w14:textId="77777777" w:rsidTr="00AB7191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99592AA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A284180" w14:textId="77777777" w:rsidR="00AB7191" w:rsidRPr="00012F73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Маркетингті білу.</w:t>
            </w:r>
          </w:p>
          <w:p w14:paraId="056598C1" w14:textId="77777777" w:rsidR="00AB7191" w:rsidRPr="00012F73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Тілді білу: қазақша- ана тілім, орысша- еркін, ағылшынша –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сөздік бойынша 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</w:p>
          <w:p w14:paraId="25A1E202" w14:textId="77777777" w:rsidR="00AB7191" w:rsidRPr="00012F73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4E681B8D" w14:textId="77777777" w:rsidR="00AB7191" w:rsidRPr="00012F73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0AF5CC3D" w14:textId="77777777" w:rsidR="00AB7191" w:rsidRPr="00012F73" w:rsidRDefault="00AB7191" w:rsidP="00AB7191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B7191" w:rsidRPr="00B7160F" w14:paraId="3587A332" w14:textId="77777777" w:rsidTr="00AB7191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6E80243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DABC3CB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01831B8A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1DC439FA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0BF0F22F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AB7191" w:rsidRPr="00294E13" w14:paraId="563CB2DF" w14:textId="77777777" w:rsidTr="00AB7191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F8C7425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506970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2481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«өте жақсы» деген бағаға ие болды </w:t>
            </w:r>
          </w:p>
          <w:p w14:paraId="39E9B7CB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AB7191" w:rsidRPr="00294E13" w14:paraId="2A35AE60" w14:textId="77777777" w:rsidTr="00AB7191">
        <w:trPr>
          <w:gridBefore w:val="1"/>
          <w:wBefore w:w="141" w:type="dxa"/>
          <w:trHeight w:val="1127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1A703D4" w14:textId="77777777" w:rsidR="00AB7191" w:rsidRPr="00B7160F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F4ACEA8" w14:textId="77777777" w:rsidR="00AB7191" w:rsidRPr="00012F73" w:rsidRDefault="00AB7191" w:rsidP="00AB7191">
            <w:pPr>
              <w:pStyle w:val="a3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Құштарлығы: Басқа шет тілдерін үйрену, кітап оқу, театрларға бару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,фитнеске бару,жеке спорт дағдыларын дамыту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</w:p>
          <w:p w14:paraId="63E6D992" w14:textId="77777777" w:rsidR="00AB7191" w:rsidRPr="00012F73" w:rsidRDefault="00AB7191" w:rsidP="00AB7191">
            <w:pPr>
              <w:pStyle w:val="a3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686F67C6" w14:textId="77777777" w:rsidR="00AB7191" w:rsidRPr="00B7160F" w:rsidRDefault="00AB7191" w:rsidP="00AB719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4ECFB09" w14:textId="77777777" w:rsidR="00AB7191" w:rsidRPr="004E642D" w:rsidRDefault="00AB7191" w:rsidP="00AB7191">
      <w:pPr>
        <w:rPr>
          <w:lang w:val="kk-KZ"/>
        </w:rPr>
      </w:pPr>
    </w:p>
    <w:p w14:paraId="62675585" w14:textId="77777777" w:rsidR="00AB7191" w:rsidRPr="004E642D" w:rsidRDefault="00AB7191" w:rsidP="00AB7191">
      <w:pPr>
        <w:rPr>
          <w:lang w:val="kk-KZ"/>
        </w:rPr>
      </w:pPr>
    </w:p>
    <w:p w14:paraId="3148B392" w14:textId="77777777" w:rsidR="00AB7191" w:rsidRPr="004E642D" w:rsidRDefault="00AB7191" w:rsidP="00AB7191">
      <w:pPr>
        <w:rPr>
          <w:lang w:val="kk-KZ"/>
        </w:rPr>
      </w:pPr>
    </w:p>
    <w:p w14:paraId="4D1DC33A" w14:textId="77777777" w:rsidR="00AB7191" w:rsidRPr="004E642D" w:rsidRDefault="00AB7191" w:rsidP="00AB7191">
      <w:pPr>
        <w:rPr>
          <w:lang w:val="kk-KZ"/>
        </w:rPr>
      </w:pPr>
    </w:p>
    <w:p w14:paraId="09D76416" w14:textId="77777777" w:rsidR="00AB7191" w:rsidRPr="004E642D" w:rsidRDefault="00AB7191" w:rsidP="00AB7191">
      <w:pPr>
        <w:rPr>
          <w:lang w:val="kk-KZ"/>
        </w:rPr>
      </w:pPr>
    </w:p>
    <w:p w14:paraId="27275591" w14:textId="77777777" w:rsidR="00AB7191" w:rsidRPr="004E642D" w:rsidRDefault="00AB7191" w:rsidP="00AB7191">
      <w:pPr>
        <w:rPr>
          <w:lang w:val="kk-KZ"/>
        </w:rPr>
      </w:pPr>
    </w:p>
    <w:p w14:paraId="2B0A70A5" w14:textId="77777777" w:rsidR="00AB7191" w:rsidRPr="004E642D" w:rsidRDefault="00AB7191" w:rsidP="00AB7191">
      <w:pPr>
        <w:rPr>
          <w:lang w:val="kk-KZ"/>
        </w:rPr>
      </w:pPr>
    </w:p>
    <w:p w14:paraId="4A904308" w14:textId="77777777" w:rsidR="00AB7191" w:rsidRPr="004E642D" w:rsidRDefault="00AB7191" w:rsidP="00AB7191">
      <w:pPr>
        <w:rPr>
          <w:lang w:val="kk-KZ"/>
        </w:rPr>
      </w:pPr>
    </w:p>
    <w:p w14:paraId="1B6862A0" w14:textId="77777777" w:rsidR="00AB7191" w:rsidRPr="004E642D" w:rsidRDefault="00AB7191" w:rsidP="00AB7191">
      <w:pPr>
        <w:rPr>
          <w:lang w:val="kk-KZ"/>
        </w:rPr>
      </w:pPr>
    </w:p>
    <w:p w14:paraId="0E9C4A00" w14:textId="77777777" w:rsidR="00AB7191" w:rsidRPr="004E642D" w:rsidRDefault="00AB7191" w:rsidP="00AB7191">
      <w:pPr>
        <w:rPr>
          <w:lang w:val="kk-KZ"/>
        </w:rPr>
      </w:pPr>
    </w:p>
    <w:p w14:paraId="1CCFAC7B" w14:textId="77777777" w:rsidR="00AB7191" w:rsidRPr="004E642D" w:rsidRDefault="00AB7191" w:rsidP="00AB7191">
      <w:pPr>
        <w:rPr>
          <w:lang w:val="kk-KZ"/>
        </w:rPr>
      </w:pPr>
    </w:p>
    <w:p w14:paraId="6618B34A" w14:textId="77777777" w:rsidR="00AB7191" w:rsidRPr="004E642D" w:rsidRDefault="00AB7191" w:rsidP="00AB7191">
      <w:pPr>
        <w:rPr>
          <w:lang w:val="kk-KZ"/>
        </w:rPr>
      </w:pPr>
    </w:p>
    <w:p w14:paraId="5CA2F818" w14:textId="77777777" w:rsidR="00AB7191" w:rsidRPr="004E642D" w:rsidRDefault="00AB7191" w:rsidP="00AB7191">
      <w:pPr>
        <w:rPr>
          <w:lang w:val="kk-KZ"/>
        </w:rPr>
      </w:pPr>
    </w:p>
    <w:p w14:paraId="7314A53B" w14:textId="77777777" w:rsidR="00AB7191" w:rsidRPr="004E642D" w:rsidRDefault="00AB7191" w:rsidP="00AB7191">
      <w:pPr>
        <w:rPr>
          <w:lang w:val="kk-KZ"/>
        </w:rPr>
      </w:pPr>
    </w:p>
    <w:p w14:paraId="7A13B394" w14:textId="77777777" w:rsidR="00AB7191" w:rsidRPr="004E642D" w:rsidRDefault="00AB7191" w:rsidP="00AB7191">
      <w:pPr>
        <w:rPr>
          <w:lang w:val="kk-KZ"/>
        </w:rPr>
      </w:pPr>
    </w:p>
    <w:p w14:paraId="60DD2B60" w14:textId="77777777" w:rsidR="00AB7191" w:rsidRDefault="00AB7191" w:rsidP="00AB7191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AB7191" w:rsidRPr="003C6A42" w14:paraId="01752B0A" w14:textId="77777777" w:rsidTr="00AB7191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D5F066" w14:textId="77777777" w:rsidR="00AB7191" w:rsidRPr="007F4E97" w:rsidRDefault="00AB7191" w:rsidP="00AB7191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727EC0FD" wp14:editId="03BE980F">
                  <wp:extent cx="1596390" cy="1935480"/>
                  <wp:effectExtent l="0" t="0" r="3810" b="7620"/>
                  <wp:docPr id="1048059249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6390" cy="19354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742975" w14:textId="77777777" w:rsidR="00AB7191" w:rsidRPr="00012F73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Тілеуберді Шыңғыс Торгутұлы</w:t>
            </w:r>
          </w:p>
          <w:p w14:paraId="1C675462" w14:textId="77777777" w:rsidR="00AB7191" w:rsidRPr="003C6A42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431CF637" w14:textId="77777777" w:rsidR="00AB7191" w:rsidRPr="003C6A42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491E61D0" w14:textId="77777777" w:rsidR="00AB7191" w:rsidRPr="00C1009A" w:rsidRDefault="00AB7191" w:rsidP="00AB7191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C1009A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Учитель</w:t>
            </w:r>
          </w:p>
          <w:p w14:paraId="2D9B4D7E" w14:textId="77777777" w:rsidR="00AB7191" w:rsidRPr="00C1009A" w:rsidRDefault="00AB7191" w:rsidP="00AB7191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C1009A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Образование: высшее</w:t>
            </w:r>
          </w:p>
          <w:p w14:paraId="39F8A7F3" w14:textId="77777777" w:rsidR="00AB7191" w:rsidRPr="00C1009A" w:rsidRDefault="00AB7191" w:rsidP="00AB7191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C1009A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Дата рождения: 07.11.2003</w:t>
            </w:r>
          </w:p>
          <w:p w14:paraId="134FF291" w14:textId="77777777" w:rsidR="00AB7191" w:rsidRPr="00C1009A" w:rsidRDefault="00AB7191" w:rsidP="00AB7191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C1009A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Город: Алматы</w:t>
            </w:r>
          </w:p>
          <w:p w14:paraId="7D195D9E" w14:textId="77777777" w:rsidR="00AB7191" w:rsidRPr="00AB7191" w:rsidRDefault="00AB7191" w:rsidP="00AB7191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C1009A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Семейное положение: Холост</w:t>
            </w:r>
          </w:p>
          <w:p w14:paraId="51297866" w14:textId="77777777" w:rsidR="00AB7191" w:rsidRPr="00C1009A" w:rsidRDefault="00AB7191" w:rsidP="00AB7191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C1009A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Телефон: 87071247757</w:t>
            </w:r>
          </w:p>
          <w:p w14:paraId="3EFCC097" w14:textId="77777777" w:rsidR="00AB7191" w:rsidRPr="003C6A42" w:rsidRDefault="00AB7191" w:rsidP="00AB7191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C1009A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Электронная почта: shyngystileuberdi@gmail.ru</w:t>
            </w:r>
          </w:p>
        </w:tc>
      </w:tr>
      <w:tr w:rsidR="00AB7191" w:rsidRPr="00E56468" w14:paraId="5BEA8F3B" w14:textId="77777777" w:rsidTr="00AB7191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00CB5E" w14:textId="77777777" w:rsidR="00AB7191" w:rsidRPr="00530710" w:rsidRDefault="00AB7191" w:rsidP="00AB7191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4486997C" w14:textId="77777777" w:rsidR="00AB7191" w:rsidRPr="007F4E97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BB0232" w14:textId="77777777" w:rsidR="00AB7191" w:rsidRPr="00C1009A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73504015" w14:textId="77777777" w:rsidR="00AB7191" w:rsidRPr="00C1009A" w:rsidRDefault="00AB7191" w:rsidP="00AB7191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C1009A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Январь 2025-апрель 2025</w:t>
            </w:r>
          </w:p>
          <w:p w14:paraId="68B752A6" w14:textId="77777777" w:rsidR="00AB7191" w:rsidRPr="003C6A42" w:rsidRDefault="00AB7191" w:rsidP="00AB7191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C1009A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Коммунальное государственное общеобразовательное учреждение № 164 г. Алматы</w:t>
            </w:r>
          </w:p>
        </w:tc>
      </w:tr>
      <w:tr w:rsidR="00AB7191" w:rsidRPr="00E56468" w14:paraId="1D98F1C6" w14:textId="77777777" w:rsidTr="00AB7191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85BDF9" w14:textId="77777777" w:rsidR="00AB7191" w:rsidRPr="007F4E97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35D5D6BE" w14:textId="77777777" w:rsidR="00AB7191" w:rsidRPr="007F4E97" w:rsidRDefault="00AB7191" w:rsidP="00AB719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9C1655" w14:textId="77777777" w:rsidR="00AB7191" w:rsidRPr="003C6A42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Место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Жансугирова, г. Талдыкорган (2021-2025 гг.).</w:t>
            </w:r>
          </w:p>
          <w:p w14:paraId="6A119684" w14:textId="77777777" w:rsidR="00AB7191" w:rsidRPr="003C6A42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Факультет: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3FC82569" w14:textId="77777777" w:rsidR="00AB7191" w:rsidRPr="003C6A42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Образовательная программа: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«Физическая культура и спорт»</w:t>
            </w:r>
          </w:p>
          <w:p w14:paraId="7C5016B7" w14:textId="77777777" w:rsidR="00AB7191" w:rsidRPr="003C6A42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Форма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Очная</w:t>
            </w:r>
          </w:p>
          <w:p w14:paraId="27846810" w14:textId="77777777" w:rsidR="00AB7191" w:rsidRPr="007F4E97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Общий средний балл (GPA) составляет 3,7.</w:t>
            </w:r>
          </w:p>
        </w:tc>
      </w:tr>
      <w:tr w:rsidR="00AB7191" w:rsidRPr="00F634C5" w14:paraId="10144A75" w14:textId="77777777" w:rsidTr="00AB7191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80091B" w14:textId="77777777" w:rsidR="00AB7191" w:rsidRPr="007F4E97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3DEA11EC" w14:textId="77777777" w:rsidR="00AB7191" w:rsidRPr="007F4E97" w:rsidRDefault="00AB7191" w:rsidP="00AB719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BE5EA7" w14:textId="77777777" w:rsidR="00AB7191" w:rsidRPr="00C1009A" w:rsidRDefault="00AB7191" w:rsidP="00AB7191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</w:pPr>
            <w:r w:rsidRPr="00C1009A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 xml:space="preserve">Чемпион области по </w:t>
            </w:r>
            <w:proofErr w:type="spellStart"/>
            <w:r w:rsidRPr="00C1009A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>қазақша</w:t>
            </w:r>
            <w:proofErr w:type="spellEnd"/>
            <w:r w:rsidRPr="00C1009A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Pr="00C1009A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>күрес</w:t>
            </w:r>
            <w:proofErr w:type="spellEnd"/>
          </w:p>
          <w:p w14:paraId="3D42174B" w14:textId="77777777" w:rsidR="00AB7191" w:rsidRPr="00C1009A" w:rsidRDefault="00AB7191" w:rsidP="00AB7191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</w:pPr>
            <w:r w:rsidRPr="00C1009A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>Чемпион города по рестлингу</w:t>
            </w:r>
          </w:p>
          <w:p w14:paraId="2B845DEE" w14:textId="77777777" w:rsidR="00AB7191" w:rsidRPr="00C1009A" w:rsidRDefault="00AB7191" w:rsidP="00AB7191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</w:pPr>
            <w:r w:rsidRPr="00C1009A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>Призер по шахматам по городу</w:t>
            </w:r>
          </w:p>
        </w:tc>
      </w:tr>
      <w:tr w:rsidR="00AB7191" w:rsidRPr="002263AC" w14:paraId="7FD5EF2B" w14:textId="77777777" w:rsidTr="00AB7191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79198E" w14:textId="77777777" w:rsidR="00AB7191" w:rsidRPr="00E56468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D65F7C" w14:textId="77777777" w:rsidR="00AB7191" w:rsidRPr="003C6A42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маркетинга.</w:t>
            </w:r>
          </w:p>
          <w:p w14:paraId="5819FE79" w14:textId="77777777" w:rsidR="00AB7191" w:rsidRPr="003C6A42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языка: казахский – мой родной язык, русский – свободно, английский – по словарю.</w:t>
            </w:r>
          </w:p>
          <w:p w14:paraId="78444D68" w14:textId="77777777" w:rsidR="00AB7191" w:rsidRPr="003C6A42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Опытный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Point.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сайтами и программами для дистанционного обучения, такими как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Padlet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Zoom, Google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Classroom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6F5A8CBC" w14:textId="77777777" w:rsidR="00AB7191" w:rsidRPr="003C2979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Внедрение современных методов обучения</w:t>
            </w:r>
          </w:p>
        </w:tc>
      </w:tr>
      <w:tr w:rsidR="00AB7191" w:rsidRPr="00E56468" w14:paraId="46C342D0" w14:textId="77777777" w:rsidTr="00AB7191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4553F5" w14:textId="77777777" w:rsidR="00AB7191" w:rsidRPr="00E56468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B2CA46" w14:textId="77777777" w:rsidR="00AB7191" w:rsidRPr="003C6A42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Ответственность, компетентность, организаторские и управленческие навыки,</w:t>
            </w:r>
          </w:p>
          <w:p w14:paraId="2106CB54" w14:textId="77777777" w:rsidR="00AB7191" w:rsidRPr="003C6A42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• Требовательный, творческий подход к задачам </w:t>
            </w:r>
          </w:p>
          <w:p w14:paraId="1CB31E93" w14:textId="77777777" w:rsidR="00AB7191" w:rsidRPr="003C6A42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Грамотное письменное и устное общение</w:t>
            </w:r>
          </w:p>
          <w:p w14:paraId="1EA8A4B4" w14:textId="77777777" w:rsidR="00AB7191" w:rsidRPr="00AD35A1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Умение находить общий язык с детьми.</w:t>
            </w:r>
          </w:p>
        </w:tc>
      </w:tr>
      <w:tr w:rsidR="00AB7191" w:rsidRPr="00E56468" w14:paraId="7BEB75AE" w14:textId="77777777" w:rsidTr="00AB7191">
        <w:trPr>
          <w:trHeight w:val="1041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E712F5" w14:textId="77777777" w:rsidR="00AB7191" w:rsidRPr="00E56468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CF2255" w14:textId="77777777" w:rsidR="00AB7191" w:rsidRPr="002263AC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Педагогическая практика оценена на «очень хорошо».</w:t>
            </w:r>
          </w:p>
          <w:p w14:paraId="77651534" w14:textId="77777777" w:rsidR="00AB7191" w:rsidRPr="00360E42" w:rsidRDefault="00AB7191" w:rsidP="00AB7191">
            <w:pPr>
              <w:shd w:val="clear" w:color="auto" w:fill="FFFFFF"/>
              <w:spacing w:after="0" w:line="240" w:lineRule="auto"/>
              <w:ind w:left="720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</w:p>
        </w:tc>
      </w:tr>
      <w:tr w:rsidR="00AB7191" w:rsidRPr="004E642D" w14:paraId="470F42E5" w14:textId="77777777" w:rsidTr="00AB7191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0E95EA" w14:textId="77777777" w:rsidR="00AB7191" w:rsidRPr="00E56468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199F5AB" w14:textId="77777777" w:rsidR="00AB7191" w:rsidRPr="00E56468" w:rsidRDefault="00AB7191" w:rsidP="00AB719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727BC8" w14:textId="77777777" w:rsidR="00AB7191" w:rsidRPr="00AD35A1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15039F9F" w14:textId="77777777" w:rsidR="00AB7191" w:rsidRPr="00C1009A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</w:pP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>• Интересы: изучение других иностранных языков, чтение книг, походы в театры, занятия фитнесом, развитие личных спортивных навыков.</w:t>
            </w:r>
          </w:p>
        </w:tc>
      </w:tr>
    </w:tbl>
    <w:p w14:paraId="2F862482" w14:textId="77777777" w:rsidR="00AB7191" w:rsidRPr="004E642D" w:rsidRDefault="00AB7191" w:rsidP="00AB7191"/>
    <w:p w14:paraId="4833567C" w14:textId="77777777" w:rsidR="00AB7191" w:rsidRPr="004E642D" w:rsidRDefault="00AB7191" w:rsidP="00AB7191"/>
    <w:p w14:paraId="7489A2EB" w14:textId="77777777" w:rsidR="00AB7191" w:rsidRPr="004E642D" w:rsidRDefault="00AB7191" w:rsidP="00AB7191"/>
    <w:p w14:paraId="5F3C0356" w14:textId="77777777" w:rsidR="00AB7191" w:rsidRPr="004E642D" w:rsidRDefault="00AB7191" w:rsidP="00AB7191"/>
    <w:p w14:paraId="1C58DEB9" w14:textId="77777777" w:rsidR="00AB7191" w:rsidRPr="004E642D" w:rsidRDefault="00AB7191" w:rsidP="00AB7191"/>
    <w:p w14:paraId="186528F0" w14:textId="77777777" w:rsidR="00AB7191" w:rsidRPr="004E642D" w:rsidRDefault="00AB7191" w:rsidP="00AB7191"/>
    <w:p w14:paraId="7BE04ED5" w14:textId="77777777" w:rsidR="00AB7191" w:rsidRPr="004E642D" w:rsidRDefault="00AB7191" w:rsidP="00AB7191"/>
    <w:p w14:paraId="673D44CD" w14:textId="77777777" w:rsidR="00AB7191" w:rsidRPr="004E642D" w:rsidRDefault="00AB7191" w:rsidP="00AB7191"/>
    <w:p w14:paraId="34855D64" w14:textId="77777777" w:rsidR="00AB7191" w:rsidRPr="004E642D" w:rsidRDefault="00AB7191" w:rsidP="00AB7191"/>
    <w:p w14:paraId="7B5C94E6" w14:textId="77777777" w:rsidR="00AB7191" w:rsidRPr="004E642D" w:rsidRDefault="00AB7191" w:rsidP="00AB7191"/>
    <w:p w14:paraId="29C93803" w14:textId="77777777" w:rsidR="00AB7191" w:rsidRPr="004E642D" w:rsidRDefault="00AB7191" w:rsidP="00AB7191"/>
    <w:p w14:paraId="277699B1" w14:textId="77777777" w:rsidR="00AB7191" w:rsidRPr="004E642D" w:rsidRDefault="00AB7191" w:rsidP="00AB7191"/>
    <w:p w14:paraId="0BF2E389" w14:textId="77777777" w:rsidR="00AB7191" w:rsidRPr="004E642D" w:rsidRDefault="00AB7191" w:rsidP="00AB7191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AB7191" w:rsidRPr="00294E13" w14:paraId="2B0DAA6D" w14:textId="77777777" w:rsidTr="00AB7191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0FB625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41DC2B86" wp14:editId="367E96BC">
                  <wp:extent cx="1596390" cy="1935480"/>
                  <wp:effectExtent l="0" t="0" r="3810" b="7620"/>
                  <wp:docPr id="1265343349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6390" cy="19354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CB65D5" w14:textId="77777777" w:rsidR="00AB7191" w:rsidRPr="00C1009A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C1009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Tleuberdi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Shyngys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Pr="00C1009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Torgut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uly</w:t>
            </w:r>
            <w:proofErr w:type="spellEnd"/>
          </w:p>
          <w:p w14:paraId="170E85A8" w14:textId="77777777" w:rsidR="00AB7191" w:rsidRPr="00C1009A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C1009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Teacher</w:t>
            </w:r>
          </w:p>
          <w:p w14:paraId="232A4717" w14:textId="77777777" w:rsidR="00AB7191" w:rsidRPr="00C1009A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C1009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Education: higher</w:t>
            </w:r>
          </w:p>
          <w:p w14:paraId="27F5F4A8" w14:textId="77777777" w:rsidR="00AB7191" w:rsidRPr="00C1009A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C1009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Date of birth: 07.11.2003</w:t>
            </w:r>
          </w:p>
          <w:p w14:paraId="21B78675" w14:textId="77777777" w:rsidR="00AB7191" w:rsidRPr="00C1009A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C1009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City: Almaty</w:t>
            </w:r>
          </w:p>
          <w:p w14:paraId="18ADFD8A" w14:textId="77777777" w:rsidR="00AB7191" w:rsidRPr="00C1009A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C1009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Marital status: Single</w:t>
            </w:r>
          </w:p>
          <w:p w14:paraId="65E45219" w14:textId="77777777" w:rsidR="00AB7191" w:rsidRPr="00C1009A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C1009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Phone: 87071247757</w:t>
            </w:r>
          </w:p>
          <w:p w14:paraId="032E876A" w14:textId="77777777" w:rsidR="00AB7191" w:rsidRPr="006D5237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C1009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Email address: shyngystileuberdi@gmail.ru</w:t>
            </w:r>
          </w:p>
        </w:tc>
      </w:tr>
      <w:tr w:rsidR="00AB7191" w:rsidRPr="00294E13" w14:paraId="706EB2C4" w14:textId="77777777" w:rsidTr="00AB7191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4FE4ED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020E33F7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EC325D" w14:textId="77777777" w:rsidR="00AB7191" w:rsidRPr="002263AC" w:rsidRDefault="00AB7191" w:rsidP="00AB7191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Physical education and art</w:t>
            </w:r>
          </w:p>
          <w:p w14:paraId="01551D5E" w14:textId="77777777" w:rsidR="00AB7191" w:rsidRPr="00C1009A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C1009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January 2025-April 2025</w:t>
            </w:r>
          </w:p>
          <w:p w14:paraId="395441D7" w14:textId="77777777" w:rsidR="00AB7191" w:rsidRPr="006D5237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C1009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General education municipal state institution No. 164, Almaty</w:t>
            </w:r>
          </w:p>
        </w:tc>
      </w:tr>
      <w:tr w:rsidR="00AB7191" w:rsidRPr="00294E13" w14:paraId="54717BB9" w14:textId="77777777" w:rsidTr="00AB7191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CCF074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0E3177AC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C8B9AF" w14:textId="77777777" w:rsidR="00AB7191" w:rsidRPr="002263AC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Place of study: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Zhetysu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University named after Ilyas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Zhansugirov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,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Taldykorgan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(2021-2025).</w:t>
            </w:r>
          </w:p>
          <w:p w14:paraId="21882AE5" w14:textId="77777777" w:rsidR="00AB7191" w:rsidRPr="002263AC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 Physical Education and Art</w:t>
            </w:r>
          </w:p>
          <w:p w14:paraId="7FE24F21" w14:textId="77777777" w:rsidR="00AB7191" w:rsidRPr="002263AC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program: "Physical Education and Sports"</w:t>
            </w:r>
          </w:p>
          <w:p w14:paraId="2802B12E" w14:textId="77777777" w:rsidR="00AB7191" w:rsidRPr="002263AC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 Full-time</w:t>
            </w:r>
          </w:p>
          <w:p w14:paraId="0A5405DC" w14:textId="77777777" w:rsidR="00AB7191" w:rsidRPr="00FF72FE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The overall average grade (GPA) is 3.7.</w:t>
            </w:r>
          </w:p>
        </w:tc>
      </w:tr>
      <w:tr w:rsidR="00AB7191" w:rsidRPr="00294E13" w14:paraId="353E4CD1" w14:textId="77777777" w:rsidTr="00AB7191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A447E5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966CDF1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F787C4" w14:textId="77777777" w:rsidR="00AB7191" w:rsidRPr="00C1009A" w:rsidRDefault="00AB7191" w:rsidP="00AB7191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C1009A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Champion of the region in Kazakh kures</w:t>
            </w:r>
          </w:p>
          <w:p w14:paraId="4E2055A6" w14:textId="77777777" w:rsidR="00AB7191" w:rsidRPr="00C1009A" w:rsidRDefault="00AB7191" w:rsidP="00AB7191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C1009A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City champion in Belt Wrestling</w:t>
            </w:r>
          </w:p>
          <w:p w14:paraId="4982AD47" w14:textId="77777777" w:rsidR="00AB7191" w:rsidRPr="00FF72FE" w:rsidRDefault="00AB7191" w:rsidP="00AB7191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C1009A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Winner of the city chess tournament</w:t>
            </w:r>
          </w:p>
        </w:tc>
      </w:tr>
      <w:tr w:rsidR="00AB7191" w:rsidRPr="00294E13" w14:paraId="23D8C9D6" w14:textId="77777777" w:rsidTr="00AB7191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15C777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91FC65" w14:textId="77777777" w:rsidR="00AB7191" w:rsidRPr="002263AC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Marketing knowledge.</w:t>
            </w:r>
          </w:p>
          <w:p w14:paraId="638C7233" w14:textId="77777777" w:rsidR="00AB7191" w:rsidRPr="002263AC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Language skills: Kazakh is my native language, Russian is fluent, English is from a dictionary.</w:t>
            </w:r>
          </w:p>
          <w:p w14:paraId="1E06019F" w14:textId="77777777" w:rsidR="00AB7191" w:rsidRPr="002263AC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Experienced PC user: MS Word, MS Excel, MS, Power Point. Skills in working with websites and programs for distance learning, such as Padlet, Zoom, Google Classroom.</w:t>
            </w:r>
          </w:p>
          <w:p w14:paraId="6778E43C" w14:textId="77777777" w:rsidR="00AB7191" w:rsidRPr="00FF72FE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Implementation of modern teaching methods</w:t>
            </w:r>
          </w:p>
        </w:tc>
      </w:tr>
      <w:tr w:rsidR="00AB7191" w:rsidRPr="00294E13" w14:paraId="2FC3E234" w14:textId="77777777" w:rsidTr="00AB7191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C3C9C5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2058CB" w14:textId="77777777" w:rsidR="00AB7191" w:rsidRPr="00FF72FE" w:rsidRDefault="00AB7191" w:rsidP="00AB7191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1BFB2F80" w14:textId="77777777" w:rsidR="00AB7191" w:rsidRPr="00FF72FE" w:rsidRDefault="00AB7191" w:rsidP="00AB7191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0E5A0D7B" w14:textId="77777777" w:rsidR="00AB7191" w:rsidRPr="00CD0589" w:rsidRDefault="00AB7191" w:rsidP="00AB7191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Ability to find a common language with children, to win their trust and interest.</w:t>
            </w:r>
          </w:p>
        </w:tc>
      </w:tr>
      <w:tr w:rsidR="00AB7191" w:rsidRPr="00294E13" w14:paraId="2D16CEDC" w14:textId="77777777" w:rsidTr="00AB7191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C9B96A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DAC6CA" w14:textId="77777777" w:rsidR="00AB7191" w:rsidRPr="002263AC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Teaching experience rated as “very good”.</w:t>
            </w:r>
          </w:p>
          <w:p w14:paraId="0D08FE77" w14:textId="77777777" w:rsidR="00AB7191" w:rsidRPr="00FF72FE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AB7191" w:rsidRPr="00294E13" w14:paraId="537F9234" w14:textId="77777777" w:rsidTr="00AB7191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F0A872A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31F04DC5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AE44D8A" w14:textId="77777777" w:rsidR="00AB7191" w:rsidRPr="004E642D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• </w:t>
            </w: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>Interests: learning other foreign languages, reading books, going to the theater, fitness classes, developing personal sports skills.</w:t>
            </w:r>
          </w:p>
        </w:tc>
      </w:tr>
    </w:tbl>
    <w:p w14:paraId="7AE351DD" w14:textId="3B7F7023" w:rsidR="00AB7191" w:rsidRDefault="00AB7191">
      <w:pPr>
        <w:rPr>
          <w:lang w:val="en-US"/>
        </w:rPr>
      </w:pPr>
    </w:p>
    <w:p w14:paraId="22FDD5AB" w14:textId="77777777" w:rsidR="00AB7191" w:rsidRDefault="00AB7191">
      <w:pPr>
        <w:spacing w:after="160" w:line="259" w:lineRule="auto"/>
        <w:rPr>
          <w:lang w:val="en-US"/>
        </w:rPr>
      </w:pPr>
      <w:r>
        <w:rPr>
          <w:lang w:val="en-US"/>
        </w:rPr>
        <w:br w:type="page"/>
      </w:r>
    </w:p>
    <w:tbl>
      <w:tblPr>
        <w:tblpPr w:leftFromText="180" w:rightFromText="180" w:vertAnchor="page" w:horzAnchor="margin" w:tblpXSpec="center" w:tblpY="455"/>
        <w:tblW w:w="1080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105"/>
        <w:gridCol w:w="7695"/>
      </w:tblGrid>
      <w:tr w:rsidR="00AB7191" w:rsidRPr="006C2890" w14:paraId="7B7C291D" w14:textId="77777777" w:rsidTr="00AB7191">
        <w:trPr>
          <w:trHeight w:val="2882"/>
        </w:trPr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B631F59" w14:textId="77777777" w:rsidR="00AB7191" w:rsidRPr="006C2890" w:rsidRDefault="00AB7191" w:rsidP="00AB7191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42A489B3" wp14:editId="3D436CEC">
                  <wp:extent cx="1696462" cy="2063469"/>
                  <wp:effectExtent l="19050" t="0" r="0" b="0"/>
                  <wp:docPr id="29" name="Рисунок 0" descr="WhatsApp Image 2024-10-04 at 18.54.3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hatsApp Image 2024-10-04 at 18.54.36.jpe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066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4B681A3" w14:textId="77777777" w:rsidR="00AB7191" w:rsidRPr="006C2890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Тлепалды Дәулет Қанатұлы</w:t>
            </w:r>
          </w:p>
          <w:p w14:paraId="6897F7B2" w14:textId="77777777" w:rsidR="00AB7191" w:rsidRPr="006C2890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29064B52" w14:textId="77777777" w:rsidR="00AB7191" w:rsidRPr="006C2890" w:rsidRDefault="00AB7191" w:rsidP="00AB7191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71845297" w14:textId="77777777" w:rsidR="00AB7191" w:rsidRPr="006C2890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жоғары</w:t>
            </w:r>
          </w:p>
          <w:p w14:paraId="7C6167D5" w14:textId="77777777" w:rsidR="00AB7191" w:rsidRPr="006C2890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Туған күні: </w:t>
            </w:r>
            <w:r w:rsidRPr="006C2890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14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.01.2004</w:t>
            </w:r>
          </w:p>
          <w:p w14:paraId="3FD955AF" w14:textId="77777777" w:rsidR="00AB7191" w:rsidRPr="006C2890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Талдықорған</w:t>
            </w:r>
          </w:p>
          <w:p w14:paraId="0FB8E56E" w14:textId="77777777" w:rsidR="00AB7191" w:rsidRPr="006C2890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Бойдақ</w:t>
            </w:r>
          </w:p>
          <w:p w14:paraId="4346720C" w14:textId="77777777" w:rsidR="00AB7191" w:rsidRPr="006C2890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+7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7087650773</w:t>
            </w:r>
          </w:p>
          <w:p w14:paraId="0091FBF9" w14:textId="77777777" w:rsidR="00AB7191" w:rsidRPr="006C2890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proofErr w:type="spellStart"/>
            <w:r w:rsidRPr="006C289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6C289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C289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 w:rsidRPr="006C289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proofErr w:type="spellStart"/>
            <w:r w:rsidRPr="006C2890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daulettlepaldy</w:t>
            </w:r>
            <w:proofErr w:type="spellEnd"/>
            <w:r w:rsidRPr="006C2890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144@</w:t>
            </w:r>
            <w:proofErr w:type="spellStart"/>
            <w:r w:rsidRPr="006C2890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gmail</w:t>
            </w:r>
            <w:proofErr w:type="spellEnd"/>
            <w:r w:rsidRPr="006C2890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.</w:t>
            </w:r>
            <w:r w:rsidRPr="006C2890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com</w:t>
            </w:r>
          </w:p>
        </w:tc>
      </w:tr>
      <w:tr w:rsidR="00AB7191" w:rsidRPr="00294E13" w14:paraId="1645438C" w14:textId="77777777" w:rsidTr="00AB7191">
        <w:trPr>
          <w:trHeight w:val="1208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5423D70" w14:textId="77777777" w:rsidR="00AB7191" w:rsidRPr="006C2890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393BD977" w14:textId="77777777" w:rsidR="00AB7191" w:rsidRPr="006C2890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1273A9" w14:textId="77777777" w:rsidR="00AB7191" w:rsidRPr="006C2890" w:rsidRDefault="00AB7191" w:rsidP="00AB7191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Дене шынықтыру пәні мұғалімі</w:t>
            </w:r>
          </w:p>
          <w:p w14:paraId="06EBF489" w14:textId="77777777" w:rsidR="00AB7191" w:rsidRPr="006C2890" w:rsidRDefault="00AB7191" w:rsidP="00AB7191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" w:eastAsia="ru-RU"/>
              </w:rPr>
              <w:t xml:space="preserve">5 </w:t>
            </w:r>
            <w:r w:rsidRPr="006C289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қаңтар-202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" w:eastAsia="ru-RU"/>
              </w:rPr>
              <w:t>5</w:t>
            </w:r>
            <w:r w:rsidRPr="006C289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" w:eastAsia="ru-RU"/>
              </w:rPr>
              <w:t xml:space="preserve">Сәуір </w:t>
            </w:r>
          </w:p>
          <w:p w14:paraId="2510F2F4" w14:textId="77777777" w:rsidR="00AB7191" w:rsidRPr="00D702E0" w:rsidRDefault="00AB7191" w:rsidP="00AB7191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Жетісу облысы, 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" w:eastAsia="ru-RU"/>
              </w:rPr>
              <w:t>Ақсу ауданы,Жансүгіров ауылы, Қ.И.Сәтбаев</w:t>
            </w:r>
            <w:r w:rsidRPr="006C2890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атындағы орта мектеп-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" w:eastAsia="ru-RU"/>
              </w:rPr>
              <w:t>гимназиясы КММ</w:t>
            </w:r>
          </w:p>
        </w:tc>
      </w:tr>
      <w:tr w:rsidR="00AB7191" w:rsidRPr="00294E13" w14:paraId="78F9680D" w14:textId="77777777" w:rsidTr="00AB7191"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3D2194" w14:textId="77777777" w:rsidR="00AB7191" w:rsidRPr="006C2890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163E3529" w14:textId="77777777" w:rsidR="00AB7191" w:rsidRPr="006C2890" w:rsidRDefault="00AB7191" w:rsidP="00AB7191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B8A2C40" w14:textId="77777777" w:rsidR="00AB7191" w:rsidRPr="006C2890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6C28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 w:rsidRPr="006C2890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Ілияс Жансүгіров атындағы Жетісу университеті, Талдықорған қаласы (2021-2025.) </w:t>
            </w:r>
          </w:p>
          <w:p w14:paraId="2ED08298" w14:textId="77777777" w:rsidR="00AB7191" w:rsidRPr="006C2890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6C28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6C2890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Дене шынықтыру және өнер жоғары мектебі </w:t>
            </w:r>
          </w:p>
          <w:p w14:paraId="102ED810" w14:textId="77777777" w:rsidR="00AB7191" w:rsidRPr="006C2890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6C2890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Дене шынықтыру және спорт</w:t>
            </w:r>
          </w:p>
          <w:p w14:paraId="7023A54B" w14:textId="77777777" w:rsidR="00AB7191" w:rsidRPr="006C2890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6C28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бағдарламасы:</w:t>
            </w:r>
            <w:r w:rsidRPr="006C2890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«Дене шынықтыру және спорт»</w:t>
            </w:r>
          </w:p>
          <w:p w14:paraId="22891307" w14:textId="77777777" w:rsidR="00AB7191" w:rsidRPr="006C2890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6C28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формасы: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ішкі оқу формасы</w:t>
            </w:r>
          </w:p>
          <w:p w14:paraId="7FABB2DB" w14:textId="77777777" w:rsidR="00AB7191" w:rsidRPr="006C2890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3,7 құрайды.</w:t>
            </w:r>
          </w:p>
        </w:tc>
      </w:tr>
      <w:tr w:rsidR="00AB7191" w:rsidRPr="00294E13" w14:paraId="1ACDCD8A" w14:textId="77777777" w:rsidTr="00AB7191"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19BB87" w14:textId="77777777" w:rsidR="00AB7191" w:rsidRPr="006C2890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  <w:p w14:paraId="5D3BE6CF" w14:textId="77777777" w:rsidR="00AB7191" w:rsidRPr="006C2890" w:rsidRDefault="00AB7191" w:rsidP="00AB7191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E1278F3" w14:textId="77777777" w:rsidR="00AB7191" w:rsidRPr="006C2890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05B6F5BF" w14:textId="77777777" w:rsidR="00AB7191" w:rsidRPr="006C2890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құжаттармен жұмыс істеу кезінде мұқият болу;</w:t>
            </w:r>
          </w:p>
          <w:p w14:paraId="56FE5057" w14:textId="77777777" w:rsidR="00AB7191" w:rsidRPr="006C2890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баптарды, заңнамаларды білу;</w:t>
            </w:r>
          </w:p>
          <w:p w14:paraId="755CFD08" w14:textId="77777777" w:rsidR="00AB7191" w:rsidRPr="006C2890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тәртіпті сақтау, еңбексүйгіштік;</w:t>
            </w:r>
          </w:p>
          <w:p w14:paraId="0B641D89" w14:textId="77777777" w:rsidR="00AB7191" w:rsidRPr="006C2890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Pr="006C289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 w:rsidRPr="006C2890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«өте жақсы» деген бағаға ие болды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.</w:t>
            </w:r>
          </w:p>
        </w:tc>
      </w:tr>
      <w:tr w:rsidR="00AB7191" w:rsidRPr="00294E13" w14:paraId="4026758D" w14:textId="77777777" w:rsidTr="00AB7191">
        <w:trPr>
          <w:trHeight w:val="2408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452E685" w14:textId="77777777" w:rsidR="00AB7191" w:rsidRPr="006C2890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B626FC8" w14:textId="77777777" w:rsidR="00AB7191" w:rsidRPr="006C2890" w:rsidRDefault="00AB7191" w:rsidP="00AB719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6A6721F9" w14:textId="77777777" w:rsidR="00AB7191" w:rsidRPr="006C2890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6C2890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Тілді білу: қазақша- ана тілім, орысша- еркін,</w:t>
            </w:r>
            <w:r w:rsidRPr="006C28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В1 деңгейінде ағылшын тілін білу (сөйлеу).</w:t>
            </w:r>
          </w:p>
          <w:p w14:paraId="118F30E4" w14:textId="77777777" w:rsidR="00AB7191" w:rsidRPr="006C2890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6C2890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 w:rsidRPr="006C2890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r w:rsidRPr="006C2890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3D534FBA" w14:textId="77777777" w:rsidR="00AB7191" w:rsidRPr="006C2890" w:rsidRDefault="00AB7191" w:rsidP="00AB7191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6C2890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</w:p>
        </w:tc>
      </w:tr>
      <w:tr w:rsidR="00AB7191" w:rsidRPr="00294E13" w14:paraId="3797B270" w14:textId="77777777" w:rsidTr="00AB7191">
        <w:trPr>
          <w:trHeight w:val="189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E787A0A" w14:textId="77777777" w:rsidR="00AB7191" w:rsidRPr="006C2890" w:rsidRDefault="00AB7191" w:rsidP="00AB719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EEEA6FB" w14:textId="77777777" w:rsidR="00AB7191" w:rsidRPr="006C2890" w:rsidRDefault="00AB7191" w:rsidP="00AB7191">
            <w:pPr>
              <w:pStyle w:val="a3"/>
              <w:widowControl w:val="0"/>
              <w:numPr>
                <w:ilvl w:val="0"/>
                <w:numId w:val="20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Жүргізуші куәлігі: В, С1 санаты</w:t>
            </w:r>
          </w:p>
          <w:p w14:paraId="74889A63" w14:textId="77777777" w:rsidR="00AB7191" w:rsidRPr="006C2890" w:rsidRDefault="00AB7191" w:rsidP="00AB7191">
            <w:pPr>
              <w:pStyle w:val="a3"/>
              <w:widowControl w:val="0"/>
              <w:numPr>
                <w:ilvl w:val="0"/>
                <w:numId w:val="20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Бос уақытыңыздағы әрекеттеріңіз: кітап оқу, </w:t>
            </w:r>
            <w:r w:rsidRPr="006C2890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театрларға бару.</w:t>
            </w:r>
          </w:p>
        </w:tc>
      </w:tr>
    </w:tbl>
    <w:p w14:paraId="51A550DF" w14:textId="77777777" w:rsidR="00AB7191" w:rsidRPr="006C2890" w:rsidRDefault="00AB7191" w:rsidP="00AB7191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text" w:horzAnchor="margin" w:tblpXSpec="center" w:tblpY="-948"/>
        <w:tblW w:w="1065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AB7191" w:rsidRPr="006C2890" w14:paraId="58409E69" w14:textId="77777777" w:rsidTr="00AB7191">
        <w:trPr>
          <w:trHeight w:val="2466"/>
        </w:trPr>
        <w:tc>
          <w:tcPr>
            <w:tcW w:w="2974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1C6137" w14:textId="77777777" w:rsidR="00AB7191" w:rsidRPr="006C2890" w:rsidRDefault="00AB7191" w:rsidP="00AB7191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5EB66BDB" wp14:editId="17548D66">
                  <wp:extent cx="1606550" cy="1972733"/>
                  <wp:effectExtent l="19050" t="0" r="0" b="0"/>
                  <wp:docPr id="30" name="Рисунок 0" descr="WhatsApp Image 2024-10-04 at 18.54.3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hatsApp Image 2024-10-04 at 18.54.36.jpe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1099" cy="1978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CA4B88" w14:textId="77777777" w:rsidR="00AB7191" w:rsidRPr="006C2890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6C2890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Тлепалды</w:t>
            </w:r>
            <w:proofErr w:type="spellEnd"/>
            <w:r w:rsidRPr="006C2890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Даулет </w:t>
            </w:r>
            <w:proofErr w:type="spellStart"/>
            <w:r w:rsidRPr="006C2890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Канатулы</w:t>
            </w:r>
            <w:proofErr w:type="spellEnd"/>
          </w:p>
          <w:p w14:paraId="38C05E00" w14:textId="77777777" w:rsidR="00AB7191" w:rsidRPr="006C2890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46E2E550" w14:textId="77777777" w:rsidR="00AB7191" w:rsidRPr="006C2890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</w:p>
          <w:p w14:paraId="09841A90" w14:textId="77777777" w:rsidR="00AB7191" w:rsidRPr="006C2890" w:rsidRDefault="00AB7191" w:rsidP="00AB7191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Образование: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высшее</w:t>
            </w:r>
          </w:p>
          <w:p w14:paraId="2BFBBA64" w14:textId="77777777" w:rsidR="00AB7191" w:rsidRPr="006C2890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Дата рождения: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14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.0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.200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г. </w:t>
            </w:r>
          </w:p>
          <w:p w14:paraId="732A4B04" w14:textId="77777777" w:rsidR="00AB7191" w:rsidRPr="006C2890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Город: 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Талдыкорган</w:t>
            </w:r>
          </w:p>
          <w:p w14:paraId="388CDD9A" w14:textId="77777777" w:rsidR="00AB7191" w:rsidRPr="006C2890" w:rsidRDefault="00AB7191" w:rsidP="00AB7191">
            <w:pPr>
              <w:widowControl w:val="0"/>
              <w:spacing w:after="0"/>
              <w:contextualSpacing/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Семейное положение: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холост</w:t>
            </w:r>
          </w:p>
          <w:p w14:paraId="0F1E2E3F" w14:textId="77777777" w:rsidR="00AB7191" w:rsidRPr="006C2890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+7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7087650773</w:t>
            </w:r>
          </w:p>
          <w:p w14:paraId="13E0DD70" w14:textId="77777777" w:rsidR="00AB7191" w:rsidRPr="006C2890" w:rsidRDefault="00AB7191" w:rsidP="00AB7191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Email:</w:t>
            </w:r>
            <w:r w:rsidRPr="006C2890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Pr="006C2890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daulettlepaldy</w:t>
            </w:r>
            <w:proofErr w:type="spellEnd"/>
            <w:r w:rsidRPr="006C2890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144@</w:t>
            </w:r>
            <w:proofErr w:type="spellStart"/>
            <w:r w:rsidRPr="006C2890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gmail</w:t>
            </w:r>
            <w:proofErr w:type="spellEnd"/>
            <w:r w:rsidRPr="006C2890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.</w:t>
            </w:r>
            <w:r w:rsidRPr="006C2890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com</w:t>
            </w:r>
          </w:p>
          <w:p w14:paraId="349BCE28" w14:textId="77777777" w:rsidR="00AB7191" w:rsidRPr="006C2890" w:rsidRDefault="00AB7191" w:rsidP="00AB7191">
            <w:pPr>
              <w:tabs>
                <w:tab w:val="left" w:pos="2064"/>
              </w:tabs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</w:pPr>
            <w:r w:rsidRPr="006C2890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ab/>
            </w:r>
          </w:p>
        </w:tc>
      </w:tr>
      <w:tr w:rsidR="00AB7191" w:rsidRPr="006C2890" w14:paraId="3AE85EA0" w14:textId="77777777" w:rsidTr="00AB7191">
        <w:trPr>
          <w:trHeight w:val="1571"/>
        </w:trPr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209FFBB" w14:textId="77777777" w:rsidR="00AB7191" w:rsidRPr="006C2890" w:rsidRDefault="00AB7191" w:rsidP="00AB7191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6C289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  <w:r w:rsidRPr="006C289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val="en-US" w:eastAsia="ru-RU"/>
              </w:rPr>
              <w:t xml:space="preserve"> </w:t>
            </w:r>
            <w:r w:rsidRPr="006C289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 xml:space="preserve">УЧЕБНАЯ </w:t>
            </w:r>
            <w:r w:rsidRPr="006C289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47DC1" w14:textId="77777777" w:rsidR="00AB7191" w:rsidRPr="006C2890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Учитель физкультуры</w:t>
            </w:r>
          </w:p>
          <w:p w14:paraId="05792045" w14:textId="77777777" w:rsidR="00AB7191" w:rsidRPr="006C2890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Январь 202</w:t>
            </w: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" w:eastAsia="ru-RU"/>
              </w:rPr>
              <w:t>5</w:t>
            </w:r>
            <w:r w:rsidRPr="006C289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г. – </w:t>
            </w: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" w:eastAsia="ru-RU"/>
              </w:rPr>
              <w:t xml:space="preserve">апрель </w:t>
            </w:r>
            <w:r w:rsidRPr="006C289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" w:eastAsia="ru-RU"/>
              </w:rPr>
              <w:t>5</w:t>
            </w:r>
            <w:r w:rsidRPr="006C289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г.</w:t>
            </w:r>
          </w:p>
          <w:p w14:paraId="12D7B1AA" w14:textId="77777777" w:rsidR="00AB7191" w:rsidRPr="006C2890" w:rsidRDefault="00AB7191" w:rsidP="00AB7191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" w:eastAsia="ru-RU"/>
              </w:rPr>
              <w:t>Средняя школа-гимназия КММ имени К.И.Сатбаева, село Жансугиров Аксуского района Жетысуского района</w:t>
            </w:r>
            <w:r w:rsidRPr="006C289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</w:p>
          <w:p w14:paraId="77C77BE1" w14:textId="77777777" w:rsidR="00AB7191" w:rsidRPr="006C2890" w:rsidRDefault="00AB7191" w:rsidP="00AB7191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AB7191" w:rsidRPr="006C2890" w14:paraId="22B167D6" w14:textId="77777777" w:rsidTr="00AB7191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82EB93" w14:textId="77777777" w:rsidR="00AB7191" w:rsidRPr="006C2890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5C94633B" w14:textId="77777777" w:rsidR="00AB7191" w:rsidRPr="006C2890" w:rsidRDefault="00AB7191" w:rsidP="00AB719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3AFBFF3" w14:textId="77777777" w:rsidR="00AB7191" w:rsidRPr="006C2890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Место обучения: 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Жетысуский университет имени Ильяса Жансугирова, г. Талдыкорган (2021-2025 гг.).</w:t>
            </w:r>
          </w:p>
          <w:p w14:paraId="4863AE3C" w14:textId="77777777" w:rsidR="00AB7191" w:rsidRPr="006C2890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Факультет: 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Высшая школа физического воспитания и искусств</w:t>
            </w:r>
          </w:p>
          <w:p w14:paraId="33200F49" w14:textId="77777777" w:rsidR="00AB7191" w:rsidRPr="006C2890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Физическое воспитание и спорт</w:t>
            </w:r>
          </w:p>
          <w:p w14:paraId="6FF7350A" w14:textId="77777777" w:rsidR="00AB7191" w:rsidRPr="006C2890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Образовательная программа: «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Физическая культура и спорт»</w:t>
            </w:r>
          </w:p>
          <w:p w14:paraId="79BAB272" w14:textId="77777777" w:rsidR="00AB7191" w:rsidRPr="006C2890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Форма обучения: </w:t>
            </w: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форма внутреннего обучения</w:t>
            </w:r>
          </w:p>
          <w:p w14:paraId="0A5CBC53" w14:textId="77777777" w:rsidR="00AB7191" w:rsidRPr="006C2890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Общий средний балл (GPA) составляет 3,7.</w:t>
            </w:r>
          </w:p>
        </w:tc>
      </w:tr>
      <w:tr w:rsidR="00AB7191" w:rsidRPr="006C2890" w14:paraId="207D5ACA" w14:textId="77777777" w:rsidTr="00AB7191"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AE9529D" w14:textId="77777777" w:rsidR="00AB7191" w:rsidRPr="006C2890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130AA8" w14:textId="77777777" w:rsidR="00AB7191" w:rsidRPr="006C2890" w:rsidRDefault="00AB7191" w:rsidP="00AB7191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       </w:t>
            </w:r>
            <w:r w:rsidRPr="006C28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Знание языков: мой родной язык – казахский, свободно владею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         </w:t>
            </w:r>
            <w:r w:rsidRPr="006C28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русским языком</w:t>
            </w:r>
            <w:r w:rsidRPr="006C28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, </w:t>
            </w:r>
            <w:r>
              <w:t xml:space="preserve"> </w:t>
            </w:r>
            <w:r w:rsidRPr="006811C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Знание английского языка на уровне B1 (разговорный).</w:t>
            </w:r>
          </w:p>
          <w:p w14:paraId="598C9CA8" w14:textId="77777777" w:rsidR="00AB7191" w:rsidRPr="006C2890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B71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6C28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Опытный</w:t>
            </w:r>
            <w:r w:rsidRPr="006C28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6C28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 w:rsidRPr="006C28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6C28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6C28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Point. </w:t>
            </w:r>
            <w:r w:rsidRPr="006C28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сайтами и программами для дистанционного обучения, такими как </w:t>
            </w:r>
            <w:proofErr w:type="spellStart"/>
            <w:r w:rsidRPr="006C28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Padlet</w:t>
            </w:r>
            <w:proofErr w:type="spellEnd"/>
            <w:r w:rsidRPr="006C28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Zoom, Google </w:t>
            </w:r>
            <w:proofErr w:type="spellStart"/>
            <w:r w:rsidRPr="006C28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Classroom</w:t>
            </w:r>
            <w:proofErr w:type="spellEnd"/>
            <w:r w:rsidRPr="006C28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0262B9C5" w14:textId="77777777" w:rsidR="00AB7191" w:rsidRPr="006C2890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C28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Внедрение современных методов обучения</w:t>
            </w:r>
          </w:p>
        </w:tc>
      </w:tr>
      <w:tr w:rsidR="00AB7191" w:rsidRPr="006C2890" w14:paraId="79953C58" w14:textId="77777777" w:rsidTr="00AB7191">
        <w:trPr>
          <w:trHeight w:val="1651"/>
        </w:trPr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10AEE9" w14:textId="77777777" w:rsidR="00AB7191" w:rsidRPr="006C2890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12DB9E" w14:textId="77777777" w:rsidR="00AB7191" w:rsidRPr="006C2890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C289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Ответственность, компетентность, организаторские и управленческие навыки,</w:t>
            </w:r>
          </w:p>
          <w:p w14:paraId="617FEE00" w14:textId="77777777" w:rsidR="00AB7191" w:rsidRPr="006C2890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C289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Требовательный, творческий подход к задачам</w:t>
            </w:r>
          </w:p>
          <w:p w14:paraId="03DA5949" w14:textId="77777777" w:rsidR="00AB7191" w:rsidRPr="006C2890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C289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Грамотное письменное и устное общение</w:t>
            </w:r>
          </w:p>
          <w:p w14:paraId="6A9FEC7B" w14:textId="77777777" w:rsidR="00AB7191" w:rsidRPr="006C2890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C289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Умение находить общий язык с детьми.</w:t>
            </w:r>
          </w:p>
          <w:p w14:paraId="144015E9" w14:textId="77777777" w:rsidR="00AB7191" w:rsidRPr="006C2890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C28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Педагогическая практика оценена на «очень хорошо».</w:t>
            </w:r>
          </w:p>
        </w:tc>
      </w:tr>
      <w:tr w:rsidR="00AB7191" w:rsidRPr="006C2890" w14:paraId="0DB7C422" w14:textId="77777777" w:rsidTr="00AB7191">
        <w:trPr>
          <w:trHeight w:val="25"/>
        </w:trPr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38FEB7" w14:textId="77777777" w:rsidR="00AB7191" w:rsidRPr="006C2890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E90B156" w14:textId="77777777" w:rsidR="00AB7191" w:rsidRPr="006C2890" w:rsidRDefault="00AB7191" w:rsidP="00AB719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EFF7A6" w14:textId="77777777" w:rsidR="00AB7191" w:rsidRPr="006C2890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Водительские права: категория B, C1.</w:t>
            </w:r>
          </w:p>
          <w:p w14:paraId="43FC791D" w14:textId="77777777" w:rsidR="00AB7191" w:rsidRPr="006C2890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6C2890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Занятия в свободное время: чтение, поход в театр.</w:t>
            </w:r>
          </w:p>
          <w:p w14:paraId="47BF3742" w14:textId="77777777" w:rsidR="00AB7191" w:rsidRPr="006C2890" w:rsidRDefault="00AB7191" w:rsidP="00AB7191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5DEC0811" w14:textId="77777777" w:rsidR="00AB7191" w:rsidRPr="006C2890" w:rsidRDefault="00AB7191" w:rsidP="00AB7191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text" w:horzAnchor="page" w:tblpX="920" w:tblpY="-532"/>
        <w:tblW w:w="1080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105"/>
        <w:gridCol w:w="7695"/>
      </w:tblGrid>
      <w:tr w:rsidR="00AB7191" w:rsidRPr="00294E13" w14:paraId="1F8CCD69" w14:textId="77777777" w:rsidTr="00AB7191">
        <w:trPr>
          <w:trHeight w:val="1325"/>
        </w:trPr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2FE6B76" w14:textId="77777777" w:rsidR="00AB7191" w:rsidRPr="006C2890" w:rsidRDefault="00AB7191" w:rsidP="00AB7191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21C1378E" wp14:editId="0C7D1097">
                  <wp:extent cx="1604010" cy="2026920"/>
                  <wp:effectExtent l="19050" t="0" r="0" b="0"/>
                  <wp:docPr id="31" name="Рисунок 0" descr="WhatsApp Image 2024-10-04 at 18.54.3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hatsApp Image 2024-10-04 at 18.54.36.jpe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1099" cy="20358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56D6E4D" w14:textId="77777777" w:rsidR="00AB7191" w:rsidRPr="006C2890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</w:pPr>
            <w:proofErr w:type="spellStart"/>
            <w:r w:rsidRPr="006C2890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Tlepaldy</w:t>
            </w:r>
            <w:proofErr w:type="spellEnd"/>
            <w:r w:rsidRPr="006C2890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Daulet </w:t>
            </w:r>
            <w:proofErr w:type="spellStart"/>
            <w:r w:rsidRPr="006C2890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Kanatuly</w:t>
            </w:r>
            <w:proofErr w:type="spellEnd"/>
          </w:p>
          <w:p w14:paraId="422D510C" w14:textId="77777777" w:rsidR="00AB7191" w:rsidRPr="006C2890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</w:pPr>
          </w:p>
          <w:p w14:paraId="5F8B015D" w14:textId="77777777" w:rsidR="00AB7191" w:rsidRPr="006C2890" w:rsidRDefault="00AB7191" w:rsidP="00AB7191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6C2890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72C03BFA" w14:textId="77777777" w:rsidR="00AB7191" w:rsidRPr="006C2890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6C28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Pr="006C28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ducation:</w:t>
            </w:r>
            <w:r w:rsidRPr="006C289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6C28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higher</w:t>
            </w:r>
          </w:p>
          <w:p w14:paraId="53C9D4F0" w14:textId="77777777" w:rsidR="00AB7191" w:rsidRPr="006C2890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6C28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Pr="006C28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14</w:t>
            </w:r>
            <w:r w:rsidRPr="006C28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.0</w:t>
            </w:r>
            <w:r w:rsidRPr="006C28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1</w:t>
            </w:r>
            <w:r w:rsidRPr="006C28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.200</w:t>
            </w:r>
            <w:r w:rsidRPr="006C28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4</w:t>
            </w:r>
          </w:p>
          <w:p w14:paraId="00FAE36B" w14:textId="77777777" w:rsidR="00AB7191" w:rsidRPr="006C2890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6C28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proofErr w:type="spellStart"/>
            <w:r w:rsidRPr="006C28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Taldykorgan</w:t>
            </w:r>
            <w:proofErr w:type="spellEnd"/>
          </w:p>
          <w:p w14:paraId="33F32663" w14:textId="77777777" w:rsidR="00AB7191" w:rsidRPr="006C2890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6C28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Pr="006C28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Single</w:t>
            </w:r>
          </w:p>
          <w:p w14:paraId="12146562" w14:textId="77777777" w:rsidR="00AB7191" w:rsidRPr="006C2890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6C28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Phone: 8 7</w:t>
            </w:r>
            <w:r w:rsidRPr="006C28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087650773</w:t>
            </w:r>
          </w:p>
          <w:p w14:paraId="33820F2C" w14:textId="77777777" w:rsidR="00AB7191" w:rsidRPr="006C2890" w:rsidRDefault="00AB7191" w:rsidP="00AB719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6C28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6C289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6C289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daulettlepaldy144@gmail.com</w:t>
            </w:r>
          </w:p>
        </w:tc>
      </w:tr>
    </w:tbl>
    <w:tbl>
      <w:tblPr>
        <w:tblpPr w:leftFromText="180" w:rightFromText="180" w:bottomFromText="160" w:vertAnchor="text" w:horzAnchor="page" w:tblpX="920" w:tblpY="-532"/>
        <w:tblW w:w="1080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105"/>
        <w:gridCol w:w="7695"/>
      </w:tblGrid>
      <w:tr w:rsidR="00294E13" w:rsidRPr="00294E13" w14:paraId="154A753D" w14:textId="77777777" w:rsidTr="00294E13"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80CF7F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en-US"/>
              </w:rPr>
            </w:pPr>
          </w:p>
          <w:p w14:paraId="58A4FB46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en-US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kk-KZ"/>
              </w:rPr>
              <w:t xml:space="preserve">WORK EXPERIENCE TRAINING PRACTICE 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C4898DA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Physical education teacher</w:t>
            </w:r>
          </w:p>
          <w:p w14:paraId="181CB6AB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"/>
              </w:rPr>
              <w:t xml:space="preserve">2025 January -2025 April </w:t>
            </w:r>
          </w:p>
          <w:p w14:paraId="20987EF0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KMM secondary school-gymnasium named after </w:t>
            </w:r>
            <w:proofErr w:type="spellStart"/>
            <w:r w:rsidRPr="00294E1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K.</w:t>
            </w:r>
            <w:proofErr w:type="gramStart"/>
            <w:r w:rsidRPr="00294E1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I.Satbayev</w:t>
            </w:r>
            <w:proofErr w:type="spellEnd"/>
            <w:proofErr w:type="gramEnd"/>
            <w:r w:rsidRPr="00294E1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294E1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Zhansugirov</w:t>
            </w:r>
            <w:proofErr w:type="spellEnd"/>
            <w:r w:rsidRPr="00294E1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village, Aksu district, </w:t>
            </w:r>
            <w:proofErr w:type="spellStart"/>
            <w:r w:rsidRPr="00294E1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Zhetisu</w:t>
            </w:r>
            <w:proofErr w:type="spellEnd"/>
            <w:r w:rsidRPr="00294E1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region</w:t>
            </w:r>
          </w:p>
        </w:tc>
      </w:tr>
      <w:tr w:rsidR="00294E13" w:rsidRPr="00294E13" w14:paraId="028A00B0" w14:textId="77777777" w:rsidTr="00294E13"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80538A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en-US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en-US"/>
              </w:rPr>
              <w:t>EDUCATION</w:t>
            </w:r>
          </w:p>
          <w:p w14:paraId="2A11BFAF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5F35B4B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 xml:space="preserve">Place of study: </w:t>
            </w: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Zhetysu University named after Ilyas Zhansugirov, Taldykorgan (2021-2025).</w:t>
            </w:r>
          </w:p>
          <w:p w14:paraId="640200FE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 xml:space="preserve">Faculty: </w:t>
            </w: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Higher School of Physical Education and Arts</w:t>
            </w:r>
          </w:p>
          <w:p w14:paraId="3BED0BAE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Physical Education and Sports</w:t>
            </w:r>
          </w:p>
          <w:p w14:paraId="0FE5F246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Educational program: "</w:t>
            </w: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Physical Education and Sports"</w:t>
            </w:r>
          </w:p>
          <w:p w14:paraId="038C15AA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 xml:space="preserve">Form of study: </w:t>
            </w: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internal education</w:t>
            </w:r>
          </w:p>
          <w:p w14:paraId="3027D102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The overall average grade (GPA) is 3.7.</w:t>
            </w:r>
          </w:p>
        </w:tc>
      </w:tr>
      <w:tr w:rsidR="00294E13" w:rsidRPr="00294E13" w14:paraId="53393876" w14:textId="77777777" w:rsidTr="00294E13"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34913F1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>PROFESSIONAL SKILLS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58EBA47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• competent approach to completing tasks;</w:t>
            </w:r>
          </w:p>
          <w:p w14:paraId="6F8D0955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• be careful when working with legal documents;</w:t>
            </w:r>
          </w:p>
          <w:p w14:paraId="10ABE862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• knowledge of articles, legislation;</w:t>
            </w:r>
          </w:p>
          <w:p w14:paraId="2DFEBDA9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• maintaining order, efficiency;</w:t>
            </w:r>
          </w:p>
          <w:p w14:paraId="20BECFDE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•Teaching practice is rated as “very good”.</w:t>
            </w:r>
          </w:p>
        </w:tc>
      </w:tr>
      <w:tr w:rsidR="00294E13" w:rsidRPr="00294E13" w14:paraId="2BCEE70D" w14:textId="77777777" w:rsidTr="00294E13">
        <w:trPr>
          <w:trHeight w:val="758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537E547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>PERSONAL QUALITIES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C63A989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• Knowledge of languages: my native language is Kazakh, I am fluent in Russian,</w:t>
            </w:r>
            <w:r w:rsidRPr="00294E1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k</w:t>
            </w: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nowledge of English at B1 level (speaking).</w:t>
            </w:r>
          </w:p>
          <w:p w14:paraId="766BD751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•  Experienced PC user: MS Word, MS Excel, MS, Power Point. Skills in working with websites and programs for distance learning, such as Padlet, Zoom, Google Classroom.</w:t>
            </w:r>
          </w:p>
          <w:p w14:paraId="22302382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•  Implementation of modern teaching methods</w:t>
            </w:r>
          </w:p>
        </w:tc>
      </w:tr>
      <w:tr w:rsidR="00294E13" w:rsidRPr="00294E13" w14:paraId="0A78674C" w14:textId="77777777" w:rsidTr="00294E13"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B82B9BC" w14:textId="77777777" w:rsidR="00294E13" w:rsidRPr="00294E13" w:rsidRDefault="00294E13" w:rsidP="00294E13">
            <w:pPr>
              <w:ind w:left="-851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en-US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>ADDITIONAL INFORMATION: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11C3D3C" w14:textId="77777777" w:rsidR="00294E13" w:rsidRPr="00294E13" w:rsidRDefault="00294E13" w:rsidP="00294E13">
            <w:pPr>
              <w:numPr>
                <w:ilvl w:val="0"/>
                <w:numId w:val="36"/>
              </w:num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Driving license: category B, C1.</w:t>
            </w:r>
          </w:p>
          <w:p w14:paraId="5365FBC4" w14:textId="77777777" w:rsidR="00294E13" w:rsidRPr="00294E13" w:rsidRDefault="00294E13" w:rsidP="00294E13">
            <w:pPr>
              <w:numPr>
                <w:ilvl w:val="0"/>
                <w:numId w:val="36"/>
              </w:num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Free time activities: reading, going to the theater.</w:t>
            </w:r>
          </w:p>
        </w:tc>
      </w:tr>
    </w:tbl>
    <w:p w14:paraId="481F80F6" w14:textId="77777777" w:rsidR="00294E13" w:rsidRPr="00294E13" w:rsidRDefault="00294E13" w:rsidP="00294E13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AD278DC" w14:textId="4400DEF0" w:rsidR="00294E13" w:rsidRDefault="00294E13" w:rsidP="00AB719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BFB6E2B" w14:textId="77777777" w:rsidR="00294E13" w:rsidRDefault="00294E13">
      <w:pPr>
        <w:spacing w:after="160" w:line="259" w:lineRule="auto"/>
        <w:rPr>
          <w:rFonts w:ascii="Times New Roman" w:hAnsi="Times New Roman" w:cs="Times New Roman"/>
          <w:sz w:val="24"/>
          <w:szCs w:val="24"/>
          <w:lang w:val="kk-KZ"/>
        </w:rPr>
      </w:pPr>
      <w:r>
        <w:rPr>
          <w:rFonts w:ascii="Times New Roman" w:hAnsi="Times New Roman" w:cs="Times New Roman"/>
          <w:sz w:val="24"/>
          <w:szCs w:val="24"/>
          <w:lang w:val="kk-KZ"/>
        </w:rPr>
        <w:lastRenderedPageBreak/>
        <w:br w:type="page"/>
      </w:r>
    </w:p>
    <w:tbl>
      <w:tblPr>
        <w:tblpPr w:leftFromText="180" w:rightFromText="180" w:bottomFromText="160" w:horzAnchor="page" w:tblpX="1105" w:tblpY="-1128"/>
        <w:tblW w:w="1080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294E13" w:rsidRPr="00294E13" w14:paraId="2768F294" w14:textId="77777777" w:rsidTr="00294E13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7AE8B61" w14:textId="2DC8E960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drawing>
                <wp:inline distT="0" distB="0" distL="0" distR="0" wp14:anchorId="37BE3972" wp14:editId="000A7F79">
                  <wp:extent cx="1619250" cy="1876425"/>
                  <wp:effectExtent l="0" t="0" r="0" b="9525"/>
                  <wp:docPr id="980211680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68" r="8144" b="131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0" cy="1876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E25CE39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 xml:space="preserve">Тұрғанбек Ғалымжан Болатұлы </w:t>
            </w:r>
          </w:p>
          <w:p w14:paraId="2B652D36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Мұғалім</w:t>
            </w:r>
          </w:p>
          <w:p w14:paraId="6384358D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Білімі:</w:t>
            </w: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жоғары</w:t>
            </w:r>
          </w:p>
          <w:p w14:paraId="62074042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Туған күні:</w:t>
            </w: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19.04.2004</w:t>
            </w:r>
          </w:p>
          <w:p w14:paraId="4B38FC3E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Қала:</w:t>
            </w: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Талдықорған</w:t>
            </w:r>
          </w:p>
          <w:p w14:paraId="6431AF50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Отбасылық жағдайы:</w:t>
            </w: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Тұрмыс құрмаған </w:t>
            </w:r>
          </w:p>
          <w:p w14:paraId="611F7344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Телефон:87475029907</w:t>
            </w:r>
          </w:p>
          <w:p w14:paraId="0E95E46D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proofErr w:type="spellStart"/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Электрондық</w:t>
            </w:r>
            <w:proofErr w:type="spellEnd"/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поштасы</w:t>
            </w:r>
            <w:proofErr w:type="spellEnd"/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:</w:t>
            </w: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жоқ</w:t>
            </w:r>
          </w:p>
        </w:tc>
      </w:tr>
      <w:tr w:rsidR="00294E13" w:rsidRPr="00294E13" w14:paraId="68A1E66F" w14:textId="77777777" w:rsidTr="00294E13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2EEE76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kk-KZ"/>
              </w:rPr>
              <w:t>ЖҰМЫС ТӘЖІРИБЕСІ</w:t>
            </w:r>
          </w:p>
          <w:p w14:paraId="237EDE6A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kk-KZ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5274F2A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Дене шынықтыру және өнер</w:t>
            </w:r>
          </w:p>
          <w:p w14:paraId="6014F17F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2024 Қаңтар-2024 Ақпан</w:t>
            </w:r>
          </w:p>
          <w:p w14:paraId="1E817CEA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 Талдыкорган қаласы,  М. Жумабаева атындағы №19 орта мектеп-гимназия ,  коммуналдық мемлекеттік мекеме..</w:t>
            </w:r>
          </w:p>
        </w:tc>
      </w:tr>
      <w:tr w:rsidR="00294E13" w:rsidRPr="00294E13" w14:paraId="2526852D" w14:textId="77777777" w:rsidTr="00294E13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61230D4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kk-KZ"/>
              </w:rPr>
              <w:t>БІЛІМІ</w:t>
            </w:r>
          </w:p>
          <w:p w14:paraId="22E7FC33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8C2F96F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Оқу орны:</w:t>
            </w: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Ілияс Жансүгіров атындағы Жетісу университеті, Талдықорған қаласы (2021- 2025.) </w:t>
            </w:r>
          </w:p>
          <w:p w14:paraId="2AE7E70D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Факультет:</w:t>
            </w: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Pr="00294E13"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  <w:t>Дене шынықтыру және өнер</w:t>
            </w:r>
          </w:p>
          <w:p w14:paraId="1D979B64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Білім бері бағдарламасы:</w:t>
            </w: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«Дене шынықтыру және спорт»</w:t>
            </w:r>
          </w:p>
          <w:p w14:paraId="5C31119C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Оқу формасы:</w:t>
            </w: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Күндізгі толық</w:t>
            </w:r>
          </w:p>
          <w:p w14:paraId="617D760C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Бүкіл оқу уақытындағы орташа балл (GPA) 3,7 құрайды.</w:t>
            </w:r>
          </w:p>
        </w:tc>
      </w:tr>
      <w:tr w:rsidR="00294E13" w:rsidRPr="00294E13" w14:paraId="3201B122" w14:textId="77777777" w:rsidTr="00294E13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1CFC884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kk-KZ"/>
              </w:rPr>
              <w:t>ҚОСЫМША БІЛІМІ</w:t>
            </w:r>
          </w:p>
          <w:p w14:paraId="2B4C607F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kk-KZ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C1EBB3C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  <w:tr w:rsidR="00294E13" w:rsidRPr="00294E13" w14:paraId="19CF71D6" w14:textId="77777777" w:rsidTr="00294E13">
        <w:trPr>
          <w:trHeight w:val="2480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5F53202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kk-KZ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A8C233C" w14:textId="77777777" w:rsidR="00294E13" w:rsidRPr="00294E13" w:rsidRDefault="00294E13" w:rsidP="00294E13">
            <w:pPr>
              <w:numPr>
                <w:ilvl w:val="0"/>
                <w:numId w:val="37"/>
              </w:num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Маркетингті білу.</w:t>
            </w:r>
          </w:p>
          <w:p w14:paraId="5D308A97" w14:textId="77777777" w:rsidR="00294E13" w:rsidRPr="00294E13" w:rsidRDefault="00294E13" w:rsidP="00294E13">
            <w:pPr>
              <w:numPr>
                <w:ilvl w:val="0"/>
                <w:numId w:val="37"/>
              </w:num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Тілді білу: қазақша- ана тілім, орысша- еркін, ағылшынша – сөздік бойынша .</w:t>
            </w:r>
          </w:p>
          <w:p w14:paraId="2A419BDF" w14:textId="77777777" w:rsidR="00294E13" w:rsidRPr="00294E13" w:rsidRDefault="00294E13" w:rsidP="00294E13">
            <w:pPr>
              <w:numPr>
                <w:ilvl w:val="0"/>
                <w:numId w:val="37"/>
              </w:num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Сенімді ДК пайдаланушысы: MS Word, MS Excel, MS, Power Point. Padlet, Zoom, Google Classroom сияқты қашықтықтан оқытуға арналған сайттармен және бағдарламалармен жұмыс істеу дағдылары.</w:t>
            </w:r>
          </w:p>
          <w:p w14:paraId="32058BC2" w14:textId="77777777" w:rsidR="00294E13" w:rsidRPr="00294E13" w:rsidRDefault="00294E13" w:rsidP="00294E13">
            <w:pPr>
              <w:numPr>
                <w:ilvl w:val="0"/>
                <w:numId w:val="37"/>
              </w:num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Оқытудың қазіргі заманғы әдістерін енгізу</w:t>
            </w:r>
          </w:p>
        </w:tc>
      </w:tr>
      <w:tr w:rsidR="00294E13" w:rsidRPr="00294E13" w14:paraId="5968A098" w14:textId="77777777" w:rsidTr="00294E13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64EE8D9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kk-KZ"/>
              </w:rPr>
              <w:lastRenderedPageBreak/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C4798F5" w14:textId="77777777" w:rsidR="00294E13" w:rsidRPr="00294E13" w:rsidRDefault="00294E13" w:rsidP="00294E13">
            <w:pPr>
              <w:numPr>
                <w:ilvl w:val="0"/>
                <w:numId w:val="37"/>
              </w:num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41C3DDD3" w14:textId="77777777" w:rsidR="00294E13" w:rsidRPr="00294E13" w:rsidRDefault="00294E13" w:rsidP="00294E13">
            <w:pPr>
              <w:numPr>
                <w:ilvl w:val="0"/>
                <w:numId w:val="37"/>
              </w:num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1221B3EF" w14:textId="77777777" w:rsidR="00294E13" w:rsidRPr="00294E13" w:rsidRDefault="00294E13" w:rsidP="00294E13">
            <w:pPr>
              <w:numPr>
                <w:ilvl w:val="0"/>
                <w:numId w:val="37"/>
              </w:num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320087DB" w14:textId="77777777" w:rsidR="00294E13" w:rsidRPr="00294E13" w:rsidRDefault="00294E13" w:rsidP="00294E13">
            <w:pPr>
              <w:numPr>
                <w:ilvl w:val="0"/>
                <w:numId w:val="37"/>
              </w:num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294E13" w:rsidRPr="00294E13" w14:paraId="471F7198" w14:textId="77777777" w:rsidTr="00294E13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DE5BE5D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kk-KZ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C4B2C8" w14:textId="77777777" w:rsidR="00294E13" w:rsidRPr="00294E13" w:rsidRDefault="00294E13" w:rsidP="00294E13">
            <w:pPr>
              <w:numPr>
                <w:ilvl w:val="0"/>
                <w:numId w:val="38"/>
              </w:num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Педагогикалық іс-тәжірибе өту кезінде «жақсы» деген бағаға ие болды </w:t>
            </w:r>
          </w:p>
          <w:p w14:paraId="420B5096" w14:textId="77777777" w:rsidR="00294E13" w:rsidRPr="00294E13" w:rsidRDefault="00294E13" w:rsidP="00294E13">
            <w:pPr>
              <w:numPr>
                <w:ilvl w:val="0"/>
                <w:numId w:val="38"/>
              </w:num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  <w:tr w:rsidR="00294E13" w:rsidRPr="00294E13" w14:paraId="35FF0D27" w14:textId="77777777" w:rsidTr="00294E13">
        <w:trPr>
          <w:gridBefore w:val="1"/>
          <w:wBefore w:w="141" w:type="dxa"/>
          <w:trHeight w:val="1127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C55ABAA" w14:textId="77777777" w:rsidR="00294E13" w:rsidRPr="00294E13" w:rsidRDefault="00294E13" w:rsidP="00294E13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kk-KZ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DA74B43" w14:textId="77777777" w:rsidR="00294E13" w:rsidRPr="00294E13" w:rsidRDefault="00294E13" w:rsidP="00294E13">
            <w:pPr>
              <w:numPr>
                <w:ilvl w:val="0"/>
                <w:numId w:val="39"/>
              </w:num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94E1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Құштарлығы: Басқа шет тілдерін үйрену, кітап оқу, театрларға бару,фитнеске бару,жеке спорт дағдыларын дамыту.</w:t>
            </w:r>
          </w:p>
        </w:tc>
      </w:tr>
    </w:tbl>
    <w:p w14:paraId="70757719" w14:textId="5A885A42" w:rsidR="00294E13" w:rsidRPr="00294E13" w:rsidRDefault="00294E13">
      <w:pPr>
        <w:spacing w:after="160" w:line="259" w:lineRule="auto"/>
        <w:rPr>
          <w:rFonts w:ascii="Times New Roman" w:hAnsi="Times New Roman" w:cs="Times New Roman"/>
          <w:sz w:val="24"/>
          <w:szCs w:val="24"/>
          <w:lang w:val="ru-KZ"/>
        </w:rPr>
      </w:pPr>
    </w:p>
    <w:p w14:paraId="0BEDFC9E" w14:textId="77777777" w:rsidR="00AB7191" w:rsidRPr="00B7160F" w:rsidRDefault="00AB7191" w:rsidP="00AB719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7736D82" w14:textId="77777777" w:rsidR="00AB7191" w:rsidRPr="004E642D" w:rsidRDefault="00AB7191" w:rsidP="00AB7191">
      <w:pPr>
        <w:rPr>
          <w:lang w:val="kk-KZ"/>
        </w:rPr>
      </w:pPr>
    </w:p>
    <w:p w14:paraId="023CE90D" w14:textId="77777777" w:rsidR="00AB7191" w:rsidRPr="004E642D" w:rsidRDefault="00AB7191" w:rsidP="00AB7191">
      <w:pPr>
        <w:rPr>
          <w:lang w:val="kk-KZ"/>
        </w:rPr>
      </w:pPr>
    </w:p>
    <w:p w14:paraId="75C53C82" w14:textId="77777777" w:rsidR="00AB7191" w:rsidRPr="004E642D" w:rsidRDefault="00AB7191" w:rsidP="00AB7191">
      <w:pPr>
        <w:rPr>
          <w:lang w:val="kk-KZ"/>
        </w:rPr>
      </w:pPr>
    </w:p>
    <w:p w14:paraId="2AAF4E8D" w14:textId="77777777" w:rsidR="00AB7191" w:rsidRPr="004E642D" w:rsidRDefault="00AB7191" w:rsidP="00AB7191">
      <w:pPr>
        <w:rPr>
          <w:lang w:val="kk-KZ"/>
        </w:rPr>
      </w:pPr>
    </w:p>
    <w:p w14:paraId="2265436D" w14:textId="77777777" w:rsidR="00AB7191" w:rsidRPr="004E642D" w:rsidRDefault="00AB7191" w:rsidP="00AB7191">
      <w:pPr>
        <w:rPr>
          <w:lang w:val="kk-KZ"/>
        </w:rPr>
      </w:pPr>
    </w:p>
    <w:p w14:paraId="21D87C06" w14:textId="77777777" w:rsidR="00AB7191" w:rsidRPr="004E642D" w:rsidRDefault="00AB7191" w:rsidP="00AB7191">
      <w:pPr>
        <w:rPr>
          <w:lang w:val="kk-KZ"/>
        </w:rPr>
      </w:pPr>
    </w:p>
    <w:p w14:paraId="091ABA57" w14:textId="77777777" w:rsidR="00AB7191" w:rsidRPr="004E642D" w:rsidRDefault="00AB7191" w:rsidP="00AB7191">
      <w:pPr>
        <w:rPr>
          <w:lang w:val="kk-KZ"/>
        </w:rPr>
      </w:pPr>
    </w:p>
    <w:p w14:paraId="616B4C02" w14:textId="77777777" w:rsidR="00AB7191" w:rsidRPr="004E642D" w:rsidRDefault="00AB7191" w:rsidP="00AB7191">
      <w:pPr>
        <w:rPr>
          <w:lang w:val="kk-KZ"/>
        </w:rPr>
      </w:pPr>
    </w:p>
    <w:p w14:paraId="6C4FCF9A" w14:textId="77777777" w:rsidR="00AB7191" w:rsidRPr="004E642D" w:rsidRDefault="00AB7191" w:rsidP="00AB7191">
      <w:pPr>
        <w:rPr>
          <w:lang w:val="kk-KZ"/>
        </w:rPr>
      </w:pPr>
    </w:p>
    <w:p w14:paraId="4CDC2FD8" w14:textId="77777777" w:rsidR="00AB7191" w:rsidRPr="004E642D" w:rsidRDefault="00AB7191" w:rsidP="00AB7191">
      <w:pPr>
        <w:rPr>
          <w:lang w:val="kk-KZ"/>
        </w:rPr>
      </w:pPr>
    </w:p>
    <w:p w14:paraId="362456B3" w14:textId="77777777" w:rsidR="00AB7191" w:rsidRPr="004E642D" w:rsidRDefault="00AB7191" w:rsidP="00AB7191">
      <w:pPr>
        <w:rPr>
          <w:lang w:val="kk-KZ"/>
        </w:rPr>
      </w:pPr>
    </w:p>
    <w:p w14:paraId="2B1ED3B7" w14:textId="77777777" w:rsidR="00AB7191" w:rsidRPr="004E642D" w:rsidRDefault="00AB7191" w:rsidP="00AB7191">
      <w:pPr>
        <w:rPr>
          <w:lang w:val="kk-KZ"/>
        </w:rPr>
      </w:pPr>
    </w:p>
    <w:p w14:paraId="58ACE048" w14:textId="77777777" w:rsidR="00AB7191" w:rsidRPr="004E642D" w:rsidRDefault="00AB7191" w:rsidP="00AB7191">
      <w:pPr>
        <w:rPr>
          <w:lang w:val="kk-KZ"/>
        </w:rPr>
      </w:pPr>
    </w:p>
    <w:p w14:paraId="7B250AF6" w14:textId="77777777" w:rsidR="00AB7191" w:rsidRPr="004E642D" w:rsidRDefault="00AB7191" w:rsidP="00AB7191">
      <w:pPr>
        <w:rPr>
          <w:lang w:val="kk-KZ"/>
        </w:rPr>
      </w:pPr>
    </w:p>
    <w:p w14:paraId="57227348" w14:textId="77777777" w:rsidR="00AB7191" w:rsidRPr="004E642D" w:rsidRDefault="00AB7191" w:rsidP="00AB7191">
      <w:pPr>
        <w:rPr>
          <w:lang w:val="kk-KZ"/>
        </w:rPr>
      </w:pPr>
    </w:p>
    <w:p w14:paraId="5FAD6AFE" w14:textId="77777777" w:rsidR="00AB7191" w:rsidRDefault="00AB7191" w:rsidP="00AB7191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AB7191" w:rsidRPr="003C6A42" w14:paraId="07BC3A6E" w14:textId="77777777" w:rsidTr="00AB7191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EE8A50" w14:textId="77777777" w:rsidR="00AB7191" w:rsidRPr="007F4E97" w:rsidRDefault="00AB7191" w:rsidP="00AB7191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  <w14:ligatures w14:val="standardContextual"/>
              </w:rPr>
              <w:drawing>
                <wp:inline distT="0" distB="0" distL="0" distR="0" wp14:anchorId="21E5995D" wp14:editId="00394634">
                  <wp:extent cx="1615440" cy="1877695"/>
                  <wp:effectExtent l="0" t="0" r="3810" b="8255"/>
                  <wp:docPr id="1508649153" name="Рисунок 1508649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544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C3CD217" w14:textId="77777777" w:rsidR="00AB7191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1634D6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Тұрғанбек Ғалымжан Болатұлы </w:t>
            </w:r>
          </w:p>
          <w:p w14:paraId="54548A94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</w:p>
          <w:p w14:paraId="4A5541E2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Образование: высшее</w:t>
            </w:r>
          </w:p>
          <w:p w14:paraId="43CD4714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Дата рождения: 19.01.2004</w:t>
            </w: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г.</w:t>
            </w:r>
          </w:p>
          <w:p w14:paraId="352CAB26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Город: Талдыкорган</w:t>
            </w:r>
          </w:p>
          <w:p w14:paraId="0DAEA554" w14:textId="77777777" w:rsidR="00AB7191" w:rsidRPr="006E733B" w:rsidRDefault="00AB7191" w:rsidP="00AB71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Семейное положение: Не женат</w:t>
            </w:r>
          </w:p>
          <w:p w14:paraId="000936CD" w14:textId="77777777" w:rsidR="00AB7191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Телефон: </w:t>
            </w:r>
            <w:r w:rsidRPr="001634D6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87475029907</w:t>
            </w:r>
          </w:p>
          <w:p w14:paraId="7C87FB2F" w14:textId="77777777" w:rsidR="00AB7191" w:rsidRPr="003C6A42" w:rsidRDefault="00AB7191" w:rsidP="00AB7191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Электронная почта: нет</w:t>
            </w:r>
          </w:p>
        </w:tc>
      </w:tr>
      <w:tr w:rsidR="00AB7191" w:rsidRPr="00E56468" w14:paraId="6EB4BD5D" w14:textId="77777777" w:rsidTr="00AB7191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1A54EB" w14:textId="77777777" w:rsidR="00AB7191" w:rsidRPr="00530710" w:rsidRDefault="00AB7191" w:rsidP="00AB7191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1C3895BD" w14:textId="77777777" w:rsidR="00AB7191" w:rsidRPr="007F4E97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D52962" w14:textId="77777777" w:rsidR="00AB7191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29A17782" w14:textId="77777777" w:rsidR="00AB7191" w:rsidRPr="001B27F1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2024 Январь</w:t>
            </w:r>
            <w:r w:rsidRPr="001B27F1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-2024 Февраль</w:t>
            </w:r>
          </w:p>
          <w:p w14:paraId="32728713" w14:textId="77777777" w:rsidR="00AB7191" w:rsidRPr="001B27F1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1B27F1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1B27F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Средняя школа имени «</w:t>
            </w: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М.Жумабаева</w:t>
            </w:r>
            <w:r w:rsidRPr="001B27F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»,</w:t>
            </w: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№19 </w:t>
            </w:r>
            <w:r w:rsidRPr="001B27F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коммунальное государственное учреждение.</w:t>
            </w:r>
          </w:p>
        </w:tc>
      </w:tr>
      <w:tr w:rsidR="00AB7191" w:rsidRPr="00E56468" w14:paraId="79B36652" w14:textId="77777777" w:rsidTr="00AB7191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6D19458" w14:textId="77777777" w:rsidR="00AB7191" w:rsidRPr="007F4E97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5134BBAD" w14:textId="77777777" w:rsidR="00AB7191" w:rsidRPr="007F4E97" w:rsidRDefault="00AB7191" w:rsidP="00AB719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10AF2A" w14:textId="77777777" w:rsidR="00AB7191" w:rsidRPr="003C6A42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Место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Жансугирова, г. Талдыкорган (2021-2025 гг.).</w:t>
            </w:r>
          </w:p>
          <w:p w14:paraId="6E1CDDDC" w14:textId="77777777" w:rsidR="00AB7191" w:rsidRPr="003C6A42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Факультет: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647827A6" w14:textId="77777777" w:rsidR="00AB7191" w:rsidRPr="003C6A42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Образовательная программа: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«Физическая культура и спорт»</w:t>
            </w:r>
          </w:p>
          <w:p w14:paraId="7095E657" w14:textId="77777777" w:rsidR="00AB7191" w:rsidRPr="003C6A42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Форма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Очная</w:t>
            </w:r>
          </w:p>
          <w:p w14:paraId="41B28C0B" w14:textId="77777777" w:rsidR="00AB7191" w:rsidRPr="007F4E97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Общий средний балл (GPA) составляет 3,7.</w:t>
            </w:r>
          </w:p>
        </w:tc>
      </w:tr>
      <w:tr w:rsidR="00AB7191" w:rsidRPr="00F634C5" w14:paraId="17FADDB9" w14:textId="77777777" w:rsidTr="00AB7191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69604E" w14:textId="77777777" w:rsidR="00AB7191" w:rsidRPr="007F4E97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4FA08EBD" w14:textId="77777777" w:rsidR="00AB7191" w:rsidRPr="007F4E97" w:rsidRDefault="00AB7191" w:rsidP="00AB719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90D2FB" w14:textId="77777777" w:rsidR="00AB7191" w:rsidRPr="00C1009A" w:rsidRDefault="00AB7191" w:rsidP="00AB7191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</w:pPr>
          </w:p>
        </w:tc>
      </w:tr>
      <w:tr w:rsidR="00AB7191" w:rsidRPr="002263AC" w14:paraId="744E3CFC" w14:textId="77777777" w:rsidTr="00AB7191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18C353" w14:textId="77777777" w:rsidR="00AB7191" w:rsidRPr="00E56468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09F4B5" w14:textId="77777777" w:rsidR="00AB7191" w:rsidRPr="003C6A42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Знание маркетинга.</w:t>
            </w:r>
          </w:p>
          <w:p w14:paraId="03FDAE61" w14:textId="77777777" w:rsidR="00AB7191" w:rsidRPr="003C6A42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Знание языка: казахский – мой родной язык, русский – свободно, английский – по словарю.</w:t>
            </w:r>
          </w:p>
          <w:p w14:paraId="361784EC" w14:textId="77777777" w:rsidR="00AB7191" w:rsidRPr="003C6A42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E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Опытный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Point.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сайтами и программами для дистанционного обучения, такими как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Padlet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Zoom, Google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Classroom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3F5328BA" w14:textId="77777777" w:rsidR="00AB7191" w:rsidRPr="003C2979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Внедрение современных методов обучения</w:t>
            </w:r>
          </w:p>
        </w:tc>
      </w:tr>
      <w:tr w:rsidR="00AB7191" w:rsidRPr="00E56468" w14:paraId="35058C86" w14:textId="77777777" w:rsidTr="00AB7191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869272" w14:textId="77777777" w:rsidR="00AB7191" w:rsidRPr="00510AB1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AD05D7" w14:textId="77777777" w:rsidR="00AB7191" w:rsidRPr="003C6A42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Ответственность, компетентность, организаторские и управленческие навыки,</w:t>
            </w:r>
          </w:p>
          <w:p w14:paraId="51C5EEA2" w14:textId="77777777" w:rsidR="00AB7191" w:rsidRPr="003C6A42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Требовательный, творческий подход к задачам </w:t>
            </w:r>
          </w:p>
          <w:p w14:paraId="31609B6A" w14:textId="77777777" w:rsidR="00AB7191" w:rsidRPr="00510AB1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Грамотное письменное и устное общение</w:t>
            </w:r>
          </w:p>
          <w:p w14:paraId="6236EDD3" w14:textId="77777777" w:rsidR="00AB7191" w:rsidRDefault="00AB7191" w:rsidP="00AB71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</w:p>
          <w:p w14:paraId="704E99F5" w14:textId="77777777" w:rsidR="00AB7191" w:rsidRPr="00510AB1" w:rsidRDefault="00AB7191" w:rsidP="00AB71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</w:p>
          <w:p w14:paraId="127531D6" w14:textId="77777777" w:rsidR="00AB7191" w:rsidRPr="00AD35A1" w:rsidRDefault="00AB7191" w:rsidP="00AB7191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Умение находить общий язык с детьми.</w:t>
            </w:r>
          </w:p>
        </w:tc>
      </w:tr>
      <w:tr w:rsidR="00AB7191" w:rsidRPr="00E56468" w14:paraId="52F5465F" w14:textId="77777777" w:rsidTr="00AB7191">
        <w:trPr>
          <w:trHeight w:val="1041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ECC9D8" w14:textId="77777777" w:rsidR="00AB7191" w:rsidRPr="00E56468" w:rsidRDefault="00AB7191" w:rsidP="00AB719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084328" w14:textId="77777777" w:rsidR="00AB7191" w:rsidRPr="002263AC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Педагогиче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ская практика оценена на «</w:t>
            </w: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хорошо».</w:t>
            </w:r>
          </w:p>
          <w:p w14:paraId="63050748" w14:textId="77777777" w:rsidR="00AB7191" w:rsidRPr="00360E42" w:rsidRDefault="00AB7191" w:rsidP="00AB7191">
            <w:pPr>
              <w:shd w:val="clear" w:color="auto" w:fill="FFFFFF"/>
              <w:spacing w:after="0" w:line="240" w:lineRule="auto"/>
              <w:ind w:left="720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</w:p>
        </w:tc>
      </w:tr>
      <w:tr w:rsidR="00AB7191" w:rsidRPr="004E642D" w14:paraId="25CF45E4" w14:textId="77777777" w:rsidTr="00AB7191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69995F6" w14:textId="77777777" w:rsidR="00AB7191" w:rsidRPr="00E56468" w:rsidRDefault="00AB7191" w:rsidP="00AB719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6D1AC3F9" w14:textId="77777777" w:rsidR="00AB7191" w:rsidRPr="00E56468" w:rsidRDefault="00AB7191" w:rsidP="00AB719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6DD1DD8" w14:textId="77777777" w:rsidR="00AB7191" w:rsidRPr="00AD35A1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5BCEC102" w14:textId="77777777" w:rsidR="00AB7191" w:rsidRPr="00C1009A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</w:pP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>• Интересы: изучение других иностранных языков, чтение книг, походы в театры, занятия фитнесом, развитие личных спортивных навыков.</w:t>
            </w:r>
          </w:p>
        </w:tc>
      </w:tr>
    </w:tbl>
    <w:p w14:paraId="1BB8FF57" w14:textId="77777777" w:rsidR="00AB7191" w:rsidRPr="004E642D" w:rsidRDefault="00AB7191" w:rsidP="00AB7191"/>
    <w:p w14:paraId="23287956" w14:textId="77777777" w:rsidR="00AB7191" w:rsidRPr="004E642D" w:rsidRDefault="00AB7191" w:rsidP="00AB7191"/>
    <w:p w14:paraId="62C38BB7" w14:textId="77777777" w:rsidR="00AB7191" w:rsidRPr="004E642D" w:rsidRDefault="00AB7191" w:rsidP="00AB7191"/>
    <w:p w14:paraId="02D3E385" w14:textId="77777777" w:rsidR="00AB7191" w:rsidRPr="004E642D" w:rsidRDefault="00AB7191" w:rsidP="00AB7191"/>
    <w:p w14:paraId="15CC1858" w14:textId="77777777" w:rsidR="00AB7191" w:rsidRPr="004E642D" w:rsidRDefault="00AB7191" w:rsidP="00AB7191"/>
    <w:p w14:paraId="51CEB632" w14:textId="77777777" w:rsidR="00AB7191" w:rsidRPr="004E642D" w:rsidRDefault="00AB7191" w:rsidP="00AB7191"/>
    <w:p w14:paraId="02307EEC" w14:textId="77777777" w:rsidR="00AB7191" w:rsidRPr="004E642D" w:rsidRDefault="00AB7191" w:rsidP="00AB7191"/>
    <w:p w14:paraId="1981E6A6" w14:textId="77777777" w:rsidR="00AB7191" w:rsidRPr="004E642D" w:rsidRDefault="00AB7191" w:rsidP="00AB7191"/>
    <w:p w14:paraId="277A29A7" w14:textId="77777777" w:rsidR="00AB7191" w:rsidRPr="004E642D" w:rsidRDefault="00AB7191" w:rsidP="00AB7191"/>
    <w:p w14:paraId="149CB0C1" w14:textId="77777777" w:rsidR="00AB7191" w:rsidRPr="004E642D" w:rsidRDefault="00AB7191" w:rsidP="00AB7191"/>
    <w:p w14:paraId="5A35A1B8" w14:textId="77777777" w:rsidR="00AB7191" w:rsidRPr="004E642D" w:rsidRDefault="00AB7191" w:rsidP="00AB7191"/>
    <w:p w14:paraId="568A063B" w14:textId="77777777" w:rsidR="00AB7191" w:rsidRPr="004E642D" w:rsidRDefault="00AB7191" w:rsidP="00AB7191"/>
    <w:p w14:paraId="081DDEFA" w14:textId="77777777" w:rsidR="00AB7191" w:rsidRPr="004E642D" w:rsidRDefault="00AB7191" w:rsidP="00AB7191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AB7191" w:rsidRPr="00294E13" w14:paraId="50BD3978" w14:textId="77777777" w:rsidTr="00AB7191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FFD29E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  <w14:ligatures w14:val="standardContextual"/>
              </w:rPr>
              <w:lastRenderedPageBreak/>
              <w:drawing>
                <wp:inline distT="0" distB="0" distL="0" distR="0" wp14:anchorId="3046DBF5" wp14:editId="29712025">
                  <wp:extent cx="1615440" cy="1877695"/>
                  <wp:effectExtent l="0" t="0" r="3810" b="8255"/>
                  <wp:docPr id="1508649154" name="Рисунок 15086491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544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3FE145" w14:textId="77777777" w:rsidR="00AB7191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proofErr w:type="spellStart"/>
            <w:r w:rsidRPr="009D5C1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Turganbek</w:t>
            </w:r>
            <w:proofErr w:type="spellEnd"/>
            <w:r w:rsidRPr="009D5C1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9D5C1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Galymzhan</w:t>
            </w:r>
            <w:proofErr w:type="spellEnd"/>
            <w:r w:rsidRPr="009D5C1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9D5C1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Bolatovich</w:t>
            </w:r>
            <w:proofErr w:type="spellEnd"/>
            <w:r w:rsidRPr="009D5C1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</w:p>
          <w:p w14:paraId="16B2073C" w14:textId="77777777" w:rsidR="00AB7191" w:rsidRPr="006E733B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Teacher</w:t>
            </w:r>
          </w:p>
          <w:p w14:paraId="46CC4351" w14:textId="77777777" w:rsidR="00AB7191" w:rsidRPr="006E733B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Education: higher</w:t>
            </w:r>
          </w:p>
          <w:p w14:paraId="253F4EF2" w14:textId="77777777" w:rsidR="00AB7191" w:rsidRPr="006E733B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Date of birth: 19.01.2004у.</w:t>
            </w:r>
          </w:p>
          <w:p w14:paraId="08C46F90" w14:textId="77777777" w:rsidR="00AB7191" w:rsidRPr="006E733B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City: Taldykorgan</w:t>
            </w:r>
          </w:p>
          <w:p w14:paraId="72F88C06" w14:textId="77777777" w:rsidR="00AB7191" w:rsidRPr="006E733B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Marital status: Single</w:t>
            </w:r>
          </w:p>
          <w:p w14:paraId="4420C288" w14:textId="77777777" w:rsidR="00AB7191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Phone:</w:t>
            </w:r>
            <w:r w:rsidRPr="009D5C1A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87475029907</w:t>
            </w:r>
          </w:p>
          <w:p w14:paraId="37D3BB17" w14:textId="77777777" w:rsidR="00AB7191" w:rsidRPr="006D5237" w:rsidRDefault="00AB7191" w:rsidP="00AB719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Email: no</w:t>
            </w:r>
          </w:p>
        </w:tc>
      </w:tr>
      <w:tr w:rsidR="00AB7191" w:rsidRPr="00294E13" w14:paraId="58832C93" w14:textId="77777777" w:rsidTr="00AB7191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52A1D0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B166DA6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793EEA" w14:textId="77777777" w:rsidR="00AB7191" w:rsidRPr="004212B4" w:rsidRDefault="00AB7191" w:rsidP="00AB7191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 w:rsidRPr="004212B4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Physical education and art</w:t>
            </w:r>
          </w:p>
          <w:p w14:paraId="446F6708" w14:textId="77777777" w:rsidR="00AB7191" w:rsidRPr="004212B4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4212B4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2024 January-2024 February</w:t>
            </w:r>
          </w:p>
          <w:p w14:paraId="00D07773" w14:textId="77777777" w:rsidR="00AB7191" w:rsidRPr="004212B4" w:rsidRDefault="00AB7191" w:rsidP="00AB7191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4212B4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Secondary school </w:t>
            </w:r>
            <w:proofErr w:type="gramStart"/>
            <w:r w:rsidRPr="004212B4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named </w:t>
            </w:r>
            <w:r w:rsidRPr="004212B4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M.</w:t>
            </w:r>
            <w:proofErr w:type="gramEnd"/>
            <w:r w:rsidRPr="004212B4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4212B4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Zhumabayeva</w:t>
            </w:r>
            <w:proofErr w:type="spellEnd"/>
            <w:r w:rsidRPr="004212B4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, </w:t>
            </w:r>
            <w:r w:rsidRPr="004212B4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4212B4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Taldykorgan</w:t>
            </w:r>
            <w:proofErr w:type="spellEnd"/>
            <w:r w:rsidRPr="004212B4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, secondary school-gymnasium No. 19 named after, municipal state institution. </w:t>
            </w:r>
          </w:p>
        </w:tc>
      </w:tr>
      <w:tr w:rsidR="00AB7191" w:rsidRPr="00294E13" w14:paraId="566EDAAB" w14:textId="77777777" w:rsidTr="00AB7191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51ED47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510894FC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48595E" w14:textId="77777777" w:rsidR="00AB7191" w:rsidRPr="002263AC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Place of study: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Zhetysu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University named after Ilyas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Zhansugirov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,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Taldykorgan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(2021-2025).</w:t>
            </w:r>
          </w:p>
          <w:p w14:paraId="5F995279" w14:textId="77777777" w:rsidR="00AB7191" w:rsidRPr="002263AC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 Physical Education and Art</w:t>
            </w:r>
          </w:p>
          <w:p w14:paraId="17FDD84E" w14:textId="77777777" w:rsidR="00AB7191" w:rsidRPr="002263AC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program: "Physical Education and Sports"</w:t>
            </w:r>
          </w:p>
          <w:p w14:paraId="005FF4D8" w14:textId="77777777" w:rsidR="00AB7191" w:rsidRPr="002263AC" w:rsidRDefault="00AB7191" w:rsidP="00AB7191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 Full-time</w:t>
            </w:r>
          </w:p>
          <w:p w14:paraId="7C40A109" w14:textId="77777777" w:rsidR="00AB7191" w:rsidRPr="00FF72FE" w:rsidRDefault="00AB7191" w:rsidP="00AB719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The overall average grade (GPA) is 3.7.</w:t>
            </w:r>
          </w:p>
        </w:tc>
      </w:tr>
      <w:tr w:rsidR="00AB7191" w:rsidRPr="004212B4" w14:paraId="1C796A06" w14:textId="77777777" w:rsidTr="00AB7191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C7B8D8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0A0B37CC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68545D" w14:textId="77777777" w:rsidR="00AB7191" w:rsidRPr="00FF72FE" w:rsidRDefault="00AB7191" w:rsidP="00AB7191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AB7191" w:rsidRPr="00294E13" w14:paraId="25FB3DA1" w14:textId="77777777" w:rsidTr="00AB7191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E533EE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0623CE" w14:textId="77777777" w:rsidR="00AB7191" w:rsidRPr="002263AC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Marketing knowledge.</w:t>
            </w:r>
          </w:p>
          <w:p w14:paraId="62985081" w14:textId="77777777" w:rsidR="00AB7191" w:rsidRPr="002263AC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Language skills: Kazakh is my native language, Russian is fluent, English is from a dictionary.</w:t>
            </w:r>
          </w:p>
          <w:p w14:paraId="08554753" w14:textId="77777777" w:rsidR="00AB7191" w:rsidRPr="002263AC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Experienced PC user: MS Word, MS Excel, MS, Power Point. Skills in working with websites and programs for distance learning, such as Padlet, Zoom, Google Classroom.</w:t>
            </w:r>
          </w:p>
          <w:p w14:paraId="4A9DE231" w14:textId="77777777" w:rsidR="00AB7191" w:rsidRPr="00FF72FE" w:rsidRDefault="00AB7191" w:rsidP="00AB7191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Implementation of modern teaching methods</w:t>
            </w:r>
          </w:p>
        </w:tc>
      </w:tr>
      <w:tr w:rsidR="00AB7191" w:rsidRPr="00294E13" w14:paraId="3D528C54" w14:textId="77777777" w:rsidTr="00AB7191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781C6F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E7AB16" w14:textId="77777777" w:rsidR="00AB7191" w:rsidRPr="00FF72FE" w:rsidRDefault="00AB7191" w:rsidP="00AB7191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069B3FE4" w14:textId="77777777" w:rsidR="00AB7191" w:rsidRPr="00FF72FE" w:rsidRDefault="00AB7191" w:rsidP="00AB7191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0CEEB997" w14:textId="77777777" w:rsidR="00AB7191" w:rsidRPr="00CD0589" w:rsidRDefault="00AB7191" w:rsidP="00AB7191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Ability to find a common language with children, to win their trust and interest.</w:t>
            </w:r>
          </w:p>
        </w:tc>
      </w:tr>
      <w:tr w:rsidR="00AB7191" w:rsidRPr="00294E13" w14:paraId="3C3946DA" w14:textId="77777777" w:rsidTr="00AB7191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DE4E61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71AD3D" w14:textId="77777777" w:rsidR="00AB7191" w:rsidRPr="002263AC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Te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aching experience rated as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“</w:t>
            </w: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good</w:t>
            </w:r>
            <w:proofErr w:type="gramEnd"/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”.</w:t>
            </w:r>
          </w:p>
          <w:p w14:paraId="350FDA5F" w14:textId="77777777" w:rsidR="00AB7191" w:rsidRPr="00FF72FE" w:rsidRDefault="00AB7191" w:rsidP="00AB7191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AB7191" w:rsidRPr="00294E13" w14:paraId="7AE6A2A9" w14:textId="77777777" w:rsidTr="00AB7191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5FF8F3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08DE87BA" w14:textId="77777777" w:rsidR="00AB7191" w:rsidRPr="00FF72FE" w:rsidRDefault="00AB7191" w:rsidP="00AB719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09B160" w14:textId="77777777" w:rsidR="00AB7191" w:rsidRPr="004E642D" w:rsidRDefault="00AB7191" w:rsidP="00AB7191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• </w:t>
            </w: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>Interests: learning other foreign languages, reading books, going to the theater, fitness classes, developing personal sports skills.</w:t>
            </w:r>
          </w:p>
        </w:tc>
      </w:tr>
    </w:tbl>
    <w:p w14:paraId="7CFB3815" w14:textId="77777777" w:rsidR="00AB7191" w:rsidRPr="006D7089" w:rsidRDefault="00AB7191" w:rsidP="00AB719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CA38639" w14:textId="77777777" w:rsidR="00AB7191" w:rsidRPr="004E642D" w:rsidRDefault="00AB7191" w:rsidP="00AB7191">
      <w:pPr>
        <w:rPr>
          <w:lang w:val="en-US"/>
        </w:rPr>
      </w:pPr>
    </w:p>
    <w:p w14:paraId="38BCBBDA" w14:textId="141CBB63" w:rsidR="00132AE1" w:rsidRDefault="00132AE1">
      <w:pPr>
        <w:rPr>
          <w:lang w:val="en-US"/>
        </w:rPr>
      </w:pPr>
    </w:p>
    <w:p w14:paraId="2D4D9451" w14:textId="77777777" w:rsidR="00132AE1" w:rsidRDefault="00132AE1">
      <w:pPr>
        <w:spacing w:after="160" w:line="259" w:lineRule="auto"/>
        <w:rPr>
          <w:lang w:val="en-US"/>
        </w:rPr>
      </w:pPr>
      <w:r>
        <w:rPr>
          <w:lang w:val="en-US"/>
        </w:rPr>
        <w:br w:type="page"/>
      </w:r>
    </w:p>
    <w:tbl>
      <w:tblPr>
        <w:tblW w:w="0" w:type="auto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257"/>
        <w:gridCol w:w="2257"/>
        <w:gridCol w:w="2257"/>
        <w:gridCol w:w="2257"/>
      </w:tblGrid>
      <w:tr w:rsidR="00132AE1" w14:paraId="0AFB2747" w14:textId="77777777" w:rsidTr="005C6F1E">
        <w:tc>
          <w:tcPr>
            <w:tcW w:w="45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75A90AA2" w14:textId="77777777" w:rsidR="00132AE1" w:rsidRDefault="00132AE1" w:rsidP="005C6F1E">
            <w:pPr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lastRenderedPageBreak/>
              <w:drawing>
                <wp:inline distT="114300" distB="114300" distL="114300" distR="114300" wp14:anchorId="2EFB976B" wp14:editId="04ECA822">
                  <wp:extent cx="2002704" cy="2849787"/>
                  <wp:effectExtent l="0" t="0" r="0" b="0"/>
                  <wp:docPr id="304280764" name="image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2704" cy="284978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7109DC2A" w14:textId="77777777" w:rsidR="00132AE1" w:rsidRDefault="00132AE1" w:rsidP="005C6F1E">
            <w:pPr>
              <w:spacing w:line="288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Зарқым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 Ермек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Манарбекұлы</w:t>
            </w:r>
            <w:proofErr w:type="spellEnd"/>
          </w:p>
          <w:p w14:paraId="22502614" w14:textId="77777777" w:rsidR="00132AE1" w:rsidRDefault="00132AE1" w:rsidP="005C6F1E">
            <w:pPr>
              <w:spacing w:line="288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  <w:p w14:paraId="77D1999D" w14:textId="77777777" w:rsidR="00132AE1" w:rsidRDefault="00132AE1" w:rsidP="005C6F1E">
            <w:pPr>
              <w:spacing w:line="432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Мұғалім</w:t>
            </w:r>
            <w:proofErr w:type="spellEnd"/>
          </w:p>
          <w:p w14:paraId="3EFF1FC2" w14:textId="77777777" w:rsidR="00132AE1" w:rsidRDefault="00132AE1" w:rsidP="005C6F1E">
            <w:pPr>
              <w:spacing w:line="331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Білімі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: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жоғары</w:t>
            </w:r>
            <w:proofErr w:type="spellEnd"/>
          </w:p>
          <w:p w14:paraId="5C723BE7" w14:textId="77777777" w:rsidR="00132AE1" w:rsidRDefault="00132AE1" w:rsidP="005C6F1E">
            <w:pPr>
              <w:spacing w:line="331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Туған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күні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: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04.07.2004</w:t>
            </w:r>
          </w:p>
          <w:p w14:paraId="2570F25F" w14:textId="77777777" w:rsidR="00132AE1" w:rsidRDefault="00132AE1" w:rsidP="005C6F1E">
            <w:pPr>
              <w:spacing w:line="331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Қала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: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Талдықорған</w:t>
            </w:r>
            <w:proofErr w:type="spellEnd"/>
          </w:p>
          <w:p w14:paraId="790EFE1A" w14:textId="77777777" w:rsidR="00132AE1" w:rsidRDefault="00132AE1" w:rsidP="005C6F1E">
            <w:pPr>
              <w:spacing w:line="331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Отбасылық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жағдайы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: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бойдақ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</w:p>
          <w:p w14:paraId="4F37123F" w14:textId="77777777" w:rsidR="00132AE1" w:rsidRDefault="00132AE1" w:rsidP="005C6F1E">
            <w:pPr>
              <w:spacing w:line="331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Телефон: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+ 8 771 844 39 38</w:t>
            </w:r>
          </w:p>
          <w:p w14:paraId="0EC3DCD2" w14:textId="77777777" w:rsidR="00132AE1" w:rsidRDefault="00132AE1" w:rsidP="005C6F1E">
            <w:pPr>
              <w:spacing w:line="331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Электрондық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поштасы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: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zarkumovermek@gmail.com</w:t>
            </w:r>
          </w:p>
        </w:tc>
      </w:tr>
      <w:tr w:rsidR="00132AE1" w14:paraId="348B6F91" w14:textId="77777777" w:rsidTr="005C6F1E">
        <w:tc>
          <w:tcPr>
            <w:tcW w:w="45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601E911A" w14:textId="77777777" w:rsidR="00132AE1" w:rsidRDefault="00132AE1" w:rsidP="005C6F1E">
            <w:pPr>
              <w:spacing w:line="331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  <w:t>ЖҰМЫС ТӘЖІРИБЕСІ</w:t>
            </w:r>
          </w:p>
          <w:p w14:paraId="0FB18923" w14:textId="77777777" w:rsidR="00132AE1" w:rsidRDefault="00132AE1" w:rsidP="005C6F1E">
            <w:pPr>
              <w:spacing w:line="331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  <w:t>ОҚУ ПРАКТИКАСЫ</w:t>
            </w:r>
          </w:p>
        </w:tc>
        <w:tc>
          <w:tcPr>
            <w:tcW w:w="45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28E6AC67" w14:textId="77777777" w:rsidR="00132AE1" w:rsidRDefault="00132AE1" w:rsidP="005C6F1E">
            <w:pPr>
              <w:spacing w:line="331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Денкн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шынықтыру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өнер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 </w:t>
            </w:r>
          </w:p>
          <w:p w14:paraId="3470B719" w14:textId="77777777" w:rsidR="00132AE1" w:rsidRDefault="00132AE1" w:rsidP="005C6F1E">
            <w:pPr>
              <w:spacing w:line="331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2024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қаңтар-сәуір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2025</w:t>
            </w:r>
          </w:p>
          <w:p w14:paraId="632CFF17" w14:textId="77777777" w:rsidR="00132AE1" w:rsidRDefault="00132AE1" w:rsidP="005C6F1E">
            <w:pPr>
              <w:spacing w:line="288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Жетісу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облысы,Талдықорған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қаласы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Қайнарлы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ауылы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,</w:t>
            </w:r>
          </w:p>
          <w:p w14:paraId="5042FA5C" w14:textId="77777777" w:rsidR="00132AE1" w:rsidRDefault="00132AE1" w:rsidP="005C6F1E">
            <w:pPr>
              <w:spacing w:line="288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Қаблиса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Жырау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атындағы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орта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мектебі</w:t>
            </w:r>
            <w:proofErr w:type="spellEnd"/>
          </w:p>
        </w:tc>
      </w:tr>
      <w:tr w:rsidR="00132AE1" w14:paraId="4A66D2ED" w14:textId="77777777" w:rsidTr="005C6F1E">
        <w:tc>
          <w:tcPr>
            <w:tcW w:w="45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6443E6D7" w14:textId="77777777" w:rsidR="00132AE1" w:rsidRDefault="00132AE1" w:rsidP="005C6F1E">
            <w:pPr>
              <w:spacing w:line="331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18"/>
                <w:szCs w:val="18"/>
                <w:u w:val="single"/>
              </w:rPr>
              <w:t>БІЛІМІ</w:t>
            </w:r>
          </w:p>
          <w:p w14:paraId="1BFBA5CB" w14:textId="77777777" w:rsidR="00132AE1" w:rsidRDefault="00132AE1" w:rsidP="005C6F1E">
            <w:pPr>
              <w:spacing w:line="288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45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20140E80" w14:textId="77777777" w:rsidR="00132AE1" w:rsidRDefault="00132AE1" w:rsidP="005C6F1E">
            <w:pPr>
              <w:spacing w:line="288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Оқу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орны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: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Ілияс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Жансүгіров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атындағы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Жетісу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университеті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Талдықорған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қаласы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(2021-  2025.) </w:t>
            </w:r>
          </w:p>
          <w:p w14:paraId="3C7D0F5B" w14:textId="77777777" w:rsidR="00132AE1" w:rsidRDefault="00132AE1" w:rsidP="005C6F1E">
            <w:pPr>
              <w:spacing w:line="288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Факультет: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Дене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шынықтыру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жоғарғы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орта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мектебі</w:t>
            </w:r>
            <w:proofErr w:type="spellEnd"/>
          </w:p>
          <w:p w14:paraId="24C2DB25" w14:textId="77777777" w:rsidR="00132AE1" w:rsidRDefault="00132AE1" w:rsidP="005C6F1E">
            <w:pPr>
              <w:spacing w:line="288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Білім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бері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бағдарламасы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: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Дене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шынықтыру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жоғарғы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орта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мектебі</w:t>
            </w:r>
            <w:proofErr w:type="spellEnd"/>
          </w:p>
          <w:p w14:paraId="625DE00C" w14:textId="77777777" w:rsidR="00132AE1" w:rsidRDefault="00132AE1" w:rsidP="005C6F1E">
            <w:pPr>
              <w:spacing w:line="288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Оқу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формасы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: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Күндізгі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толық</w:t>
            </w:r>
            <w:proofErr w:type="spellEnd"/>
          </w:p>
          <w:p w14:paraId="466922BF" w14:textId="77777777" w:rsidR="00132AE1" w:rsidRDefault="00132AE1" w:rsidP="005C6F1E">
            <w:pPr>
              <w:spacing w:line="288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Бүкіл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оқу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уақытындағы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орташа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балл (GPA) 3,7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құрайды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.</w:t>
            </w:r>
          </w:p>
        </w:tc>
      </w:tr>
      <w:tr w:rsidR="00132AE1" w14:paraId="044BC84C" w14:textId="77777777" w:rsidTr="005C6F1E">
        <w:tc>
          <w:tcPr>
            <w:tcW w:w="45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65B6AA42" w14:textId="77777777" w:rsidR="00132AE1" w:rsidRDefault="00132AE1" w:rsidP="005C6F1E">
            <w:pPr>
              <w:spacing w:line="331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18"/>
                <w:szCs w:val="18"/>
                <w:u w:val="single"/>
              </w:rPr>
              <w:t>ҚОСЫМША БІЛІМІ</w:t>
            </w:r>
          </w:p>
          <w:p w14:paraId="2BAE8FDA" w14:textId="77777777" w:rsidR="00132AE1" w:rsidRDefault="00132AE1" w:rsidP="005C6F1E">
            <w:pPr>
              <w:spacing w:line="331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18"/>
                <w:szCs w:val="18"/>
                <w:u w:val="single"/>
              </w:rPr>
              <w:t>БІЛІКТІЛІГІ</w:t>
            </w:r>
          </w:p>
        </w:tc>
        <w:tc>
          <w:tcPr>
            <w:tcW w:w="45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62D16AEC" w14:textId="77777777" w:rsidR="00132AE1" w:rsidRDefault="00132AE1" w:rsidP="005C6F1E">
            <w:pPr>
              <w:spacing w:line="288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Smart English (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қазан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2024 -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қаңтар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2025) </w:t>
            </w:r>
          </w:p>
          <w:p w14:paraId="16FFB994" w14:textId="77777777" w:rsidR="00132AE1" w:rsidRDefault="00132AE1" w:rsidP="005C6F1E">
            <w:pPr>
              <w:spacing w:line="288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Samga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Chinese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(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тамыз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2024 -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қыркүйек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2024)</w:t>
            </w:r>
          </w:p>
          <w:p w14:paraId="6B7F0E12" w14:textId="77777777" w:rsidR="00132AE1" w:rsidRDefault="00132AE1" w:rsidP="005C6F1E">
            <w:pPr>
              <w:spacing w:line="288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132AE1" w14:paraId="42F3C4C8" w14:textId="77777777" w:rsidTr="005C6F1E">
        <w:tc>
          <w:tcPr>
            <w:tcW w:w="45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6A4FB38B" w14:textId="77777777" w:rsidR="00132AE1" w:rsidRDefault="00132AE1" w:rsidP="005C6F1E">
            <w:pPr>
              <w:spacing w:line="331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  <w:t>КӘСІБИ ДАҒДЫЛАРЫ</w:t>
            </w:r>
          </w:p>
        </w:tc>
        <w:tc>
          <w:tcPr>
            <w:tcW w:w="45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0EA7D495" w14:textId="77777777" w:rsidR="00132AE1" w:rsidRDefault="00132AE1" w:rsidP="005C6F1E">
            <w:pPr>
              <w:spacing w:line="288" w:lineRule="auto"/>
              <w:ind w:left="800" w:hanging="26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•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Тілді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білу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қазақша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-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ана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тілім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орысша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-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еркін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ағылшынша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–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өте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жақсы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 (</w:t>
            </w:r>
            <w:proofErr w:type="gram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В2),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қытайша-жақсы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.</w:t>
            </w:r>
          </w:p>
          <w:p w14:paraId="57931FFC" w14:textId="77777777" w:rsidR="00132AE1" w:rsidRPr="00EF586F" w:rsidRDefault="00132AE1" w:rsidP="005C6F1E">
            <w:pPr>
              <w:spacing w:line="288" w:lineRule="auto"/>
              <w:ind w:left="800" w:hanging="260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EF586F">
              <w:rPr>
                <w:sz w:val="18"/>
                <w:szCs w:val="18"/>
                <w:lang w:val="en-US"/>
              </w:rPr>
              <w:t xml:space="preserve">•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Сенімді</w:t>
            </w:r>
            <w:proofErr w:type="spellEnd"/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ДК</w:t>
            </w:r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пайдаланушысы</w:t>
            </w:r>
            <w:proofErr w:type="spellEnd"/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 xml:space="preserve">: MS Word, MS Excel, MS, Power Point. Padlet, Zoom, Google Classroom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сияқты</w:t>
            </w:r>
            <w:proofErr w:type="spellEnd"/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қашықтықтан</w:t>
            </w:r>
            <w:proofErr w:type="spellEnd"/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оқытуға</w:t>
            </w:r>
            <w:proofErr w:type="spellEnd"/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арналған</w:t>
            </w:r>
            <w:proofErr w:type="spellEnd"/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сайттармен</w:t>
            </w:r>
            <w:proofErr w:type="spellEnd"/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және</w:t>
            </w:r>
            <w:proofErr w:type="spellEnd"/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бағдарламалармен</w:t>
            </w:r>
            <w:proofErr w:type="spellEnd"/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жұмыс</w:t>
            </w:r>
            <w:proofErr w:type="spellEnd"/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істеу</w:t>
            </w:r>
            <w:proofErr w:type="spellEnd"/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дағдылары</w:t>
            </w:r>
            <w:proofErr w:type="spellEnd"/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>.</w:t>
            </w:r>
          </w:p>
          <w:p w14:paraId="423EE7CE" w14:textId="77777777" w:rsidR="00132AE1" w:rsidRDefault="00132AE1" w:rsidP="005C6F1E">
            <w:pPr>
              <w:spacing w:line="288" w:lineRule="auto"/>
              <w:ind w:left="800" w:hanging="26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•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Оқытудың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қазіргі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заманғы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әдістерін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енгізу</w:t>
            </w:r>
            <w:proofErr w:type="spellEnd"/>
          </w:p>
          <w:p w14:paraId="024F9AD6" w14:textId="77777777" w:rsidR="00132AE1" w:rsidRDefault="00132AE1" w:rsidP="005C6F1E">
            <w:pPr>
              <w:spacing w:line="331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132AE1" w14:paraId="03238EF5" w14:textId="77777777" w:rsidTr="005C6F1E">
        <w:tc>
          <w:tcPr>
            <w:tcW w:w="45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1CD0F99D" w14:textId="77777777" w:rsidR="00132AE1" w:rsidRDefault="00132AE1" w:rsidP="005C6F1E">
            <w:pPr>
              <w:spacing w:line="331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  <w:lastRenderedPageBreak/>
              <w:t>ЖЕКЕ ҚАСИЕТТЕРІ</w:t>
            </w:r>
          </w:p>
        </w:tc>
        <w:tc>
          <w:tcPr>
            <w:tcW w:w="45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1804B50F" w14:textId="77777777" w:rsidR="00132AE1" w:rsidRDefault="00132AE1" w:rsidP="005C6F1E">
            <w:pPr>
              <w:spacing w:line="331" w:lineRule="auto"/>
              <w:ind w:left="800" w:hanging="26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•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Жауапкершілікті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жан-жақтылық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ұйымдастырушылық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басқарушылық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қабілеттері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,</w:t>
            </w:r>
          </w:p>
          <w:p w14:paraId="07A2BCB2" w14:textId="77777777" w:rsidR="00132AE1" w:rsidRDefault="00132AE1" w:rsidP="005C6F1E">
            <w:pPr>
              <w:spacing w:line="331" w:lineRule="auto"/>
              <w:ind w:left="800" w:hanging="26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•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Талапшыл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алдына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қойған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міндеттерге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шығармашылық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көзқарас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</w:p>
          <w:p w14:paraId="092DADA4" w14:textId="77777777" w:rsidR="00132AE1" w:rsidRDefault="00132AE1" w:rsidP="005C6F1E">
            <w:pPr>
              <w:spacing w:line="331" w:lineRule="auto"/>
              <w:ind w:left="800" w:hanging="26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•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Сауатты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жазбаша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ауызша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сөйлеу</w:t>
            </w:r>
            <w:proofErr w:type="spellEnd"/>
          </w:p>
          <w:p w14:paraId="386B302A" w14:textId="77777777" w:rsidR="00132AE1" w:rsidRDefault="00132AE1" w:rsidP="005C6F1E">
            <w:pPr>
              <w:spacing w:line="331" w:lineRule="auto"/>
              <w:ind w:left="800" w:hanging="26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•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Балалармен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ортақ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тіл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таба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білу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.</w:t>
            </w:r>
          </w:p>
        </w:tc>
      </w:tr>
      <w:tr w:rsidR="00132AE1" w14:paraId="16B1E5F1" w14:textId="77777777" w:rsidTr="005C6F1E">
        <w:tc>
          <w:tcPr>
            <w:tcW w:w="2257" w:type="dxa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062FFC5D" w14:textId="77777777" w:rsidR="00132AE1" w:rsidRDefault="00132AE1" w:rsidP="005C6F1E">
            <w:pPr>
              <w:spacing w:line="331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  <w:t>КӘСІБИ ДАҒДЫЛАРЫ</w:t>
            </w:r>
          </w:p>
        </w:tc>
        <w:tc>
          <w:tcPr>
            <w:tcW w:w="45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79F12778" w14:textId="77777777" w:rsidR="00132AE1" w:rsidRDefault="00132AE1" w:rsidP="005C6F1E">
            <w:pPr>
              <w:spacing w:line="331" w:lineRule="auto"/>
              <w:ind w:left="800" w:hanging="26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•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  <w:highlight w:val="white"/>
              </w:rPr>
              <w:t>Педагогикалық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  <w:highlight w:val="white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  <w:highlight w:val="white"/>
              </w:rPr>
              <w:t>іс-тәжірибе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өту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кезінде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«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өте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жақсы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»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деген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бағаға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ие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болды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</w:p>
          <w:p w14:paraId="33841375" w14:textId="77777777" w:rsidR="00132AE1" w:rsidRDefault="00132AE1" w:rsidP="005C6F1E">
            <w:pPr>
              <w:spacing w:line="331" w:lineRule="auto"/>
              <w:ind w:left="800" w:hanging="26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•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Жазғы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лагерьде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ағылшын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тілі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мұғалімі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ретіндегі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жұмыс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тәжірибесі</w:t>
            </w:r>
            <w:proofErr w:type="spellEnd"/>
          </w:p>
        </w:tc>
        <w:tc>
          <w:tcPr>
            <w:tcW w:w="2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EB3735" w14:textId="77777777" w:rsidR="00132AE1" w:rsidRDefault="00132AE1" w:rsidP="005C6F1E">
            <w:pPr>
              <w:rPr>
                <w:sz w:val="18"/>
                <w:szCs w:val="18"/>
              </w:rPr>
            </w:pPr>
          </w:p>
        </w:tc>
      </w:tr>
      <w:tr w:rsidR="00132AE1" w14:paraId="5B7F0C76" w14:textId="77777777" w:rsidTr="005C6F1E">
        <w:tc>
          <w:tcPr>
            <w:tcW w:w="2257" w:type="dxa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41CF016D" w14:textId="77777777" w:rsidR="00132AE1" w:rsidRDefault="00132AE1" w:rsidP="005C6F1E">
            <w:pPr>
              <w:spacing w:line="331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  <w:t>ҚОСЫМША АҚПАРАТ:</w:t>
            </w:r>
          </w:p>
        </w:tc>
        <w:tc>
          <w:tcPr>
            <w:tcW w:w="45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3D769940" w14:textId="77777777" w:rsidR="00132AE1" w:rsidRDefault="00132AE1" w:rsidP="005C6F1E">
            <w:pPr>
              <w:spacing w:line="331" w:lineRule="auto"/>
              <w:ind w:left="800" w:hanging="26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•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Құштарлығы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Басқа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шет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тілдерін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үйрену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кітап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оқу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театрларға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бару.</w:t>
            </w:r>
          </w:p>
          <w:p w14:paraId="09E20040" w14:textId="77777777" w:rsidR="00132AE1" w:rsidRDefault="00132AE1" w:rsidP="005C6F1E">
            <w:pPr>
              <w:spacing w:line="331" w:lineRule="auto"/>
              <w:ind w:left="800" w:hanging="26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....</w:t>
            </w:r>
          </w:p>
        </w:tc>
        <w:tc>
          <w:tcPr>
            <w:tcW w:w="2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303C1D" w14:textId="77777777" w:rsidR="00132AE1" w:rsidRDefault="00132AE1" w:rsidP="005C6F1E">
            <w:pPr>
              <w:rPr>
                <w:sz w:val="18"/>
                <w:szCs w:val="18"/>
              </w:rPr>
            </w:pPr>
          </w:p>
        </w:tc>
      </w:tr>
    </w:tbl>
    <w:p w14:paraId="340DE23C" w14:textId="77777777" w:rsidR="00132AE1" w:rsidRDefault="00132AE1" w:rsidP="00132AE1"/>
    <w:p w14:paraId="13ACE9B2" w14:textId="77777777" w:rsidR="00132AE1" w:rsidRDefault="00132AE1" w:rsidP="00132AE1"/>
    <w:p w14:paraId="6B8E1998" w14:textId="77777777" w:rsidR="00132AE1" w:rsidRDefault="00132AE1" w:rsidP="00132AE1"/>
    <w:p w14:paraId="4578C472" w14:textId="77777777" w:rsidR="00132AE1" w:rsidRDefault="00132AE1" w:rsidP="00132AE1"/>
    <w:p w14:paraId="4515165E" w14:textId="77777777" w:rsidR="00132AE1" w:rsidRDefault="00132AE1" w:rsidP="00132AE1"/>
    <w:p w14:paraId="5507DC87" w14:textId="77777777" w:rsidR="00132AE1" w:rsidRDefault="00132AE1" w:rsidP="00132AE1"/>
    <w:p w14:paraId="29A412B7" w14:textId="77777777" w:rsidR="00132AE1" w:rsidRDefault="00132AE1" w:rsidP="00132AE1"/>
    <w:p w14:paraId="166ED0FF" w14:textId="77777777" w:rsidR="00132AE1" w:rsidRDefault="00132AE1" w:rsidP="00132AE1"/>
    <w:p w14:paraId="34548A4C" w14:textId="77777777" w:rsidR="00132AE1" w:rsidRDefault="00132AE1" w:rsidP="00132AE1"/>
    <w:p w14:paraId="2A4A6046" w14:textId="77777777" w:rsidR="00132AE1" w:rsidRDefault="00132AE1" w:rsidP="00132AE1"/>
    <w:p w14:paraId="025C2F08" w14:textId="77777777" w:rsidR="00132AE1" w:rsidRDefault="00132AE1" w:rsidP="00132AE1"/>
    <w:p w14:paraId="2584F1F7" w14:textId="77777777" w:rsidR="00132AE1" w:rsidRDefault="00132AE1" w:rsidP="00132AE1"/>
    <w:p w14:paraId="78436313" w14:textId="77777777" w:rsidR="00132AE1" w:rsidRDefault="00132AE1" w:rsidP="00132AE1"/>
    <w:p w14:paraId="4C3CD8A5" w14:textId="77777777" w:rsidR="00132AE1" w:rsidRDefault="00132AE1" w:rsidP="00132AE1"/>
    <w:p w14:paraId="55501ED0" w14:textId="77777777" w:rsidR="00132AE1" w:rsidRDefault="00132AE1" w:rsidP="00132AE1"/>
    <w:p w14:paraId="7DBAE87A" w14:textId="77777777" w:rsidR="00132AE1" w:rsidRDefault="00132AE1" w:rsidP="00132AE1"/>
    <w:p w14:paraId="06758523" w14:textId="77777777" w:rsidR="00132AE1" w:rsidRDefault="00132AE1" w:rsidP="00132AE1"/>
    <w:p w14:paraId="65814A15" w14:textId="77777777" w:rsidR="00132AE1" w:rsidRDefault="00132AE1" w:rsidP="00132AE1"/>
    <w:p w14:paraId="2C03F494" w14:textId="77777777" w:rsidR="00132AE1" w:rsidRDefault="00132AE1" w:rsidP="00132AE1"/>
    <w:p w14:paraId="2ECA894A" w14:textId="77777777" w:rsidR="00132AE1" w:rsidRDefault="00132AE1" w:rsidP="00132AE1"/>
    <w:p w14:paraId="2B01A637" w14:textId="77777777" w:rsidR="00132AE1" w:rsidRDefault="00132AE1" w:rsidP="00132AE1"/>
    <w:p w14:paraId="795246A5" w14:textId="77777777" w:rsidR="00132AE1" w:rsidRDefault="00132AE1" w:rsidP="00132AE1"/>
    <w:p w14:paraId="646D30C2" w14:textId="77777777" w:rsidR="00132AE1" w:rsidRDefault="00132AE1" w:rsidP="00132AE1"/>
    <w:p w14:paraId="4BF47664" w14:textId="77777777" w:rsidR="00132AE1" w:rsidRDefault="00132AE1" w:rsidP="00132AE1"/>
    <w:p w14:paraId="7C6EB417" w14:textId="77777777" w:rsidR="00132AE1" w:rsidRDefault="00132AE1" w:rsidP="00132AE1"/>
    <w:p w14:paraId="3DFFC76C" w14:textId="77777777" w:rsidR="00132AE1" w:rsidRDefault="00132AE1" w:rsidP="00132AE1"/>
    <w:p w14:paraId="189257D3" w14:textId="77777777" w:rsidR="00132AE1" w:rsidRDefault="00132AE1" w:rsidP="00132AE1"/>
    <w:p w14:paraId="413FE81C" w14:textId="77777777" w:rsidR="00132AE1" w:rsidRDefault="00132AE1" w:rsidP="00132AE1"/>
    <w:tbl>
      <w:tblPr>
        <w:tblW w:w="0" w:type="auto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514"/>
        <w:gridCol w:w="4514"/>
      </w:tblGrid>
      <w:tr w:rsidR="00132AE1" w14:paraId="34EAA466" w14:textId="77777777" w:rsidTr="005C6F1E"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4BB84553" w14:textId="77777777" w:rsidR="00132AE1" w:rsidRDefault="00132AE1" w:rsidP="005C6F1E">
            <w:pPr>
              <w:spacing w:line="331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18"/>
                <w:szCs w:val="18"/>
                <w:lang w:eastAsia="ru-RU"/>
              </w:rPr>
              <w:drawing>
                <wp:inline distT="114300" distB="114300" distL="114300" distR="114300" wp14:anchorId="05FAE60A" wp14:editId="0557BE44">
                  <wp:extent cx="2002704" cy="2849787"/>
                  <wp:effectExtent l="0" t="0" r="0" b="0"/>
                  <wp:docPr id="261463041" name="image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2704" cy="284978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48621B" w14:textId="77777777" w:rsidR="00132AE1" w:rsidRDefault="00132AE1" w:rsidP="005C6F1E"/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  <w:insideH w:val="nil"/>
                <w:insideV w:val="nil"/>
              </w:tblBorders>
              <w:tblLayout w:type="fixed"/>
              <w:tblLook w:val="0600" w:firstRow="0" w:lastRow="0" w:firstColumn="0" w:lastColumn="0" w:noHBand="1" w:noVBand="1"/>
            </w:tblPr>
            <w:tblGrid>
              <w:gridCol w:w="4314"/>
            </w:tblGrid>
            <w:tr w:rsidR="00132AE1" w14:paraId="692E551D" w14:textId="77777777" w:rsidTr="005C6F1E">
              <w:tc>
                <w:tcPr>
                  <w:tcW w:w="4314" w:type="dxa"/>
                  <w:tcMar>
                    <w:left w:w="160" w:type="dxa"/>
                    <w:right w:w="160" w:type="dxa"/>
                  </w:tcMar>
                </w:tcPr>
                <w:p w14:paraId="2EE8A7A9" w14:textId="77777777" w:rsidR="00132AE1" w:rsidRDefault="00132AE1" w:rsidP="005C6F1E">
                  <w:pPr>
                    <w:spacing w:line="288" w:lineRule="auto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 xml:space="preserve"> </w:t>
                  </w:r>
                </w:p>
                <w:p w14:paraId="2E74CFFE" w14:textId="77777777" w:rsidR="00132AE1" w:rsidRDefault="00132AE1" w:rsidP="005C6F1E">
                  <w:pPr>
                    <w:spacing w:line="432" w:lineRule="auto"/>
                    <w:rPr>
                      <w:rFonts w:ascii="Times New Roman" w:eastAsia="Times New Roman" w:hAnsi="Times New Roman" w:cs="Times New Roman"/>
                      <w:b/>
                      <w:sz w:val="18"/>
                      <w:szCs w:val="18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18"/>
                      <w:szCs w:val="18"/>
                    </w:rPr>
                    <w:t xml:space="preserve">Учитель: </w:t>
                  </w:r>
                  <w:proofErr w:type="spellStart"/>
                  <w:r>
                    <w:rPr>
                      <w:rFonts w:ascii="Times New Roman" w:eastAsia="Times New Roman" w:hAnsi="Times New Roman" w:cs="Times New Roman"/>
                      <w:b/>
                      <w:sz w:val="18"/>
                      <w:szCs w:val="18"/>
                    </w:rPr>
                    <w:t>Заркым</w:t>
                  </w:r>
                  <w:proofErr w:type="spellEnd"/>
                  <w:r>
                    <w:rPr>
                      <w:rFonts w:ascii="Times New Roman" w:eastAsia="Times New Roman" w:hAnsi="Times New Roman" w:cs="Times New Roman"/>
                      <w:b/>
                      <w:sz w:val="18"/>
                      <w:szCs w:val="18"/>
                    </w:rPr>
                    <w:t xml:space="preserve"> Ермек </w:t>
                  </w:r>
                  <w:proofErr w:type="spellStart"/>
                  <w:r>
                    <w:rPr>
                      <w:rFonts w:ascii="Times New Roman" w:eastAsia="Times New Roman" w:hAnsi="Times New Roman" w:cs="Times New Roman"/>
                      <w:b/>
                      <w:sz w:val="18"/>
                      <w:szCs w:val="18"/>
                    </w:rPr>
                    <w:t>Манарбеклвич</w:t>
                  </w:r>
                  <w:proofErr w:type="spellEnd"/>
                  <w:r>
                    <w:rPr>
                      <w:rFonts w:ascii="Times New Roman" w:eastAsia="Times New Roman" w:hAnsi="Times New Roman" w:cs="Times New Roman"/>
                      <w:b/>
                      <w:sz w:val="18"/>
                      <w:szCs w:val="18"/>
                    </w:rPr>
                    <w:t xml:space="preserve">                Образование: высшее</w:t>
                  </w:r>
                </w:p>
                <w:p w14:paraId="525C15B2" w14:textId="77777777" w:rsidR="00132AE1" w:rsidRDefault="00132AE1" w:rsidP="005C6F1E">
                  <w:pPr>
                    <w:spacing w:line="288" w:lineRule="auto"/>
                    <w:rPr>
                      <w:rFonts w:ascii="Times New Roman" w:eastAsia="Times New Roman" w:hAnsi="Times New Roman" w:cs="Times New Roman"/>
                      <w:b/>
                      <w:sz w:val="18"/>
                      <w:szCs w:val="18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18"/>
                      <w:szCs w:val="18"/>
                    </w:rPr>
                    <w:t>Дата рождения: 14.07..2004 г.</w:t>
                  </w:r>
                </w:p>
                <w:p w14:paraId="31B92003" w14:textId="77777777" w:rsidR="00132AE1" w:rsidRDefault="00132AE1" w:rsidP="005C6F1E">
                  <w:pPr>
                    <w:spacing w:line="288" w:lineRule="auto"/>
                    <w:rPr>
                      <w:rFonts w:ascii="Times New Roman" w:eastAsia="Times New Roman" w:hAnsi="Times New Roman" w:cs="Times New Roman"/>
                      <w:b/>
                      <w:sz w:val="18"/>
                      <w:szCs w:val="18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18"/>
                      <w:szCs w:val="18"/>
                    </w:rPr>
                    <w:t>Город: Талдыкорган</w:t>
                  </w:r>
                </w:p>
                <w:p w14:paraId="260DDE78" w14:textId="77777777" w:rsidR="00132AE1" w:rsidRDefault="00132AE1" w:rsidP="005C6F1E">
                  <w:pPr>
                    <w:spacing w:line="288" w:lineRule="auto"/>
                    <w:rPr>
                      <w:rFonts w:ascii="Times New Roman" w:eastAsia="Times New Roman" w:hAnsi="Times New Roman" w:cs="Times New Roman"/>
                      <w:b/>
                      <w:sz w:val="18"/>
                      <w:szCs w:val="18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18"/>
                      <w:szCs w:val="18"/>
                    </w:rPr>
                    <w:t>Семейное положение: Не женат</w:t>
                  </w:r>
                </w:p>
                <w:p w14:paraId="7D1C7117" w14:textId="77777777" w:rsidR="00132AE1" w:rsidRDefault="00132AE1" w:rsidP="005C6F1E">
                  <w:pPr>
                    <w:spacing w:line="331" w:lineRule="auto"/>
                    <w:rPr>
                      <w:rFonts w:ascii="Times New Roman" w:eastAsia="Times New Roman" w:hAnsi="Times New Roman" w:cs="Times New Roman"/>
                      <w:b/>
                      <w:sz w:val="18"/>
                      <w:szCs w:val="18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18"/>
                      <w:szCs w:val="18"/>
                    </w:rPr>
                    <w:t>Телефон: 87718443938</w:t>
                  </w:r>
                </w:p>
                <w:p w14:paraId="472B74D8" w14:textId="77777777" w:rsidR="00132AE1" w:rsidRDefault="00132AE1" w:rsidP="005C6F1E">
                  <w:pPr>
                    <w:spacing w:line="331" w:lineRule="auto"/>
                    <w:rPr>
                      <w:rFonts w:ascii="Times New Roman" w:eastAsia="Times New Roman" w:hAnsi="Times New Roman" w:cs="Times New Roman"/>
                      <w:b/>
                      <w:sz w:val="18"/>
                      <w:szCs w:val="18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18"/>
                      <w:szCs w:val="18"/>
                    </w:rPr>
                    <w:t>Электронная почта: zarkumovermek@gmail.com</w:t>
                  </w:r>
                </w:p>
              </w:tc>
            </w:tr>
          </w:tbl>
          <w:p w14:paraId="318420CA" w14:textId="77777777" w:rsidR="00132AE1" w:rsidRDefault="00132AE1" w:rsidP="005C6F1E">
            <w:pPr>
              <w:spacing w:after="160" w:line="331" w:lineRule="auto"/>
              <w:rPr>
                <w:sz w:val="18"/>
                <w:szCs w:val="18"/>
              </w:rPr>
            </w:pPr>
          </w:p>
        </w:tc>
      </w:tr>
      <w:tr w:rsidR="00132AE1" w14:paraId="37B92D63" w14:textId="77777777" w:rsidTr="005C6F1E"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28B1ADAE" w14:textId="77777777" w:rsidR="00132AE1" w:rsidRDefault="00132AE1" w:rsidP="005C6F1E">
            <w:pPr>
              <w:spacing w:after="160" w:line="331" w:lineRule="auto"/>
              <w:jc w:val="right"/>
              <w:rPr>
                <w:rFonts w:ascii="Times New Roman" w:eastAsia="Times New Roman" w:hAnsi="Times New Roman" w:cs="Times New Roman"/>
                <w:b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  <w:u w:val="single"/>
              </w:rPr>
              <w:t>ОПЫТ РАБОТЫ</w:t>
            </w:r>
          </w:p>
          <w:p w14:paraId="4360B0C5" w14:textId="77777777" w:rsidR="00132AE1" w:rsidRDefault="00132AE1" w:rsidP="005C6F1E">
            <w:pPr>
              <w:spacing w:line="331" w:lineRule="auto"/>
              <w:jc w:val="right"/>
              <w:rPr>
                <w:rFonts w:ascii="Times New Roman" w:eastAsia="Times New Roman" w:hAnsi="Times New Roman" w:cs="Times New Roman"/>
                <w:b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  <w:u w:val="single"/>
              </w:rPr>
              <w:t>УЧЕБНАЯ ПРАКТИКА</w:t>
            </w:r>
          </w:p>
        </w:tc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6F6A571F" w14:textId="77777777" w:rsidR="00132AE1" w:rsidRDefault="00132AE1" w:rsidP="005C6F1E">
            <w:pPr>
              <w:spacing w:after="100" w:line="288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Физическое воспитание и искусство</w:t>
            </w:r>
          </w:p>
          <w:p w14:paraId="5D9D2D22" w14:textId="77777777" w:rsidR="00132AE1" w:rsidRDefault="00132AE1" w:rsidP="005C6F1E">
            <w:pPr>
              <w:spacing w:after="100" w:line="288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2024 Январь-2025 Апрель</w:t>
            </w:r>
          </w:p>
          <w:p w14:paraId="71D94857" w14:textId="77777777" w:rsidR="00132AE1" w:rsidRDefault="00132AE1" w:rsidP="005C6F1E">
            <w:pPr>
              <w:spacing w:after="100" w:line="288" w:lineRule="auto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lastRenderedPageBreak/>
              <w:t xml:space="preserve">Жетысуская область, Село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Кайнарлы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Каблиса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жырау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 средний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школа .</w:t>
            </w:r>
            <w:proofErr w:type="gramEnd"/>
            <w:r>
              <w:rPr>
                <w:sz w:val="18"/>
                <w:szCs w:val="18"/>
              </w:rPr>
              <w:t xml:space="preserve"> </w:t>
            </w:r>
          </w:p>
        </w:tc>
      </w:tr>
      <w:tr w:rsidR="00132AE1" w14:paraId="0017C98A" w14:textId="77777777" w:rsidTr="005C6F1E"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560F0B80" w14:textId="77777777" w:rsidR="00132AE1" w:rsidRDefault="00132AE1" w:rsidP="005C6F1E">
            <w:pPr>
              <w:spacing w:line="331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  <w:lastRenderedPageBreak/>
              <w:t>ОБРАЗОВАНИЕ</w:t>
            </w:r>
          </w:p>
          <w:p w14:paraId="1A3913DB" w14:textId="77777777" w:rsidR="00132AE1" w:rsidRDefault="00132AE1" w:rsidP="005C6F1E">
            <w:pPr>
              <w:spacing w:line="288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1ABB70AF" w14:textId="77777777" w:rsidR="00132AE1" w:rsidRDefault="00132AE1" w:rsidP="005C6F1E">
            <w:pPr>
              <w:spacing w:line="288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Место обучения: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Жетысуский университет имени Ильяса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Жансугирова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, г. Талдыкорган (2021-2025 гг.).</w:t>
            </w:r>
          </w:p>
          <w:p w14:paraId="23DE9EED" w14:textId="77777777" w:rsidR="00132AE1" w:rsidRDefault="00132AE1" w:rsidP="005C6F1E">
            <w:pPr>
              <w:spacing w:line="288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Факультет: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Физическое воспитание и искусство</w:t>
            </w:r>
          </w:p>
          <w:p w14:paraId="2E83AA2A" w14:textId="77777777" w:rsidR="00132AE1" w:rsidRDefault="00132AE1" w:rsidP="005C6F1E">
            <w:pPr>
              <w:spacing w:line="288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Образовательная программа: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«Физическая культура и спорт»</w:t>
            </w:r>
          </w:p>
          <w:p w14:paraId="0C23CC5A" w14:textId="77777777" w:rsidR="00132AE1" w:rsidRDefault="00132AE1" w:rsidP="005C6F1E">
            <w:pPr>
              <w:spacing w:line="288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Форма обучения: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Очная</w:t>
            </w:r>
          </w:p>
          <w:p w14:paraId="546349EC" w14:textId="77777777" w:rsidR="00132AE1" w:rsidRDefault="00132AE1" w:rsidP="005C6F1E">
            <w:pPr>
              <w:spacing w:line="331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Общий средний балл (GPA) составляет 3,7.</w:t>
            </w:r>
          </w:p>
        </w:tc>
      </w:tr>
      <w:tr w:rsidR="00132AE1" w14:paraId="61311B02" w14:textId="77777777" w:rsidTr="005C6F1E"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2B9B6EB4" w14:textId="77777777" w:rsidR="00132AE1" w:rsidRDefault="00132AE1" w:rsidP="005C6F1E">
            <w:pPr>
              <w:spacing w:line="331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  <w:t>ДОПОЛНИТЕЛЬНОЕ ОБРАЗОВАНИЕТРЕНИНГИ И КУРСЫ</w:t>
            </w:r>
          </w:p>
          <w:p w14:paraId="04F2B262" w14:textId="77777777" w:rsidR="00132AE1" w:rsidRDefault="00132AE1" w:rsidP="005C6F1E">
            <w:pPr>
              <w:spacing w:line="288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6DB2032F" w14:textId="77777777" w:rsidR="00132AE1" w:rsidRDefault="00132AE1" w:rsidP="005C6F1E">
            <w:pPr>
              <w:spacing w:line="331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132AE1" w14:paraId="664BC802" w14:textId="77777777" w:rsidTr="005C6F1E"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33E5FC29" w14:textId="77777777" w:rsidR="00132AE1" w:rsidRDefault="00132AE1" w:rsidP="005C6F1E">
            <w:pPr>
              <w:spacing w:line="331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  <w:t>ПРОФЕССИОНАЛЬНЫЕ НАВЫКИ</w:t>
            </w:r>
          </w:p>
        </w:tc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190781F8" w14:textId="77777777" w:rsidR="00132AE1" w:rsidRDefault="00132AE1" w:rsidP="005C6F1E">
            <w:pPr>
              <w:spacing w:line="331" w:lineRule="auto"/>
              <w:ind w:left="800" w:hanging="26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color w:val="313A43"/>
                <w:sz w:val="17"/>
                <w:szCs w:val="17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Знание маркетинга.</w:t>
            </w:r>
          </w:p>
          <w:p w14:paraId="5011CF19" w14:textId="77777777" w:rsidR="00132AE1" w:rsidRDefault="00132AE1" w:rsidP="005C6F1E">
            <w:pPr>
              <w:spacing w:line="331" w:lineRule="auto"/>
              <w:ind w:left="800" w:hanging="26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color w:val="313A43"/>
                <w:sz w:val="17"/>
                <w:szCs w:val="17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Знание языка: казахский – мой родной язык, русский – свободно, английский – по словарю.</w:t>
            </w:r>
          </w:p>
          <w:p w14:paraId="5642E146" w14:textId="77777777" w:rsidR="00132AE1" w:rsidRDefault="00132AE1" w:rsidP="005C6F1E">
            <w:pPr>
              <w:spacing w:line="331" w:lineRule="auto"/>
              <w:ind w:left="800" w:hanging="26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F586F">
              <w:rPr>
                <w:color w:val="313A43"/>
                <w:sz w:val="17"/>
                <w:szCs w:val="17"/>
                <w:lang w:val="en-US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Опытный</w:t>
            </w:r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пользователь</w:t>
            </w:r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ПК</w:t>
            </w:r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 xml:space="preserve">: MS Word, MS Excel, MS, Power Point.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Навыки работы с сайтами и программами для дистанционного обучения, такими как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Padlet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, Zoom, Google </w:t>
            </w:r>
            <w:proofErr w:type="spellStart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Classroom</w:t>
            </w:r>
            <w:proofErr w:type="spellEnd"/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.</w:t>
            </w:r>
          </w:p>
          <w:p w14:paraId="5EC9298C" w14:textId="77777777" w:rsidR="00132AE1" w:rsidRDefault="00132AE1" w:rsidP="005C6F1E">
            <w:pPr>
              <w:spacing w:line="331" w:lineRule="auto"/>
              <w:ind w:left="800" w:hanging="26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color w:val="313A43"/>
                <w:sz w:val="17"/>
                <w:szCs w:val="17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Внедрение современных методов обучения</w:t>
            </w:r>
          </w:p>
        </w:tc>
      </w:tr>
      <w:tr w:rsidR="00132AE1" w14:paraId="11E40963" w14:textId="77777777" w:rsidTr="005C6F1E"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0444E100" w14:textId="77777777" w:rsidR="00132AE1" w:rsidRDefault="00132AE1" w:rsidP="005C6F1E">
            <w:pPr>
              <w:spacing w:line="331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  <w:t>ЛИЧНЫЕ КАЧЕСТВА</w:t>
            </w:r>
          </w:p>
        </w:tc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61788288" w14:textId="77777777" w:rsidR="00132AE1" w:rsidRDefault="00132AE1" w:rsidP="005C6F1E">
            <w:pPr>
              <w:spacing w:after="160" w:line="288" w:lineRule="auto"/>
              <w:ind w:left="800" w:hanging="260"/>
              <w:rPr>
                <w:rFonts w:ascii="Times New Roman" w:eastAsia="Times New Roman" w:hAnsi="Times New Roman" w:cs="Times New Roman"/>
                <w:sz w:val="18"/>
                <w:szCs w:val="18"/>
                <w:highlight w:val="white"/>
              </w:rPr>
            </w:pPr>
            <w:r>
              <w:rPr>
                <w:sz w:val="17"/>
                <w:szCs w:val="17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  <w:highlight w:val="white"/>
              </w:rPr>
              <w:t>Ответственность, компетентность, организаторские и управленческие навыки,</w:t>
            </w:r>
          </w:p>
          <w:p w14:paraId="67348AD3" w14:textId="77777777" w:rsidR="00132AE1" w:rsidRDefault="00132AE1" w:rsidP="005C6F1E">
            <w:pPr>
              <w:spacing w:after="160" w:line="288" w:lineRule="auto"/>
              <w:ind w:left="800" w:hanging="260"/>
              <w:rPr>
                <w:rFonts w:ascii="Times New Roman" w:eastAsia="Times New Roman" w:hAnsi="Times New Roman" w:cs="Times New Roman"/>
                <w:sz w:val="18"/>
                <w:szCs w:val="18"/>
                <w:highlight w:val="white"/>
              </w:rPr>
            </w:pPr>
            <w:r>
              <w:rPr>
                <w:sz w:val="17"/>
                <w:szCs w:val="17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  <w:highlight w:val="white"/>
              </w:rPr>
              <w:t xml:space="preserve">Требовательный, творческий подход к задачам </w:t>
            </w:r>
          </w:p>
          <w:p w14:paraId="65BE9E50" w14:textId="77777777" w:rsidR="00132AE1" w:rsidRDefault="00132AE1" w:rsidP="005C6F1E">
            <w:pPr>
              <w:spacing w:after="160" w:line="288" w:lineRule="auto"/>
              <w:ind w:left="800" w:hanging="260"/>
              <w:rPr>
                <w:rFonts w:ascii="Times New Roman" w:eastAsia="Times New Roman" w:hAnsi="Times New Roman" w:cs="Times New Roman"/>
                <w:sz w:val="18"/>
                <w:szCs w:val="18"/>
                <w:highlight w:val="white"/>
              </w:rPr>
            </w:pPr>
            <w:r>
              <w:rPr>
                <w:sz w:val="17"/>
                <w:szCs w:val="17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  <w:highlight w:val="white"/>
              </w:rPr>
              <w:t>Грамотное письменное и устное общение</w:t>
            </w:r>
          </w:p>
          <w:p w14:paraId="5CCC3ED9" w14:textId="77777777" w:rsidR="00132AE1" w:rsidRDefault="00132AE1" w:rsidP="005C6F1E">
            <w:pPr>
              <w:spacing w:after="160" w:line="288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  <w:p w14:paraId="2293F83B" w14:textId="77777777" w:rsidR="00132AE1" w:rsidRDefault="00132AE1" w:rsidP="005C6F1E">
            <w:pPr>
              <w:spacing w:after="160" w:line="288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  <w:p w14:paraId="21A6AA68" w14:textId="77777777" w:rsidR="00132AE1" w:rsidRDefault="00132AE1" w:rsidP="005C6F1E">
            <w:pPr>
              <w:spacing w:after="160" w:line="288" w:lineRule="auto"/>
              <w:ind w:left="800" w:hanging="260"/>
              <w:rPr>
                <w:rFonts w:ascii="Times New Roman" w:eastAsia="Times New Roman" w:hAnsi="Times New Roman" w:cs="Times New Roman"/>
                <w:sz w:val="18"/>
                <w:szCs w:val="18"/>
                <w:highlight w:val="white"/>
              </w:rPr>
            </w:pPr>
            <w:r>
              <w:rPr>
                <w:sz w:val="17"/>
                <w:szCs w:val="17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  <w:highlight w:val="white"/>
              </w:rPr>
              <w:t>• Умение находить общий язык с детьми.</w:t>
            </w:r>
          </w:p>
        </w:tc>
      </w:tr>
      <w:tr w:rsidR="00132AE1" w14:paraId="0F94055C" w14:textId="77777777" w:rsidTr="005C6F1E"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7448D7E1" w14:textId="77777777" w:rsidR="00132AE1" w:rsidRDefault="00132AE1" w:rsidP="005C6F1E">
            <w:pPr>
              <w:spacing w:line="331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  <w:t>ДОСТИЖЕНИЯ:</w:t>
            </w:r>
          </w:p>
        </w:tc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298EC66E" w14:textId="77777777" w:rsidR="00132AE1" w:rsidRDefault="00132AE1" w:rsidP="005C6F1E">
            <w:pPr>
              <w:spacing w:line="331" w:lineRule="auto"/>
              <w:ind w:left="800" w:hanging="26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color w:val="313A43"/>
                <w:sz w:val="17"/>
                <w:szCs w:val="17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• Педагогическая практика оценена на «хорошо».</w:t>
            </w:r>
          </w:p>
          <w:p w14:paraId="655F2ED1" w14:textId="77777777" w:rsidR="00132AE1" w:rsidRDefault="00132AE1" w:rsidP="005C6F1E">
            <w:pPr>
              <w:spacing w:line="288" w:lineRule="auto"/>
              <w:ind w:left="54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132AE1" w14:paraId="70060C04" w14:textId="77777777" w:rsidTr="005C6F1E"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3C9E5072" w14:textId="77777777" w:rsidR="00132AE1" w:rsidRDefault="00132AE1" w:rsidP="005C6F1E">
            <w:pPr>
              <w:spacing w:line="331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18"/>
                <w:szCs w:val="18"/>
                <w:u w:val="single"/>
              </w:rPr>
              <w:t xml:space="preserve">ДОПОЛНИТЕЛЬНАЯ ИНФОРМАЦИЯ: </w:t>
            </w:r>
          </w:p>
          <w:p w14:paraId="2080FDD5" w14:textId="77777777" w:rsidR="00132AE1" w:rsidRDefault="00132AE1" w:rsidP="005C6F1E">
            <w:pPr>
              <w:spacing w:line="288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 xml:space="preserve"> </w:t>
            </w:r>
          </w:p>
        </w:tc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0F9694BF" w14:textId="77777777" w:rsidR="00132AE1" w:rsidRDefault="00132AE1" w:rsidP="005C6F1E">
            <w:pPr>
              <w:spacing w:line="331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 xml:space="preserve"> </w:t>
            </w:r>
          </w:p>
          <w:p w14:paraId="1ED517FD" w14:textId="77777777" w:rsidR="00132AE1" w:rsidRDefault="00132AE1" w:rsidP="005C6F1E">
            <w:pPr>
              <w:spacing w:line="331" w:lineRule="auto"/>
              <w:ind w:left="800" w:hanging="260"/>
              <w:rPr>
                <w:rFonts w:ascii="Times New Roman" w:eastAsia="Times New Roman" w:hAnsi="Times New Roman" w:cs="Times New Roman"/>
                <w:color w:val="262626"/>
                <w:sz w:val="18"/>
                <w:szCs w:val="18"/>
              </w:rPr>
            </w:pPr>
            <w:r>
              <w:rPr>
                <w:color w:val="313A43"/>
                <w:sz w:val="17"/>
                <w:szCs w:val="17"/>
              </w:rPr>
              <w:lastRenderedPageBreak/>
              <w:t xml:space="preserve">• </w:t>
            </w:r>
            <w:r>
              <w:rPr>
                <w:rFonts w:ascii="Times New Roman" w:eastAsia="Times New Roman" w:hAnsi="Times New Roman" w:cs="Times New Roman"/>
                <w:color w:val="262626"/>
                <w:sz w:val="18"/>
                <w:szCs w:val="18"/>
              </w:rPr>
              <w:t xml:space="preserve">• Интересы: изучение других иностранных языков, чтение книг, походы в театры, занятия фитнесом, развитие личных спортивных </w:t>
            </w:r>
          </w:p>
        </w:tc>
      </w:tr>
    </w:tbl>
    <w:p w14:paraId="3307DDC1" w14:textId="77777777" w:rsidR="00132AE1" w:rsidRDefault="00132AE1" w:rsidP="00132AE1"/>
    <w:p w14:paraId="4FD308F5" w14:textId="77777777" w:rsidR="00132AE1" w:rsidRDefault="00132AE1" w:rsidP="00132AE1"/>
    <w:p w14:paraId="6E0B82A8" w14:textId="77777777" w:rsidR="00132AE1" w:rsidRDefault="00132AE1" w:rsidP="00132AE1"/>
    <w:p w14:paraId="4AA05733" w14:textId="77777777" w:rsidR="00132AE1" w:rsidRDefault="00132AE1" w:rsidP="00132AE1"/>
    <w:p w14:paraId="043E1639" w14:textId="77777777" w:rsidR="00132AE1" w:rsidRDefault="00132AE1" w:rsidP="00132AE1"/>
    <w:p w14:paraId="5CE74240" w14:textId="77777777" w:rsidR="00132AE1" w:rsidRDefault="00132AE1" w:rsidP="00132AE1"/>
    <w:p w14:paraId="2EE57E46" w14:textId="77777777" w:rsidR="00132AE1" w:rsidRDefault="00132AE1" w:rsidP="00132AE1"/>
    <w:p w14:paraId="352A01EC" w14:textId="77777777" w:rsidR="00132AE1" w:rsidRDefault="00132AE1" w:rsidP="00132AE1"/>
    <w:p w14:paraId="279880F2" w14:textId="77777777" w:rsidR="00132AE1" w:rsidRDefault="00132AE1" w:rsidP="00132AE1"/>
    <w:p w14:paraId="20977EF6" w14:textId="77777777" w:rsidR="00132AE1" w:rsidRDefault="00132AE1" w:rsidP="00132AE1"/>
    <w:p w14:paraId="6EEE5BEF" w14:textId="77777777" w:rsidR="00132AE1" w:rsidRDefault="00132AE1" w:rsidP="00132AE1"/>
    <w:p w14:paraId="4949E559" w14:textId="77777777" w:rsidR="00132AE1" w:rsidRDefault="00132AE1" w:rsidP="00132AE1"/>
    <w:p w14:paraId="32F0552F" w14:textId="77777777" w:rsidR="00132AE1" w:rsidRDefault="00132AE1" w:rsidP="00132AE1"/>
    <w:p w14:paraId="4900BB59" w14:textId="77777777" w:rsidR="00132AE1" w:rsidRDefault="00132AE1" w:rsidP="00132AE1"/>
    <w:p w14:paraId="3C2025EA" w14:textId="77777777" w:rsidR="00132AE1" w:rsidRDefault="00132AE1" w:rsidP="00132AE1"/>
    <w:p w14:paraId="385B6105" w14:textId="77777777" w:rsidR="00132AE1" w:rsidRDefault="00132AE1" w:rsidP="00132AE1"/>
    <w:p w14:paraId="24A5BC95" w14:textId="77777777" w:rsidR="00132AE1" w:rsidRDefault="00132AE1" w:rsidP="00132AE1"/>
    <w:p w14:paraId="054069B6" w14:textId="77777777" w:rsidR="00132AE1" w:rsidRDefault="00132AE1" w:rsidP="00132AE1"/>
    <w:p w14:paraId="13242CD5" w14:textId="77777777" w:rsidR="00132AE1" w:rsidRDefault="00132AE1" w:rsidP="00132AE1"/>
    <w:p w14:paraId="6DD8A651" w14:textId="77777777" w:rsidR="00132AE1" w:rsidRDefault="00132AE1" w:rsidP="00132AE1"/>
    <w:p w14:paraId="2B716172" w14:textId="77777777" w:rsidR="00132AE1" w:rsidRDefault="00132AE1" w:rsidP="00132AE1"/>
    <w:p w14:paraId="37B41B2C" w14:textId="77777777" w:rsidR="00132AE1" w:rsidRDefault="00132AE1" w:rsidP="00132AE1"/>
    <w:p w14:paraId="138328C6" w14:textId="77777777" w:rsidR="00132AE1" w:rsidRDefault="00132AE1" w:rsidP="00132AE1"/>
    <w:p w14:paraId="29BFF9D7" w14:textId="77777777" w:rsidR="00132AE1" w:rsidRDefault="00132AE1" w:rsidP="00132AE1"/>
    <w:p w14:paraId="44E072A4" w14:textId="77777777" w:rsidR="00132AE1" w:rsidRDefault="00132AE1" w:rsidP="00132AE1"/>
    <w:p w14:paraId="719AC6A1" w14:textId="77777777" w:rsidR="00132AE1" w:rsidRDefault="00132AE1" w:rsidP="00132AE1"/>
    <w:p w14:paraId="59C31283" w14:textId="77777777" w:rsidR="00132AE1" w:rsidRDefault="00132AE1" w:rsidP="00132AE1"/>
    <w:p w14:paraId="2BAA0787" w14:textId="77777777" w:rsidR="00132AE1" w:rsidRDefault="00132AE1" w:rsidP="00132AE1"/>
    <w:p w14:paraId="34EF9B03" w14:textId="77777777" w:rsidR="00132AE1" w:rsidRDefault="00132AE1" w:rsidP="00132AE1"/>
    <w:p w14:paraId="671A9B2D" w14:textId="77777777" w:rsidR="00132AE1" w:rsidRDefault="00132AE1" w:rsidP="00132AE1"/>
    <w:p w14:paraId="02C00C6E" w14:textId="77777777" w:rsidR="00132AE1" w:rsidRDefault="00132AE1" w:rsidP="00132AE1"/>
    <w:tbl>
      <w:tblPr>
        <w:tblW w:w="0" w:type="auto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514"/>
        <w:gridCol w:w="4514"/>
      </w:tblGrid>
      <w:tr w:rsidR="00132AE1" w14:paraId="26A0291C" w14:textId="77777777" w:rsidTr="005C6F1E"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1CA98DD6" w14:textId="77777777" w:rsidR="00132AE1" w:rsidRDefault="00132AE1" w:rsidP="005C6F1E">
            <w:pPr>
              <w:ind w:left="-760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262626"/>
                <w:sz w:val="18"/>
                <w:szCs w:val="18"/>
                <w:lang w:eastAsia="ru-RU"/>
              </w:rPr>
              <w:drawing>
                <wp:inline distT="114300" distB="114300" distL="114300" distR="114300" wp14:anchorId="122AE5C3" wp14:editId="12BD2004">
                  <wp:extent cx="2002704" cy="2849787"/>
                  <wp:effectExtent l="0" t="0" r="0" b="0"/>
                  <wp:docPr id="1983977690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2704" cy="284978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2FB31539" w14:textId="77777777" w:rsidR="00132AE1" w:rsidRPr="00EF586F" w:rsidRDefault="00132AE1" w:rsidP="005C6F1E">
            <w:pPr>
              <w:spacing w:line="331" w:lineRule="auto"/>
              <w:ind w:left="-760"/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</w:pPr>
            <w:proofErr w:type="spellStart"/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>TeacherZarkum</w:t>
            </w:r>
            <w:proofErr w:type="spellEnd"/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 xml:space="preserve"> Ermek </w:t>
            </w:r>
            <w:proofErr w:type="spellStart"/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>Manarbekovich</w:t>
            </w:r>
            <w:proofErr w:type="spellEnd"/>
          </w:p>
          <w:p w14:paraId="04420B52" w14:textId="77777777" w:rsidR="00132AE1" w:rsidRPr="00EF586F" w:rsidRDefault="00132AE1" w:rsidP="005C6F1E">
            <w:pPr>
              <w:spacing w:line="331" w:lineRule="auto"/>
              <w:ind w:left="-760"/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</w:pPr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>Education: higher</w:t>
            </w:r>
          </w:p>
          <w:p w14:paraId="74B8F392" w14:textId="77777777" w:rsidR="00132AE1" w:rsidRPr="00EF586F" w:rsidRDefault="00132AE1" w:rsidP="005C6F1E">
            <w:pPr>
              <w:spacing w:line="331" w:lineRule="auto"/>
              <w:ind w:left="-760"/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</w:pPr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>Date of birth: 14.07.2004</w:t>
            </w: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у</w:t>
            </w:r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>.</w:t>
            </w:r>
          </w:p>
          <w:p w14:paraId="76651D60" w14:textId="77777777" w:rsidR="00132AE1" w:rsidRPr="00EF586F" w:rsidRDefault="00132AE1" w:rsidP="005C6F1E">
            <w:pPr>
              <w:spacing w:line="331" w:lineRule="auto"/>
              <w:ind w:left="-760"/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</w:pPr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 xml:space="preserve">City: </w:t>
            </w:r>
            <w:proofErr w:type="spellStart"/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>Taldykorgan</w:t>
            </w:r>
            <w:proofErr w:type="spellEnd"/>
          </w:p>
          <w:p w14:paraId="2024D71A" w14:textId="77777777" w:rsidR="00132AE1" w:rsidRPr="00EF586F" w:rsidRDefault="00132AE1" w:rsidP="005C6F1E">
            <w:pPr>
              <w:spacing w:line="331" w:lineRule="auto"/>
              <w:ind w:left="-760"/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</w:pPr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>Marital status: Single</w:t>
            </w:r>
          </w:p>
          <w:p w14:paraId="405CB139" w14:textId="77777777" w:rsidR="00132AE1" w:rsidRPr="00EF586F" w:rsidRDefault="00132AE1" w:rsidP="005C6F1E">
            <w:pPr>
              <w:spacing w:line="331" w:lineRule="auto"/>
              <w:ind w:left="-760"/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</w:pPr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>Phone:87718443938</w:t>
            </w:r>
          </w:p>
          <w:p w14:paraId="3F07BB10" w14:textId="77777777" w:rsidR="00132AE1" w:rsidRDefault="00132AE1" w:rsidP="005C6F1E">
            <w:pPr>
              <w:spacing w:line="331" w:lineRule="auto"/>
              <w:ind w:left="-760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Email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: zarkumovermek@gmail.com</w:t>
            </w:r>
          </w:p>
        </w:tc>
      </w:tr>
      <w:tr w:rsidR="00132AE1" w:rsidRPr="00294E13" w14:paraId="5422BB20" w14:textId="77777777" w:rsidTr="005C6F1E"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6955D7E8" w14:textId="77777777" w:rsidR="00132AE1" w:rsidRDefault="00132AE1" w:rsidP="005C6F1E">
            <w:pPr>
              <w:spacing w:line="331" w:lineRule="auto"/>
              <w:ind w:left="-760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  <w:p w14:paraId="1D48DD17" w14:textId="77777777" w:rsidR="00132AE1" w:rsidRDefault="00132AE1" w:rsidP="005C6F1E">
            <w:pPr>
              <w:spacing w:line="331" w:lineRule="auto"/>
              <w:ind w:left="-760"/>
              <w:jc w:val="right"/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  <w:t xml:space="preserve">WORK EXPERIENCE TRAINING PRACTICE </w:t>
            </w:r>
          </w:p>
        </w:tc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0F566DDC" w14:textId="77777777" w:rsidR="00132AE1" w:rsidRPr="00EF586F" w:rsidRDefault="00132AE1" w:rsidP="005C6F1E">
            <w:pPr>
              <w:spacing w:line="288" w:lineRule="auto"/>
              <w:ind w:left="-760"/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</w:pPr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>Physical education and art</w:t>
            </w:r>
          </w:p>
          <w:p w14:paraId="01C154BC" w14:textId="77777777" w:rsidR="00132AE1" w:rsidRPr="00EF586F" w:rsidRDefault="00132AE1" w:rsidP="005C6F1E">
            <w:pPr>
              <w:spacing w:after="100" w:line="288" w:lineRule="auto"/>
              <w:ind w:left="-760"/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</w:pPr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>2024 January-2025 April</w:t>
            </w:r>
          </w:p>
          <w:p w14:paraId="70DC7288" w14:textId="77777777" w:rsidR="00132AE1" w:rsidRPr="00EF586F" w:rsidRDefault="00132AE1" w:rsidP="005C6F1E">
            <w:pPr>
              <w:spacing w:after="100" w:line="288" w:lineRule="auto"/>
              <w:ind w:left="-760"/>
              <w:rPr>
                <w:sz w:val="18"/>
                <w:szCs w:val="18"/>
                <w:lang w:val="en-US"/>
              </w:rPr>
            </w:pPr>
            <w:proofErr w:type="spellStart"/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>Zhetysu</w:t>
            </w:r>
            <w:proofErr w:type="spellEnd"/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 xml:space="preserve"> region, </w:t>
            </w:r>
            <w:proofErr w:type="spellStart"/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>Kainarly</w:t>
            </w:r>
            <w:proofErr w:type="spellEnd"/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>Kablisa</w:t>
            </w:r>
            <w:proofErr w:type="spellEnd"/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 xml:space="preserve"> </w:t>
            </w:r>
            <w:proofErr w:type="gramStart"/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>Juray .</w:t>
            </w:r>
            <w:proofErr w:type="gramEnd"/>
            <w:r w:rsidRPr="00EF586F">
              <w:rPr>
                <w:sz w:val="18"/>
                <w:szCs w:val="18"/>
                <w:lang w:val="en-US"/>
              </w:rPr>
              <w:t xml:space="preserve"> </w:t>
            </w:r>
          </w:p>
        </w:tc>
      </w:tr>
      <w:tr w:rsidR="00132AE1" w:rsidRPr="00294E13" w14:paraId="6331BF4B" w14:textId="77777777" w:rsidTr="005C6F1E"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5371A4CC" w14:textId="77777777" w:rsidR="00132AE1" w:rsidRDefault="00132AE1" w:rsidP="005C6F1E">
            <w:pPr>
              <w:spacing w:line="331" w:lineRule="auto"/>
              <w:ind w:left="-760"/>
              <w:jc w:val="right"/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  <w:t>EDUCATION</w:t>
            </w:r>
          </w:p>
          <w:p w14:paraId="49CC0EB6" w14:textId="77777777" w:rsidR="00132AE1" w:rsidRDefault="00132AE1" w:rsidP="005C6F1E">
            <w:pPr>
              <w:spacing w:line="288" w:lineRule="auto"/>
              <w:ind w:left="-760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345D2579" w14:textId="77777777" w:rsidR="00132AE1" w:rsidRPr="00EF586F" w:rsidRDefault="00132AE1" w:rsidP="005C6F1E">
            <w:pPr>
              <w:spacing w:line="288" w:lineRule="auto"/>
              <w:ind w:left="-760"/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</w:pPr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 xml:space="preserve">Place of study: </w:t>
            </w:r>
            <w:proofErr w:type="spellStart"/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>Zhetysu</w:t>
            </w:r>
            <w:proofErr w:type="spellEnd"/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 xml:space="preserve"> University named after Ilyas </w:t>
            </w:r>
            <w:proofErr w:type="spellStart"/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>Zhansugirov</w:t>
            </w:r>
            <w:proofErr w:type="spellEnd"/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 xml:space="preserve">, </w:t>
            </w:r>
            <w:proofErr w:type="spellStart"/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>Taldykorgan</w:t>
            </w:r>
            <w:proofErr w:type="spellEnd"/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 xml:space="preserve"> (2021-2025).</w:t>
            </w:r>
          </w:p>
          <w:p w14:paraId="74736620" w14:textId="77777777" w:rsidR="00132AE1" w:rsidRPr="00EF586F" w:rsidRDefault="00132AE1" w:rsidP="005C6F1E">
            <w:pPr>
              <w:spacing w:line="288" w:lineRule="auto"/>
              <w:ind w:left="-760"/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</w:pPr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>Faculty: Physical Education and Art</w:t>
            </w:r>
          </w:p>
          <w:p w14:paraId="0A21CB4B" w14:textId="77777777" w:rsidR="00132AE1" w:rsidRPr="00EF586F" w:rsidRDefault="00132AE1" w:rsidP="005C6F1E">
            <w:pPr>
              <w:spacing w:line="288" w:lineRule="auto"/>
              <w:ind w:left="-760"/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</w:pPr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>Educational program: "Physical Education and Sports"</w:t>
            </w:r>
          </w:p>
          <w:p w14:paraId="4D80C4DA" w14:textId="77777777" w:rsidR="00132AE1" w:rsidRPr="00EF586F" w:rsidRDefault="00132AE1" w:rsidP="005C6F1E">
            <w:pPr>
              <w:spacing w:line="288" w:lineRule="auto"/>
              <w:ind w:left="-760"/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</w:pPr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>Form of study: Full-time</w:t>
            </w:r>
          </w:p>
          <w:p w14:paraId="600CB968" w14:textId="77777777" w:rsidR="00132AE1" w:rsidRPr="00EF586F" w:rsidRDefault="00132AE1" w:rsidP="005C6F1E">
            <w:pPr>
              <w:spacing w:line="331" w:lineRule="auto"/>
              <w:ind w:left="-760"/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</w:pPr>
            <w:r w:rsidRPr="00EF586F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/>
              </w:rPr>
              <w:t>The overall average grade (GPA) is 3.7.</w:t>
            </w:r>
          </w:p>
        </w:tc>
      </w:tr>
      <w:tr w:rsidR="00132AE1" w14:paraId="18232CDF" w14:textId="77777777" w:rsidTr="005C6F1E"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06848B66" w14:textId="77777777" w:rsidR="00132AE1" w:rsidRDefault="00132AE1" w:rsidP="005C6F1E">
            <w:pPr>
              <w:spacing w:line="331" w:lineRule="auto"/>
              <w:ind w:left="-760"/>
              <w:jc w:val="right"/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  <w:t>ADDITIONAL EDUCATION TRAINING AND COURSES</w:t>
            </w:r>
          </w:p>
          <w:p w14:paraId="25E471CB" w14:textId="77777777" w:rsidR="00132AE1" w:rsidRDefault="00132AE1" w:rsidP="005C6F1E">
            <w:pPr>
              <w:spacing w:line="288" w:lineRule="auto"/>
              <w:ind w:left="-760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47EE32E4" w14:textId="77777777" w:rsidR="00132AE1" w:rsidRDefault="00132AE1" w:rsidP="005C6F1E">
            <w:pPr>
              <w:spacing w:line="331" w:lineRule="auto"/>
              <w:ind w:left="-76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132AE1" w:rsidRPr="00294E13" w14:paraId="1615631D" w14:textId="77777777" w:rsidTr="005C6F1E"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187D2AE6" w14:textId="77777777" w:rsidR="00132AE1" w:rsidRDefault="00132AE1" w:rsidP="005C6F1E">
            <w:pPr>
              <w:spacing w:line="331" w:lineRule="auto"/>
              <w:ind w:left="-760"/>
              <w:jc w:val="right"/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  <w:t>PROFESSIONAL SKILLS</w:t>
            </w:r>
          </w:p>
        </w:tc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14E382C3" w14:textId="77777777" w:rsidR="00132AE1" w:rsidRPr="00EF586F" w:rsidRDefault="00132AE1" w:rsidP="005C6F1E">
            <w:pPr>
              <w:spacing w:line="331" w:lineRule="auto"/>
              <w:ind w:left="40" w:hanging="260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EF586F">
              <w:rPr>
                <w:color w:val="313A43"/>
                <w:sz w:val="17"/>
                <w:szCs w:val="17"/>
                <w:lang w:val="en-US"/>
              </w:rPr>
              <w:t xml:space="preserve">• </w:t>
            </w:r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>• Marketing knowledge.</w:t>
            </w:r>
          </w:p>
          <w:p w14:paraId="771C3812" w14:textId="77777777" w:rsidR="00132AE1" w:rsidRPr="00EF586F" w:rsidRDefault="00132AE1" w:rsidP="005C6F1E">
            <w:pPr>
              <w:spacing w:line="331" w:lineRule="auto"/>
              <w:ind w:left="40" w:hanging="260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EF586F">
              <w:rPr>
                <w:color w:val="313A43"/>
                <w:sz w:val="17"/>
                <w:szCs w:val="17"/>
                <w:lang w:val="en-US"/>
              </w:rPr>
              <w:t xml:space="preserve">• </w:t>
            </w:r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>• Language skills: Kazakh is my native language, Russian is fluent, English is from a dictionary.</w:t>
            </w:r>
          </w:p>
          <w:p w14:paraId="10A00473" w14:textId="77777777" w:rsidR="00132AE1" w:rsidRPr="00EF586F" w:rsidRDefault="00132AE1" w:rsidP="005C6F1E">
            <w:pPr>
              <w:spacing w:line="331" w:lineRule="auto"/>
              <w:ind w:left="40" w:hanging="260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EF586F">
              <w:rPr>
                <w:color w:val="313A43"/>
                <w:sz w:val="17"/>
                <w:szCs w:val="17"/>
                <w:lang w:val="en-US"/>
              </w:rPr>
              <w:lastRenderedPageBreak/>
              <w:t xml:space="preserve">• </w:t>
            </w:r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>• Experienced PC user: MS Word, MS Excel, MS, Power Point. Skills in working with websites and programs for distance learning, such as Padlet, Zoom, Google Classroom.</w:t>
            </w:r>
          </w:p>
          <w:p w14:paraId="65D777A2" w14:textId="77777777" w:rsidR="00132AE1" w:rsidRPr="00EF586F" w:rsidRDefault="00132AE1" w:rsidP="005C6F1E">
            <w:pPr>
              <w:spacing w:line="331" w:lineRule="auto"/>
              <w:ind w:left="40" w:hanging="260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EF586F">
              <w:rPr>
                <w:color w:val="313A43"/>
                <w:sz w:val="17"/>
                <w:szCs w:val="17"/>
                <w:lang w:val="en-US"/>
              </w:rPr>
              <w:t xml:space="preserve">• </w:t>
            </w:r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>• Implementation of modern teaching methods</w:t>
            </w:r>
          </w:p>
        </w:tc>
      </w:tr>
      <w:tr w:rsidR="00132AE1" w:rsidRPr="00294E13" w14:paraId="4154937A" w14:textId="77777777" w:rsidTr="005C6F1E"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4D87FA2B" w14:textId="77777777" w:rsidR="00132AE1" w:rsidRDefault="00132AE1" w:rsidP="005C6F1E">
            <w:pPr>
              <w:spacing w:line="331" w:lineRule="auto"/>
              <w:ind w:left="-760"/>
              <w:jc w:val="right"/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  <w:lastRenderedPageBreak/>
              <w:t>PERSONAL QUALITIES</w:t>
            </w:r>
          </w:p>
        </w:tc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74952B05" w14:textId="77777777" w:rsidR="00132AE1" w:rsidRPr="00EF586F" w:rsidRDefault="00132AE1" w:rsidP="005C6F1E">
            <w:pPr>
              <w:spacing w:after="160" w:line="288" w:lineRule="auto"/>
              <w:ind w:left="40" w:hanging="260"/>
              <w:rPr>
                <w:rFonts w:ascii="Times New Roman" w:eastAsia="Times New Roman" w:hAnsi="Times New Roman" w:cs="Times New Roman"/>
                <w:sz w:val="18"/>
                <w:szCs w:val="18"/>
                <w:highlight w:val="white"/>
                <w:lang w:val="en-US"/>
              </w:rPr>
            </w:pPr>
            <w:r w:rsidRPr="00EF586F">
              <w:rPr>
                <w:color w:val="313A43"/>
                <w:sz w:val="17"/>
                <w:szCs w:val="17"/>
                <w:lang w:val="en-US"/>
              </w:rPr>
              <w:t xml:space="preserve">• </w:t>
            </w:r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highlight w:val="white"/>
                <w:lang w:val="en-US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19A05222" w14:textId="77777777" w:rsidR="00132AE1" w:rsidRPr="00EF586F" w:rsidRDefault="00132AE1" w:rsidP="005C6F1E">
            <w:pPr>
              <w:spacing w:after="160" w:line="288" w:lineRule="auto"/>
              <w:ind w:left="40" w:hanging="260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EF586F">
              <w:rPr>
                <w:color w:val="313A43"/>
                <w:sz w:val="17"/>
                <w:szCs w:val="17"/>
                <w:lang w:val="en-US"/>
              </w:rPr>
              <w:t xml:space="preserve">• </w:t>
            </w:r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>Competent written and oral speech</w:t>
            </w:r>
          </w:p>
          <w:p w14:paraId="367BAACF" w14:textId="77777777" w:rsidR="00132AE1" w:rsidRPr="00EF586F" w:rsidRDefault="00132AE1" w:rsidP="005C6F1E">
            <w:pPr>
              <w:spacing w:after="160" w:line="288" w:lineRule="auto"/>
              <w:ind w:left="40" w:hanging="260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EF586F">
              <w:rPr>
                <w:color w:val="313A43"/>
                <w:sz w:val="17"/>
                <w:szCs w:val="17"/>
                <w:lang w:val="en-US"/>
              </w:rPr>
              <w:t xml:space="preserve">• </w:t>
            </w:r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>Ability to find a common language with children, to win their trust and interest.</w:t>
            </w:r>
          </w:p>
        </w:tc>
      </w:tr>
      <w:tr w:rsidR="00132AE1" w:rsidRPr="00294E13" w14:paraId="69BE8825" w14:textId="77777777" w:rsidTr="005C6F1E"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64AA85B6" w14:textId="77777777" w:rsidR="00132AE1" w:rsidRDefault="00132AE1" w:rsidP="005C6F1E">
            <w:pPr>
              <w:spacing w:line="331" w:lineRule="auto"/>
              <w:ind w:left="-760"/>
              <w:jc w:val="right"/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  <w:t>ACHIEVEMENTS:</w:t>
            </w:r>
          </w:p>
        </w:tc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7CD88183" w14:textId="77777777" w:rsidR="00132AE1" w:rsidRPr="00EF586F" w:rsidRDefault="00132AE1" w:rsidP="005C6F1E">
            <w:pPr>
              <w:spacing w:line="331" w:lineRule="auto"/>
              <w:ind w:left="40" w:hanging="260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EF586F">
              <w:rPr>
                <w:color w:val="313A43"/>
                <w:sz w:val="17"/>
                <w:szCs w:val="17"/>
                <w:lang w:val="en-US"/>
              </w:rPr>
              <w:t xml:space="preserve">• </w:t>
            </w:r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 xml:space="preserve">• Teaching experience rated as </w:t>
            </w:r>
            <w:proofErr w:type="gramStart"/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>“ good</w:t>
            </w:r>
            <w:proofErr w:type="gramEnd"/>
            <w:r w:rsidRPr="00EF586F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>”.</w:t>
            </w:r>
          </w:p>
          <w:p w14:paraId="18ED7C19" w14:textId="77777777" w:rsidR="00132AE1" w:rsidRPr="00EF586F" w:rsidRDefault="00132AE1" w:rsidP="005C6F1E">
            <w:pPr>
              <w:spacing w:line="331" w:lineRule="auto"/>
              <w:ind w:left="-220"/>
              <w:rPr>
                <w:sz w:val="18"/>
                <w:szCs w:val="18"/>
                <w:lang w:val="en-US"/>
              </w:rPr>
            </w:pPr>
            <w:r w:rsidRPr="00EF586F">
              <w:rPr>
                <w:sz w:val="18"/>
                <w:szCs w:val="18"/>
                <w:lang w:val="en-US"/>
              </w:rPr>
              <w:t xml:space="preserve"> </w:t>
            </w:r>
          </w:p>
        </w:tc>
      </w:tr>
      <w:tr w:rsidR="00132AE1" w:rsidRPr="00294E13" w14:paraId="6B90D9AC" w14:textId="77777777" w:rsidTr="005C6F1E"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4D79F511" w14:textId="77777777" w:rsidR="00132AE1" w:rsidRDefault="00132AE1" w:rsidP="005C6F1E">
            <w:pPr>
              <w:spacing w:line="331" w:lineRule="auto"/>
              <w:ind w:left="-760"/>
              <w:jc w:val="right"/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18"/>
                <w:szCs w:val="18"/>
                <w:u w:val="single"/>
              </w:rPr>
              <w:t xml:space="preserve">ADDITIONAL INFORMATION: </w:t>
            </w:r>
          </w:p>
          <w:p w14:paraId="5ABB7028" w14:textId="77777777" w:rsidR="00132AE1" w:rsidRDefault="00132AE1" w:rsidP="005C6F1E">
            <w:pPr>
              <w:spacing w:line="288" w:lineRule="auto"/>
              <w:ind w:left="-760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4514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60" w:type="dxa"/>
              <w:bottom w:w="100" w:type="dxa"/>
              <w:right w:w="160" w:type="dxa"/>
            </w:tcMar>
          </w:tcPr>
          <w:p w14:paraId="63CA8658" w14:textId="77777777" w:rsidR="00132AE1" w:rsidRPr="00EF586F" w:rsidRDefault="00132AE1" w:rsidP="005C6F1E">
            <w:pPr>
              <w:spacing w:line="331" w:lineRule="auto"/>
              <w:ind w:left="40" w:hanging="260"/>
              <w:rPr>
                <w:rFonts w:ascii="Times New Roman" w:eastAsia="Times New Roman" w:hAnsi="Times New Roman" w:cs="Times New Roman"/>
                <w:color w:val="262626"/>
                <w:sz w:val="18"/>
                <w:szCs w:val="18"/>
                <w:lang w:val="en-US"/>
              </w:rPr>
            </w:pPr>
            <w:r w:rsidRPr="00EF586F">
              <w:rPr>
                <w:color w:val="313A43"/>
                <w:sz w:val="17"/>
                <w:szCs w:val="17"/>
                <w:lang w:val="en-US"/>
              </w:rPr>
              <w:t xml:space="preserve">• </w:t>
            </w:r>
            <w:r w:rsidRPr="00EF586F">
              <w:rPr>
                <w:rFonts w:ascii="Times New Roman" w:eastAsia="Times New Roman" w:hAnsi="Times New Roman" w:cs="Times New Roman"/>
                <w:b/>
                <w:color w:val="262626"/>
                <w:sz w:val="18"/>
                <w:szCs w:val="18"/>
                <w:lang w:val="en-US"/>
              </w:rPr>
              <w:t xml:space="preserve">• </w:t>
            </w:r>
            <w:r w:rsidRPr="00EF586F">
              <w:rPr>
                <w:rFonts w:ascii="Times New Roman" w:eastAsia="Times New Roman" w:hAnsi="Times New Roman" w:cs="Times New Roman"/>
                <w:color w:val="262626"/>
                <w:sz w:val="18"/>
                <w:szCs w:val="18"/>
                <w:lang w:val="en-US"/>
              </w:rPr>
              <w:t>Interests: learning other foreign languages, reading books, going to the theater, fitness classes, developing personal sports s</w:t>
            </w:r>
          </w:p>
        </w:tc>
      </w:tr>
    </w:tbl>
    <w:p w14:paraId="6FE08A0B" w14:textId="533D05BB" w:rsidR="00132AE1" w:rsidRDefault="00132AE1">
      <w:pPr>
        <w:rPr>
          <w:lang w:val="en-US"/>
        </w:rPr>
      </w:pPr>
    </w:p>
    <w:p w14:paraId="6711B677" w14:textId="77777777" w:rsidR="00132AE1" w:rsidRDefault="00132AE1">
      <w:pPr>
        <w:spacing w:after="160" w:line="259" w:lineRule="auto"/>
        <w:rPr>
          <w:lang w:val="en-US"/>
        </w:rPr>
      </w:pPr>
      <w:r>
        <w:rPr>
          <w:lang w:val="en-US"/>
        </w:rPr>
        <w:br w:type="page"/>
      </w:r>
    </w:p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141"/>
        <w:gridCol w:w="2964"/>
        <w:gridCol w:w="7695"/>
      </w:tblGrid>
      <w:tr w:rsidR="00132AE1" w:rsidRPr="00132AE1" w14:paraId="58741AA6" w14:textId="77777777" w:rsidTr="00132AE1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95ECF71" w14:textId="30EBE290" w:rsidR="00132AE1" w:rsidRPr="00294E13" w:rsidRDefault="00132AE1" w:rsidP="00132AE1">
            <w:pPr>
              <w:rPr>
                <w:b/>
                <w:bCs/>
                <w:u w:val="single"/>
                <w:lang w:val="en-US"/>
              </w:rPr>
            </w:pPr>
            <w:r w:rsidRPr="00132AE1">
              <w:rPr>
                <w:noProof/>
                <w:lang w:eastAsia="ru-RU"/>
              </w:rPr>
              <w:lastRenderedPageBreak/>
              <w:drawing>
                <wp:anchor distT="0" distB="0" distL="114300" distR="114300" simplePos="0" relativeHeight="251677696" behindDoc="0" locked="0" layoutInCell="1" allowOverlap="1" wp14:anchorId="40FCF16A" wp14:editId="3FE2165D">
                  <wp:simplePos x="0" y="0"/>
                  <wp:positionH relativeFrom="column">
                    <wp:posOffset>-13970</wp:posOffset>
                  </wp:positionH>
                  <wp:positionV relativeFrom="paragraph">
                    <wp:posOffset>202565</wp:posOffset>
                  </wp:positionV>
                  <wp:extent cx="1698625" cy="1576070"/>
                  <wp:effectExtent l="0" t="0" r="0" b="5080"/>
                  <wp:wrapTopAndBottom/>
                  <wp:docPr id="90984384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8625" cy="15760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548F4C5" w14:textId="77777777" w:rsidR="00132AE1" w:rsidRPr="00132AE1" w:rsidRDefault="00132AE1" w:rsidP="00132AE1">
            <w:pPr>
              <w:rPr>
                <w:b/>
                <w:lang w:val="kk-KZ"/>
              </w:rPr>
            </w:pPr>
            <w:r w:rsidRPr="00132AE1">
              <w:rPr>
                <w:b/>
                <w:lang w:val="kk-KZ"/>
              </w:rPr>
              <w:t>Қалиқази Мирас Қанатбекұлы</w:t>
            </w:r>
          </w:p>
          <w:p w14:paraId="6AE317C9" w14:textId="77777777" w:rsidR="00132AE1" w:rsidRPr="00132AE1" w:rsidRDefault="00132AE1" w:rsidP="00132AE1">
            <w:pPr>
              <w:rPr>
                <w:b/>
                <w:lang w:val="kk-KZ"/>
              </w:rPr>
            </w:pPr>
          </w:p>
          <w:p w14:paraId="25145B47" w14:textId="77777777" w:rsidR="00132AE1" w:rsidRPr="00132AE1" w:rsidRDefault="00132AE1" w:rsidP="00132AE1">
            <w:pPr>
              <w:rPr>
                <w:b/>
                <w:lang w:val="kk-KZ"/>
              </w:rPr>
            </w:pPr>
            <w:r w:rsidRPr="00132AE1">
              <w:rPr>
                <w:b/>
                <w:lang w:val="kk-KZ"/>
              </w:rPr>
              <w:t>Мұғалім</w:t>
            </w:r>
          </w:p>
          <w:p w14:paraId="18FE83F1" w14:textId="77777777" w:rsidR="00132AE1" w:rsidRPr="00132AE1" w:rsidRDefault="00132AE1" w:rsidP="00132AE1">
            <w:pPr>
              <w:rPr>
                <w:lang w:val="kk-KZ"/>
              </w:rPr>
            </w:pPr>
            <w:r w:rsidRPr="00132AE1">
              <w:rPr>
                <w:b/>
                <w:bCs/>
                <w:lang w:val="kk-KZ"/>
              </w:rPr>
              <w:t>Білімі:</w:t>
            </w:r>
            <w:r w:rsidRPr="00132AE1">
              <w:rPr>
                <w:lang w:val="kk-KZ"/>
              </w:rPr>
              <w:t xml:space="preserve"> жоғары</w:t>
            </w:r>
          </w:p>
          <w:p w14:paraId="77188386" w14:textId="77777777" w:rsidR="00132AE1" w:rsidRPr="00132AE1" w:rsidRDefault="00132AE1" w:rsidP="00132AE1">
            <w:pPr>
              <w:rPr>
                <w:lang w:val="kk-KZ"/>
              </w:rPr>
            </w:pPr>
            <w:r w:rsidRPr="00132AE1">
              <w:rPr>
                <w:b/>
                <w:bCs/>
                <w:lang w:val="kk-KZ"/>
              </w:rPr>
              <w:t>Туған күні:</w:t>
            </w:r>
            <w:r w:rsidRPr="00132AE1">
              <w:rPr>
                <w:lang w:val="kk-KZ"/>
              </w:rPr>
              <w:t xml:space="preserve"> 25.06..2004</w:t>
            </w:r>
          </w:p>
          <w:p w14:paraId="027A96C2" w14:textId="77777777" w:rsidR="00132AE1" w:rsidRPr="00132AE1" w:rsidRDefault="00132AE1" w:rsidP="00132AE1">
            <w:pPr>
              <w:rPr>
                <w:lang w:val="kk-KZ"/>
              </w:rPr>
            </w:pPr>
            <w:r w:rsidRPr="00132AE1">
              <w:rPr>
                <w:b/>
                <w:bCs/>
                <w:lang w:val="kk-KZ"/>
              </w:rPr>
              <w:t>Қала:</w:t>
            </w:r>
            <w:r w:rsidRPr="00132AE1">
              <w:rPr>
                <w:lang w:val="kk-KZ"/>
              </w:rPr>
              <w:t xml:space="preserve"> Талдықорған</w:t>
            </w:r>
          </w:p>
          <w:p w14:paraId="33F63352" w14:textId="77777777" w:rsidR="00132AE1" w:rsidRPr="00132AE1" w:rsidRDefault="00132AE1" w:rsidP="00132AE1">
            <w:pPr>
              <w:rPr>
                <w:lang w:val="kk-KZ"/>
              </w:rPr>
            </w:pPr>
            <w:r w:rsidRPr="00132AE1">
              <w:rPr>
                <w:b/>
                <w:bCs/>
                <w:lang w:val="kk-KZ"/>
              </w:rPr>
              <w:t>Отбасылық жағдайы:</w:t>
            </w:r>
            <w:r w:rsidRPr="00132AE1">
              <w:rPr>
                <w:lang w:val="kk-KZ"/>
              </w:rPr>
              <w:t xml:space="preserve"> Бойдақ</w:t>
            </w:r>
          </w:p>
          <w:p w14:paraId="071B9607" w14:textId="77777777" w:rsidR="00132AE1" w:rsidRPr="00132AE1" w:rsidRDefault="00132AE1" w:rsidP="00132AE1">
            <w:pPr>
              <w:rPr>
                <w:lang w:val="kk-KZ"/>
              </w:rPr>
            </w:pPr>
            <w:r w:rsidRPr="00132AE1">
              <w:rPr>
                <w:b/>
                <w:bCs/>
                <w:lang w:val="kk-KZ"/>
              </w:rPr>
              <w:t>Телефон:</w:t>
            </w:r>
            <w:r w:rsidRPr="00132AE1">
              <w:rPr>
                <w:lang w:val="kk-KZ"/>
              </w:rPr>
              <w:t xml:space="preserve"> +77718448328</w:t>
            </w:r>
          </w:p>
          <w:p w14:paraId="48574EBA" w14:textId="77777777" w:rsidR="00132AE1" w:rsidRPr="00132AE1" w:rsidRDefault="00132AE1" w:rsidP="00132AE1">
            <w:proofErr w:type="spellStart"/>
            <w:r w:rsidRPr="00132AE1">
              <w:rPr>
                <w:b/>
                <w:bCs/>
              </w:rPr>
              <w:t>Электрондық</w:t>
            </w:r>
            <w:proofErr w:type="spellEnd"/>
            <w:r w:rsidRPr="00132AE1">
              <w:rPr>
                <w:b/>
                <w:bCs/>
              </w:rPr>
              <w:t xml:space="preserve"> </w:t>
            </w:r>
            <w:proofErr w:type="spellStart"/>
            <w:r w:rsidRPr="00132AE1">
              <w:rPr>
                <w:b/>
                <w:bCs/>
              </w:rPr>
              <w:t>поштасы</w:t>
            </w:r>
            <w:proofErr w:type="spellEnd"/>
            <w:r w:rsidRPr="00132AE1">
              <w:rPr>
                <w:b/>
                <w:bCs/>
              </w:rPr>
              <w:t>:</w:t>
            </w:r>
            <w:r w:rsidRPr="00132AE1">
              <w:rPr>
                <w:lang w:val="kk-KZ"/>
              </w:rPr>
              <w:t xml:space="preserve"> </w:t>
            </w:r>
            <w:proofErr w:type="spellStart"/>
            <w:r w:rsidRPr="00132AE1">
              <w:rPr>
                <w:lang w:val="en-GB"/>
              </w:rPr>
              <w:t>kalikazymiras</w:t>
            </w:r>
            <w:proofErr w:type="spellEnd"/>
            <w:r w:rsidRPr="00132AE1">
              <w:t>@</w:t>
            </w:r>
            <w:proofErr w:type="spellStart"/>
            <w:r w:rsidRPr="00132AE1">
              <w:rPr>
                <w:lang w:val="en-GB"/>
              </w:rPr>
              <w:t>gmail</w:t>
            </w:r>
            <w:proofErr w:type="spellEnd"/>
            <w:r w:rsidRPr="00132AE1">
              <w:t>.</w:t>
            </w:r>
            <w:r w:rsidRPr="00132AE1">
              <w:rPr>
                <w:lang w:val="en-GB"/>
              </w:rPr>
              <w:t>com</w:t>
            </w:r>
          </w:p>
        </w:tc>
      </w:tr>
      <w:tr w:rsidR="00132AE1" w:rsidRPr="00294E13" w14:paraId="6AAFC0DE" w14:textId="77777777" w:rsidTr="00132AE1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92F2D6A" w14:textId="77777777" w:rsidR="00132AE1" w:rsidRPr="00132AE1" w:rsidRDefault="00132AE1" w:rsidP="00132AE1">
            <w:pPr>
              <w:rPr>
                <w:b/>
                <w:bCs/>
                <w:u w:val="single"/>
                <w:lang w:val="kk-KZ"/>
              </w:rPr>
            </w:pPr>
            <w:r w:rsidRPr="00132AE1">
              <w:rPr>
                <w:b/>
                <w:bCs/>
                <w:u w:val="single"/>
                <w:lang w:val="kk-KZ"/>
              </w:rPr>
              <w:t>ЖҰМЫС ТӘЖІРИБЕСІ</w:t>
            </w:r>
          </w:p>
          <w:p w14:paraId="21EE36EB" w14:textId="77777777" w:rsidR="00132AE1" w:rsidRPr="00132AE1" w:rsidRDefault="00132AE1" w:rsidP="00132AE1">
            <w:pPr>
              <w:rPr>
                <w:b/>
                <w:bCs/>
                <w:u w:val="single"/>
                <w:lang w:val="kk-KZ"/>
              </w:rPr>
            </w:pPr>
            <w:r w:rsidRPr="00132AE1">
              <w:rPr>
                <w:b/>
                <w:bCs/>
                <w:u w:val="single"/>
                <w:lang w:val="kk-KZ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BD8F24" w14:textId="77777777" w:rsidR="00132AE1" w:rsidRPr="00132AE1" w:rsidRDefault="00132AE1" w:rsidP="00132AE1">
            <w:pPr>
              <w:rPr>
                <w:b/>
                <w:lang w:val="kk-KZ"/>
              </w:rPr>
            </w:pPr>
            <w:r w:rsidRPr="00132AE1">
              <w:rPr>
                <w:b/>
                <w:lang w:val="kk-KZ"/>
              </w:rPr>
              <w:t>Дене шынықтыру және өнер</w:t>
            </w:r>
          </w:p>
          <w:p w14:paraId="652933A3" w14:textId="77777777" w:rsidR="00132AE1" w:rsidRPr="00132AE1" w:rsidRDefault="00132AE1" w:rsidP="00132AE1">
            <w:pPr>
              <w:rPr>
                <w:bCs/>
                <w:lang w:val="kk-KZ"/>
              </w:rPr>
            </w:pPr>
            <w:r w:rsidRPr="00132AE1">
              <w:rPr>
                <w:bCs/>
                <w:lang w:val="kk-KZ"/>
              </w:rPr>
              <w:t>2025 қаңтар-2025 сәуір</w:t>
            </w:r>
          </w:p>
          <w:p w14:paraId="78AEF311" w14:textId="77777777" w:rsidR="00132AE1" w:rsidRPr="00132AE1" w:rsidRDefault="00132AE1" w:rsidP="00132AE1">
            <w:pPr>
              <w:rPr>
                <w:lang w:val="kk-KZ"/>
              </w:rPr>
            </w:pPr>
          </w:p>
        </w:tc>
      </w:tr>
      <w:tr w:rsidR="00132AE1" w:rsidRPr="00132AE1" w14:paraId="2BDC5A2E" w14:textId="77777777" w:rsidTr="00132AE1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8701DA" w14:textId="77777777" w:rsidR="00132AE1" w:rsidRPr="00132AE1" w:rsidRDefault="00132AE1" w:rsidP="00132AE1">
            <w:pPr>
              <w:rPr>
                <w:b/>
                <w:bCs/>
                <w:u w:val="single"/>
                <w:lang w:val="kk-KZ"/>
              </w:rPr>
            </w:pPr>
            <w:r w:rsidRPr="00132AE1">
              <w:rPr>
                <w:b/>
                <w:bCs/>
                <w:u w:val="single"/>
                <w:lang w:val="kk-KZ"/>
              </w:rPr>
              <w:t>БІЛІМІ</w:t>
            </w:r>
          </w:p>
          <w:p w14:paraId="1D5EF60B" w14:textId="77777777" w:rsidR="00132AE1" w:rsidRPr="00132AE1" w:rsidRDefault="00132AE1" w:rsidP="00132AE1">
            <w:pPr>
              <w:rPr>
                <w:lang w:val="kk-KZ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F11C28F" w14:textId="77777777" w:rsidR="00132AE1" w:rsidRPr="00132AE1" w:rsidRDefault="00132AE1" w:rsidP="00132AE1">
            <w:pPr>
              <w:rPr>
                <w:lang w:val="kk-KZ"/>
              </w:rPr>
            </w:pPr>
            <w:r w:rsidRPr="00132AE1">
              <w:rPr>
                <w:b/>
                <w:bCs/>
                <w:lang w:val="kk-KZ"/>
              </w:rPr>
              <w:t>Оқу орны:</w:t>
            </w:r>
            <w:r w:rsidRPr="00132AE1">
              <w:rPr>
                <w:lang w:val="kk-KZ"/>
              </w:rPr>
              <w:t xml:space="preserve"> Ілияс Жансүгіров атындағы Жетісу университеті, Талдықорған қаласы (2021- 2025.) </w:t>
            </w:r>
          </w:p>
          <w:p w14:paraId="4761DB7D" w14:textId="77777777" w:rsidR="00132AE1" w:rsidRPr="00132AE1" w:rsidRDefault="00132AE1" w:rsidP="00132AE1">
            <w:pPr>
              <w:rPr>
                <w:bCs/>
                <w:lang w:val="kk-KZ"/>
              </w:rPr>
            </w:pPr>
            <w:r w:rsidRPr="00132AE1">
              <w:rPr>
                <w:b/>
                <w:bCs/>
                <w:lang w:val="kk-KZ"/>
              </w:rPr>
              <w:t>Факультет:</w:t>
            </w:r>
            <w:r w:rsidRPr="00132AE1">
              <w:rPr>
                <w:lang w:val="kk-KZ"/>
              </w:rPr>
              <w:t xml:space="preserve"> </w:t>
            </w:r>
            <w:r w:rsidRPr="00132AE1">
              <w:rPr>
                <w:bCs/>
                <w:lang w:val="kk-KZ"/>
              </w:rPr>
              <w:t>Дене шынықтыру және өнер</w:t>
            </w:r>
          </w:p>
          <w:p w14:paraId="102E27B3" w14:textId="77777777" w:rsidR="00132AE1" w:rsidRPr="00132AE1" w:rsidRDefault="00132AE1" w:rsidP="00132AE1">
            <w:pPr>
              <w:rPr>
                <w:lang w:val="kk-KZ"/>
              </w:rPr>
            </w:pPr>
            <w:r w:rsidRPr="00132AE1">
              <w:rPr>
                <w:b/>
                <w:bCs/>
                <w:lang w:val="kk-KZ"/>
              </w:rPr>
              <w:t>Білім бері бағдарламасы:</w:t>
            </w:r>
            <w:r w:rsidRPr="00132AE1">
              <w:rPr>
                <w:lang w:val="kk-KZ"/>
              </w:rPr>
              <w:t xml:space="preserve"> «Дене шынықтыру және спорт»</w:t>
            </w:r>
          </w:p>
          <w:p w14:paraId="55B5B6F9" w14:textId="77777777" w:rsidR="00132AE1" w:rsidRPr="00132AE1" w:rsidRDefault="00132AE1" w:rsidP="00132AE1">
            <w:pPr>
              <w:rPr>
                <w:lang w:val="kk-KZ"/>
              </w:rPr>
            </w:pPr>
            <w:r w:rsidRPr="00132AE1">
              <w:rPr>
                <w:b/>
                <w:bCs/>
                <w:lang w:val="kk-KZ"/>
              </w:rPr>
              <w:t>Оқу формасы:</w:t>
            </w:r>
            <w:r w:rsidRPr="00132AE1">
              <w:rPr>
                <w:lang w:val="kk-KZ"/>
              </w:rPr>
              <w:t xml:space="preserve"> Күндізгі толық</w:t>
            </w:r>
          </w:p>
          <w:p w14:paraId="37394A18" w14:textId="77777777" w:rsidR="00132AE1" w:rsidRPr="00132AE1" w:rsidRDefault="00132AE1" w:rsidP="00132AE1">
            <w:pPr>
              <w:rPr>
                <w:lang w:val="kk-KZ"/>
              </w:rPr>
            </w:pPr>
          </w:p>
        </w:tc>
      </w:tr>
      <w:tr w:rsidR="00132AE1" w:rsidRPr="00294E13" w14:paraId="50B26E28" w14:textId="77777777" w:rsidTr="00132AE1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F7C59EC" w14:textId="77777777" w:rsidR="00132AE1" w:rsidRPr="00132AE1" w:rsidRDefault="00132AE1" w:rsidP="00132AE1">
            <w:pPr>
              <w:rPr>
                <w:b/>
                <w:bCs/>
                <w:u w:val="single"/>
                <w:lang w:val="kk-KZ"/>
              </w:rPr>
            </w:pPr>
            <w:r w:rsidRPr="00132AE1">
              <w:rPr>
                <w:b/>
                <w:bCs/>
                <w:u w:val="single"/>
                <w:lang w:val="kk-KZ"/>
              </w:rPr>
              <w:t>ҚОСЫМША БІЛІМІ</w:t>
            </w:r>
          </w:p>
          <w:p w14:paraId="209289F4" w14:textId="77777777" w:rsidR="00132AE1" w:rsidRPr="00132AE1" w:rsidRDefault="00132AE1" w:rsidP="00132AE1">
            <w:pPr>
              <w:rPr>
                <w:lang w:val="kk-KZ"/>
              </w:rPr>
            </w:pPr>
            <w:r w:rsidRPr="00132AE1">
              <w:rPr>
                <w:b/>
                <w:bCs/>
                <w:u w:val="single"/>
                <w:lang w:val="kk-KZ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0C3199A" w14:textId="77777777" w:rsidR="00132AE1" w:rsidRPr="00132AE1" w:rsidRDefault="00132AE1" w:rsidP="00132AE1">
            <w:pPr>
              <w:rPr>
                <w:lang w:val="kk-KZ"/>
              </w:rPr>
            </w:pPr>
            <w:r w:rsidRPr="00132AE1">
              <w:rPr>
                <w:lang w:val="kk-KZ"/>
              </w:rPr>
              <w:t>Футболшының кәсіби дағдылары</w:t>
            </w:r>
          </w:p>
          <w:p w14:paraId="47B9F91E" w14:textId="77777777" w:rsidR="00132AE1" w:rsidRPr="00132AE1" w:rsidRDefault="00132AE1" w:rsidP="00132AE1">
            <w:pPr>
              <w:rPr>
                <w:lang w:val="kk-KZ"/>
              </w:rPr>
            </w:pPr>
            <w:r w:rsidRPr="00132AE1">
              <w:rPr>
                <w:lang w:val="kk-KZ"/>
              </w:rPr>
              <w:t>Допты дәл пас беру</w:t>
            </w:r>
          </w:p>
          <w:p w14:paraId="4496DB60" w14:textId="77777777" w:rsidR="00132AE1" w:rsidRPr="00132AE1" w:rsidRDefault="00132AE1" w:rsidP="00132AE1">
            <w:pPr>
              <w:rPr>
                <w:lang w:val="kk-KZ"/>
              </w:rPr>
            </w:pPr>
            <w:r w:rsidRPr="00132AE1">
              <w:rPr>
                <w:lang w:val="kk-KZ"/>
              </w:rPr>
              <w:t>Допты таңдау қарсыластың шеңбері</w:t>
            </w:r>
          </w:p>
          <w:p w14:paraId="6A6AC5CB" w14:textId="77777777" w:rsidR="00132AE1" w:rsidRPr="00132AE1" w:rsidRDefault="00132AE1" w:rsidP="00132AE1">
            <w:pPr>
              <w:rPr>
                <w:lang w:val="kk-KZ"/>
              </w:rPr>
            </w:pPr>
            <w:r w:rsidRPr="00132AE1">
              <w:rPr>
                <w:lang w:val="kk-KZ"/>
              </w:rPr>
              <w:t>Ұзақ соққылар ұзақ берілістер</w:t>
            </w:r>
          </w:p>
          <w:p w14:paraId="1D32E75F" w14:textId="77777777" w:rsidR="00132AE1" w:rsidRPr="00132AE1" w:rsidRDefault="00132AE1" w:rsidP="00132AE1">
            <w:pPr>
              <w:rPr>
                <w:lang w:val="kk-KZ"/>
              </w:rPr>
            </w:pPr>
            <w:r w:rsidRPr="00132AE1">
              <w:rPr>
                <w:lang w:val="kk-KZ"/>
              </w:rPr>
              <w:t>Дриблинг, Көмек</w:t>
            </w:r>
          </w:p>
          <w:p w14:paraId="44E2ED32" w14:textId="77777777" w:rsidR="00132AE1" w:rsidRPr="00132AE1" w:rsidRDefault="00132AE1" w:rsidP="00132AE1">
            <w:pPr>
              <w:rPr>
                <w:lang w:val="kk-KZ"/>
              </w:rPr>
            </w:pPr>
            <w:r w:rsidRPr="00132AE1">
              <w:rPr>
                <w:lang w:val="kk-KZ"/>
              </w:rPr>
              <w:t>Сәттерді жүзеге асыру ауадағы күрес</w:t>
            </w:r>
          </w:p>
        </w:tc>
      </w:tr>
      <w:tr w:rsidR="00132AE1" w:rsidRPr="00132AE1" w14:paraId="0E9F167D" w14:textId="77777777" w:rsidTr="00132AE1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38C9F3" w14:textId="77777777" w:rsidR="00132AE1" w:rsidRPr="00132AE1" w:rsidRDefault="00132AE1" w:rsidP="00132AE1">
            <w:pPr>
              <w:rPr>
                <w:lang w:val="kk-KZ"/>
              </w:rPr>
            </w:pPr>
            <w:r w:rsidRPr="00132AE1">
              <w:rPr>
                <w:b/>
                <w:bCs/>
                <w:u w:val="single"/>
                <w:lang w:val="kk-KZ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A84BD0" w14:textId="77777777" w:rsidR="00132AE1" w:rsidRPr="00132AE1" w:rsidRDefault="00132AE1" w:rsidP="00132AE1">
            <w:pPr>
              <w:numPr>
                <w:ilvl w:val="0"/>
                <w:numId w:val="21"/>
              </w:numPr>
              <w:rPr>
                <w:lang w:val="kk-KZ"/>
              </w:rPr>
            </w:pPr>
            <w:r w:rsidRPr="00132AE1">
              <w:rPr>
                <w:lang w:val="kk-KZ"/>
              </w:rPr>
              <w:t>Маркетингті білу.</w:t>
            </w:r>
          </w:p>
          <w:p w14:paraId="047150EB" w14:textId="77777777" w:rsidR="00132AE1" w:rsidRPr="00132AE1" w:rsidRDefault="00132AE1" w:rsidP="00132AE1">
            <w:pPr>
              <w:numPr>
                <w:ilvl w:val="0"/>
                <w:numId w:val="21"/>
              </w:numPr>
              <w:rPr>
                <w:lang w:val="kk-KZ"/>
              </w:rPr>
            </w:pPr>
            <w:r w:rsidRPr="00132AE1">
              <w:rPr>
                <w:lang w:val="kk-KZ"/>
              </w:rPr>
              <w:t>Тілді білу: қазақша- ана тілім, орысша- еркін, ағылшынша – сөздік бойынша .</w:t>
            </w:r>
          </w:p>
          <w:p w14:paraId="0A39FF7F" w14:textId="77777777" w:rsidR="00132AE1" w:rsidRPr="00132AE1" w:rsidRDefault="00132AE1" w:rsidP="00132AE1">
            <w:pPr>
              <w:numPr>
                <w:ilvl w:val="0"/>
                <w:numId w:val="21"/>
              </w:numPr>
              <w:rPr>
                <w:lang w:val="kk-KZ"/>
              </w:rPr>
            </w:pPr>
            <w:r w:rsidRPr="00132AE1">
              <w:rPr>
                <w:lang w:val="kk-KZ"/>
              </w:rPr>
              <w:t>Сенімді ДК пайдаланушысы: MS Word, MS Excel, MS, Power Point. Padlet, Zoom, Google Classroom сияқты қашықтықтан оқытуға арналған сайттармен және бағдарламалармен жұмыс істеу дағдылары.</w:t>
            </w:r>
          </w:p>
          <w:p w14:paraId="6E0B607C" w14:textId="77777777" w:rsidR="00132AE1" w:rsidRPr="00132AE1" w:rsidRDefault="00132AE1" w:rsidP="00132AE1">
            <w:pPr>
              <w:numPr>
                <w:ilvl w:val="0"/>
                <w:numId w:val="21"/>
              </w:numPr>
              <w:rPr>
                <w:lang w:val="kk-KZ"/>
              </w:rPr>
            </w:pPr>
            <w:r w:rsidRPr="00132AE1">
              <w:rPr>
                <w:lang w:val="kk-KZ"/>
              </w:rPr>
              <w:t>Оқытудың қазіргі заманғы әдістерін енгізу</w:t>
            </w:r>
          </w:p>
          <w:p w14:paraId="45815B79" w14:textId="77777777" w:rsidR="00132AE1" w:rsidRPr="00132AE1" w:rsidRDefault="00132AE1" w:rsidP="00132AE1"/>
        </w:tc>
      </w:tr>
      <w:tr w:rsidR="00132AE1" w:rsidRPr="00132AE1" w14:paraId="7EC1EE69" w14:textId="77777777" w:rsidTr="00132AE1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82E719C" w14:textId="77777777" w:rsidR="00132AE1" w:rsidRPr="00132AE1" w:rsidRDefault="00132AE1" w:rsidP="00132AE1">
            <w:pPr>
              <w:rPr>
                <w:lang w:val="kk-KZ"/>
              </w:rPr>
            </w:pPr>
            <w:r w:rsidRPr="00132AE1">
              <w:rPr>
                <w:b/>
                <w:bCs/>
                <w:u w:val="single"/>
                <w:lang w:val="kk-KZ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8C929FC" w14:textId="77777777" w:rsidR="00132AE1" w:rsidRPr="00132AE1" w:rsidRDefault="00132AE1" w:rsidP="00132AE1">
            <w:pPr>
              <w:numPr>
                <w:ilvl w:val="0"/>
                <w:numId w:val="21"/>
              </w:numPr>
              <w:rPr>
                <w:lang w:val="kk-KZ"/>
              </w:rPr>
            </w:pPr>
            <w:r w:rsidRPr="00132AE1">
              <w:rPr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585CB137" w14:textId="77777777" w:rsidR="00132AE1" w:rsidRPr="00132AE1" w:rsidRDefault="00132AE1" w:rsidP="00132AE1">
            <w:pPr>
              <w:numPr>
                <w:ilvl w:val="0"/>
                <w:numId w:val="21"/>
              </w:numPr>
              <w:rPr>
                <w:lang w:val="kk-KZ"/>
              </w:rPr>
            </w:pPr>
            <w:r w:rsidRPr="00132AE1">
              <w:rPr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770770CE" w14:textId="77777777" w:rsidR="00132AE1" w:rsidRPr="00132AE1" w:rsidRDefault="00132AE1" w:rsidP="00132AE1">
            <w:pPr>
              <w:numPr>
                <w:ilvl w:val="0"/>
                <w:numId w:val="21"/>
              </w:numPr>
              <w:rPr>
                <w:lang w:val="kk-KZ"/>
              </w:rPr>
            </w:pPr>
            <w:r w:rsidRPr="00132AE1">
              <w:rPr>
                <w:lang w:val="kk-KZ"/>
              </w:rPr>
              <w:t>Сауатты жазбаша және ауызша сөйлеу</w:t>
            </w:r>
          </w:p>
          <w:p w14:paraId="737F8944" w14:textId="77777777" w:rsidR="00132AE1" w:rsidRPr="00132AE1" w:rsidRDefault="00132AE1" w:rsidP="00132AE1">
            <w:pPr>
              <w:numPr>
                <w:ilvl w:val="0"/>
                <w:numId w:val="21"/>
              </w:numPr>
            </w:pPr>
            <w:r w:rsidRPr="00132AE1">
              <w:rPr>
                <w:lang w:val="kk-KZ"/>
              </w:rPr>
              <w:t>Балалармен ортақ тіл таба білу.</w:t>
            </w:r>
          </w:p>
        </w:tc>
      </w:tr>
      <w:tr w:rsidR="00132AE1" w:rsidRPr="00294E13" w14:paraId="725FE23E" w14:textId="77777777" w:rsidTr="00132AE1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0E423F5" w14:textId="77777777" w:rsidR="00132AE1" w:rsidRPr="00132AE1" w:rsidRDefault="00132AE1" w:rsidP="00132AE1">
            <w:pPr>
              <w:rPr>
                <w:b/>
                <w:bCs/>
                <w:u w:val="single"/>
                <w:lang w:val="kk-KZ"/>
              </w:rPr>
            </w:pPr>
            <w:r w:rsidRPr="00132AE1">
              <w:rPr>
                <w:b/>
                <w:bCs/>
                <w:u w:val="single"/>
                <w:lang w:val="kk-KZ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446AE8" w14:textId="77777777" w:rsidR="00132AE1" w:rsidRPr="00132AE1" w:rsidRDefault="00132AE1" w:rsidP="00132AE1">
            <w:pPr>
              <w:numPr>
                <w:ilvl w:val="0"/>
                <w:numId w:val="22"/>
              </w:numPr>
              <w:rPr>
                <w:lang w:val="kk-KZ"/>
              </w:rPr>
            </w:pPr>
            <w:r w:rsidRPr="00132AE1">
              <w:rPr>
                <w:lang w:val="kk-KZ"/>
              </w:rPr>
              <w:t xml:space="preserve">Педагогикалық іс-тәжірибе өту кезінде «өте жақсы» деген бағаға ие болды </w:t>
            </w:r>
          </w:p>
          <w:p w14:paraId="0AC63EB2" w14:textId="77777777" w:rsidR="00132AE1" w:rsidRPr="00132AE1" w:rsidRDefault="00132AE1" w:rsidP="00132AE1">
            <w:pPr>
              <w:rPr>
                <w:lang w:val="kk-KZ"/>
              </w:rPr>
            </w:pPr>
          </w:p>
        </w:tc>
      </w:tr>
      <w:tr w:rsidR="00132AE1" w:rsidRPr="00294E13" w14:paraId="5098C2D5" w14:textId="77777777" w:rsidTr="00132AE1">
        <w:trPr>
          <w:gridBefore w:val="1"/>
          <w:wBefore w:w="141" w:type="dxa"/>
          <w:trHeight w:val="1127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3774B79" w14:textId="77777777" w:rsidR="00132AE1" w:rsidRPr="00132AE1" w:rsidRDefault="00132AE1" w:rsidP="00132AE1">
            <w:pPr>
              <w:rPr>
                <w:lang w:val="kk-KZ"/>
              </w:rPr>
            </w:pPr>
            <w:r w:rsidRPr="00132AE1">
              <w:rPr>
                <w:b/>
                <w:bCs/>
                <w:u w:val="single"/>
                <w:lang w:val="kk-KZ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9750F9" w14:textId="77777777" w:rsidR="00132AE1" w:rsidRPr="00132AE1" w:rsidRDefault="00132AE1" w:rsidP="00132AE1">
            <w:pPr>
              <w:numPr>
                <w:ilvl w:val="0"/>
                <w:numId w:val="23"/>
              </w:numPr>
              <w:rPr>
                <w:lang w:val="kk-KZ"/>
              </w:rPr>
            </w:pPr>
            <w:r w:rsidRPr="00132AE1">
              <w:rPr>
                <w:lang w:val="kk-KZ"/>
              </w:rPr>
              <w:t>Құштарлығы: Басқа шет тілдерін үйрену, кітап оқу, театрларға бару,фитнеске бару,жеке спорт дағдыларын дамыту.</w:t>
            </w:r>
          </w:p>
          <w:p w14:paraId="320A4F80" w14:textId="77777777" w:rsidR="00132AE1" w:rsidRPr="00132AE1" w:rsidRDefault="00132AE1" w:rsidP="00132AE1">
            <w:pPr>
              <w:rPr>
                <w:lang w:val="kk-KZ"/>
              </w:rPr>
            </w:pPr>
          </w:p>
        </w:tc>
      </w:tr>
    </w:tbl>
    <w:p w14:paraId="0F773D59" w14:textId="77777777" w:rsidR="00132AE1" w:rsidRPr="00132AE1" w:rsidRDefault="00132AE1" w:rsidP="00132AE1">
      <w:pPr>
        <w:rPr>
          <w:lang w:val="kk-KZ"/>
        </w:rPr>
      </w:pPr>
    </w:p>
    <w:p w14:paraId="6C793C3F" w14:textId="77777777" w:rsidR="00132AE1" w:rsidRPr="00132AE1" w:rsidRDefault="00132AE1" w:rsidP="00132AE1">
      <w:pPr>
        <w:rPr>
          <w:lang w:val="kk-KZ"/>
        </w:rPr>
      </w:pPr>
    </w:p>
    <w:p w14:paraId="02093095" w14:textId="77777777" w:rsidR="00132AE1" w:rsidRPr="00132AE1" w:rsidRDefault="00132AE1" w:rsidP="00132AE1">
      <w:pPr>
        <w:rPr>
          <w:lang w:val="kk-KZ"/>
        </w:rPr>
      </w:pPr>
    </w:p>
    <w:p w14:paraId="359962A0" w14:textId="77777777" w:rsidR="00132AE1" w:rsidRPr="00132AE1" w:rsidRDefault="00132AE1" w:rsidP="00132AE1">
      <w:pPr>
        <w:rPr>
          <w:lang w:val="kk-KZ"/>
        </w:rPr>
      </w:pPr>
    </w:p>
    <w:p w14:paraId="58696B31" w14:textId="77777777" w:rsidR="00132AE1" w:rsidRPr="00132AE1" w:rsidRDefault="00132AE1" w:rsidP="00132AE1">
      <w:pPr>
        <w:rPr>
          <w:lang w:val="kk-KZ"/>
        </w:rPr>
      </w:pPr>
    </w:p>
    <w:p w14:paraId="5F422A30" w14:textId="77777777" w:rsidR="00132AE1" w:rsidRPr="00132AE1" w:rsidRDefault="00132AE1" w:rsidP="00132AE1">
      <w:pPr>
        <w:rPr>
          <w:lang w:val="kk-KZ"/>
        </w:rPr>
      </w:pPr>
    </w:p>
    <w:p w14:paraId="08596927" w14:textId="77777777" w:rsidR="00132AE1" w:rsidRPr="00132AE1" w:rsidRDefault="00132AE1" w:rsidP="00132AE1">
      <w:pPr>
        <w:rPr>
          <w:lang w:val="kk-KZ"/>
        </w:rPr>
      </w:pPr>
    </w:p>
    <w:p w14:paraId="6923BE5A" w14:textId="77777777" w:rsidR="00132AE1" w:rsidRPr="00132AE1" w:rsidRDefault="00132AE1" w:rsidP="00132AE1">
      <w:pPr>
        <w:rPr>
          <w:lang w:val="kk-KZ"/>
        </w:rPr>
      </w:pPr>
    </w:p>
    <w:p w14:paraId="1B4A83F3" w14:textId="77777777" w:rsidR="00132AE1" w:rsidRPr="00132AE1" w:rsidRDefault="00132AE1" w:rsidP="00132AE1">
      <w:pPr>
        <w:rPr>
          <w:lang w:val="kk-KZ"/>
        </w:rPr>
      </w:pPr>
    </w:p>
    <w:p w14:paraId="14B4C16B" w14:textId="77777777" w:rsidR="00132AE1" w:rsidRPr="00132AE1" w:rsidRDefault="00132AE1" w:rsidP="00132AE1">
      <w:pPr>
        <w:rPr>
          <w:lang w:val="kk-KZ"/>
        </w:rPr>
      </w:pPr>
    </w:p>
    <w:p w14:paraId="756CEBED" w14:textId="77777777" w:rsidR="00132AE1" w:rsidRPr="00132AE1" w:rsidRDefault="00132AE1" w:rsidP="00132AE1">
      <w:pPr>
        <w:rPr>
          <w:lang w:val="kk-KZ"/>
        </w:rPr>
      </w:pPr>
    </w:p>
    <w:p w14:paraId="6EA3DCEE" w14:textId="77777777" w:rsidR="00132AE1" w:rsidRPr="00132AE1" w:rsidRDefault="00132AE1" w:rsidP="00132AE1">
      <w:pPr>
        <w:rPr>
          <w:lang w:val="kk-KZ"/>
        </w:rPr>
      </w:pPr>
    </w:p>
    <w:p w14:paraId="1F5F7DCA" w14:textId="77777777" w:rsidR="00132AE1" w:rsidRPr="00132AE1" w:rsidRDefault="00132AE1" w:rsidP="00132AE1">
      <w:pPr>
        <w:rPr>
          <w:lang w:val="kk-KZ"/>
        </w:rPr>
      </w:pPr>
    </w:p>
    <w:p w14:paraId="2D697471" w14:textId="77777777" w:rsidR="00132AE1" w:rsidRPr="00132AE1" w:rsidRDefault="00132AE1" w:rsidP="00132AE1">
      <w:pPr>
        <w:rPr>
          <w:lang w:val="kk-KZ"/>
        </w:rPr>
      </w:pPr>
    </w:p>
    <w:p w14:paraId="41A4E685" w14:textId="77777777" w:rsidR="00132AE1" w:rsidRPr="00132AE1" w:rsidRDefault="00132AE1" w:rsidP="00132AE1">
      <w:pPr>
        <w:rPr>
          <w:lang w:val="kk-KZ"/>
        </w:rPr>
      </w:pPr>
    </w:p>
    <w:p w14:paraId="6E2C637D" w14:textId="77777777" w:rsidR="00132AE1" w:rsidRPr="00132AE1" w:rsidRDefault="00132AE1" w:rsidP="00132AE1">
      <w:pPr>
        <w:rPr>
          <w:lang w:val="kk-KZ"/>
        </w:rPr>
      </w:pPr>
    </w:p>
    <w:p w14:paraId="37F1B72F" w14:textId="77777777" w:rsidR="00132AE1" w:rsidRPr="00132AE1" w:rsidRDefault="00132AE1" w:rsidP="00132AE1">
      <w:pPr>
        <w:rPr>
          <w:lang w:val="kk-KZ"/>
        </w:rPr>
      </w:pPr>
    </w:p>
    <w:tbl>
      <w:tblPr>
        <w:tblW w:w="10665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976"/>
        <w:gridCol w:w="7689"/>
      </w:tblGrid>
      <w:tr w:rsidR="00132AE1" w:rsidRPr="00132AE1" w14:paraId="12DD5E4E" w14:textId="77777777" w:rsidTr="00132AE1">
        <w:trPr>
          <w:trHeight w:val="2466"/>
        </w:trPr>
        <w:tc>
          <w:tcPr>
            <w:tcW w:w="2974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F0D5AD1" w14:textId="15151437" w:rsidR="00132AE1" w:rsidRPr="00132AE1" w:rsidRDefault="00132AE1" w:rsidP="00132AE1">
            <w:pPr>
              <w:rPr>
                <w:b/>
                <w:bCs/>
                <w:u w:val="single"/>
                <w:lang w:val="kk-KZ"/>
              </w:rPr>
            </w:pPr>
            <w:r w:rsidRPr="00132AE1">
              <w:rPr>
                <w:noProof/>
                <w:lang w:eastAsia="ru-RU"/>
              </w:rPr>
              <w:drawing>
                <wp:anchor distT="0" distB="0" distL="114300" distR="114300" simplePos="0" relativeHeight="251676672" behindDoc="0" locked="0" layoutInCell="1" allowOverlap="1" wp14:anchorId="42C64A3F" wp14:editId="2E3EF24C">
                  <wp:simplePos x="0" y="0"/>
                  <wp:positionH relativeFrom="column">
                    <wp:posOffset>-13335</wp:posOffset>
                  </wp:positionH>
                  <wp:positionV relativeFrom="paragraph">
                    <wp:posOffset>202565</wp:posOffset>
                  </wp:positionV>
                  <wp:extent cx="1615440" cy="1498600"/>
                  <wp:effectExtent l="0" t="0" r="3810" b="6350"/>
                  <wp:wrapTopAndBottom/>
                  <wp:docPr id="44864349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5440" cy="1498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61EE79" w14:textId="77777777" w:rsidR="00132AE1" w:rsidRPr="00132AE1" w:rsidRDefault="00132AE1" w:rsidP="00132AE1">
            <w:pPr>
              <w:rPr>
                <w:b/>
                <w:lang w:val="kk-KZ"/>
              </w:rPr>
            </w:pPr>
            <w:r w:rsidRPr="00132AE1">
              <w:rPr>
                <w:b/>
                <w:lang w:val="kk-KZ"/>
              </w:rPr>
              <w:t>Каликази Мирас Канатбекович</w:t>
            </w:r>
          </w:p>
          <w:p w14:paraId="1E067D0A" w14:textId="77777777" w:rsidR="00132AE1" w:rsidRPr="00132AE1" w:rsidRDefault="00132AE1" w:rsidP="00132AE1">
            <w:pPr>
              <w:rPr>
                <w:b/>
                <w:lang w:val="kk-KZ"/>
              </w:rPr>
            </w:pPr>
          </w:p>
          <w:p w14:paraId="79F79D61" w14:textId="77777777" w:rsidR="00132AE1" w:rsidRPr="00132AE1" w:rsidRDefault="00132AE1" w:rsidP="00132AE1">
            <w:pPr>
              <w:rPr>
                <w:b/>
                <w:lang w:val="kk-KZ"/>
              </w:rPr>
            </w:pPr>
            <w:r w:rsidRPr="00132AE1">
              <w:rPr>
                <w:b/>
                <w:lang w:val="kk-KZ"/>
              </w:rPr>
              <w:t>Учитель</w:t>
            </w:r>
          </w:p>
          <w:p w14:paraId="2B5D8DA6" w14:textId="77777777" w:rsidR="00132AE1" w:rsidRPr="00132AE1" w:rsidRDefault="00132AE1" w:rsidP="00132AE1">
            <w:pPr>
              <w:rPr>
                <w:b/>
                <w:lang w:val="kk-KZ"/>
              </w:rPr>
            </w:pPr>
            <w:r w:rsidRPr="00132AE1">
              <w:rPr>
                <w:b/>
                <w:lang w:val="kk-KZ"/>
              </w:rPr>
              <w:t>Образование: высшее</w:t>
            </w:r>
          </w:p>
          <w:p w14:paraId="3F0FD313" w14:textId="77777777" w:rsidR="00132AE1" w:rsidRPr="00132AE1" w:rsidRDefault="00132AE1" w:rsidP="00132AE1">
            <w:pPr>
              <w:rPr>
                <w:b/>
                <w:lang w:val="kk-KZ"/>
              </w:rPr>
            </w:pPr>
            <w:r w:rsidRPr="00132AE1">
              <w:rPr>
                <w:b/>
                <w:lang w:val="kk-KZ"/>
              </w:rPr>
              <w:t>Дата рождения: 25.06..2004 г.</w:t>
            </w:r>
          </w:p>
          <w:p w14:paraId="5D215B77" w14:textId="77777777" w:rsidR="00132AE1" w:rsidRPr="00132AE1" w:rsidRDefault="00132AE1" w:rsidP="00132AE1">
            <w:pPr>
              <w:rPr>
                <w:b/>
                <w:lang w:val="kk-KZ"/>
              </w:rPr>
            </w:pPr>
            <w:r w:rsidRPr="00132AE1">
              <w:rPr>
                <w:b/>
                <w:lang w:val="kk-KZ"/>
              </w:rPr>
              <w:t>Город: Талдыкорган</w:t>
            </w:r>
          </w:p>
          <w:p w14:paraId="63BEBCB8" w14:textId="77777777" w:rsidR="00132AE1" w:rsidRPr="00132AE1" w:rsidRDefault="00132AE1" w:rsidP="00132AE1">
            <w:pPr>
              <w:rPr>
                <w:b/>
                <w:lang w:val="kk-KZ"/>
              </w:rPr>
            </w:pPr>
            <w:r w:rsidRPr="00132AE1">
              <w:rPr>
                <w:b/>
                <w:lang w:val="kk-KZ"/>
              </w:rPr>
              <w:t>Семейное положение: Холост</w:t>
            </w:r>
          </w:p>
          <w:p w14:paraId="275ACC8A" w14:textId="77777777" w:rsidR="00132AE1" w:rsidRPr="00132AE1" w:rsidRDefault="00132AE1" w:rsidP="00132AE1">
            <w:pPr>
              <w:rPr>
                <w:b/>
              </w:rPr>
            </w:pPr>
            <w:r w:rsidRPr="00132AE1">
              <w:rPr>
                <w:b/>
                <w:lang w:val="kk-KZ"/>
              </w:rPr>
              <w:t>Телефон: +</w:t>
            </w:r>
            <w:r w:rsidRPr="00132AE1">
              <w:rPr>
                <w:b/>
              </w:rPr>
              <w:t>77718448328</w:t>
            </w:r>
          </w:p>
          <w:p w14:paraId="6165A0F9" w14:textId="77777777" w:rsidR="00132AE1" w:rsidRPr="00132AE1" w:rsidRDefault="00132AE1" w:rsidP="00132AE1">
            <w:pPr>
              <w:rPr>
                <w:b/>
              </w:rPr>
            </w:pPr>
            <w:r w:rsidRPr="00132AE1">
              <w:rPr>
                <w:b/>
                <w:lang w:val="kk-KZ"/>
              </w:rPr>
              <w:t xml:space="preserve">Электронная почта: </w:t>
            </w:r>
            <w:proofErr w:type="spellStart"/>
            <w:r w:rsidRPr="00132AE1">
              <w:rPr>
                <w:b/>
                <w:lang w:val="en-GB"/>
              </w:rPr>
              <w:t>kalikazymiras</w:t>
            </w:r>
            <w:proofErr w:type="spellEnd"/>
            <w:r w:rsidRPr="00132AE1">
              <w:rPr>
                <w:b/>
              </w:rPr>
              <w:t>@</w:t>
            </w:r>
            <w:proofErr w:type="spellStart"/>
            <w:r w:rsidRPr="00132AE1">
              <w:rPr>
                <w:b/>
                <w:lang w:val="en-GB"/>
              </w:rPr>
              <w:t>gmail</w:t>
            </w:r>
            <w:proofErr w:type="spellEnd"/>
            <w:r w:rsidRPr="00132AE1">
              <w:rPr>
                <w:b/>
              </w:rPr>
              <w:t>.</w:t>
            </w:r>
            <w:r w:rsidRPr="00132AE1">
              <w:rPr>
                <w:b/>
                <w:lang w:val="en-GB"/>
              </w:rPr>
              <w:t>com</w:t>
            </w:r>
          </w:p>
        </w:tc>
      </w:tr>
      <w:tr w:rsidR="00132AE1" w:rsidRPr="00132AE1" w14:paraId="4633DCCC" w14:textId="77777777" w:rsidTr="00132AE1">
        <w:tc>
          <w:tcPr>
            <w:tcW w:w="297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17794C0" w14:textId="77777777" w:rsidR="00132AE1" w:rsidRPr="00132AE1" w:rsidRDefault="00132AE1" w:rsidP="00132AE1">
            <w:pPr>
              <w:rPr>
                <w:b/>
                <w:bCs/>
                <w:u w:val="single"/>
              </w:rPr>
            </w:pPr>
            <w:r w:rsidRPr="00132AE1">
              <w:rPr>
                <w:b/>
                <w:bCs/>
                <w:u w:val="single"/>
              </w:rPr>
              <w:t>ОПЫТ РАБОТЫ</w:t>
            </w:r>
          </w:p>
          <w:p w14:paraId="73926F5A" w14:textId="77777777" w:rsidR="00132AE1" w:rsidRPr="00132AE1" w:rsidRDefault="00132AE1" w:rsidP="00132AE1">
            <w:pPr>
              <w:rPr>
                <w:b/>
                <w:bCs/>
                <w:u w:val="single"/>
                <w:lang w:val="en-US"/>
              </w:rPr>
            </w:pPr>
            <w:r w:rsidRPr="00132AE1">
              <w:rPr>
                <w:b/>
                <w:bCs/>
                <w:u w:val="single"/>
              </w:rPr>
              <w:t>УЧЕБНАЯ ПРАКТИКА</w:t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C6B539" w14:textId="77777777" w:rsidR="00132AE1" w:rsidRPr="00132AE1" w:rsidRDefault="00132AE1" w:rsidP="00132AE1">
            <w:pPr>
              <w:rPr>
                <w:b/>
                <w:lang w:val="kk-KZ"/>
              </w:rPr>
            </w:pPr>
            <w:r w:rsidRPr="00132AE1">
              <w:rPr>
                <w:b/>
                <w:lang w:val="kk-KZ"/>
              </w:rPr>
              <w:t>Физическое воспитание и искусство</w:t>
            </w:r>
          </w:p>
          <w:p w14:paraId="09232A58" w14:textId="77777777" w:rsidR="00132AE1" w:rsidRPr="00132AE1" w:rsidRDefault="00132AE1" w:rsidP="00132AE1">
            <w:pPr>
              <w:rPr>
                <w:bCs/>
                <w:lang w:val="kk-KZ"/>
              </w:rPr>
            </w:pPr>
            <w:r w:rsidRPr="00132AE1">
              <w:rPr>
                <w:bCs/>
                <w:lang w:val="kk-KZ"/>
              </w:rPr>
              <w:t>Январь 2025 г. – апрель 2025 г.</w:t>
            </w:r>
          </w:p>
          <w:p w14:paraId="251C3542" w14:textId="77777777" w:rsidR="00132AE1" w:rsidRPr="00132AE1" w:rsidRDefault="00132AE1" w:rsidP="00132AE1">
            <w:pPr>
              <w:rPr>
                <w:bCs/>
              </w:rPr>
            </w:pPr>
          </w:p>
        </w:tc>
      </w:tr>
      <w:tr w:rsidR="00132AE1" w:rsidRPr="00132AE1" w14:paraId="0E76582D" w14:textId="77777777" w:rsidTr="00132AE1">
        <w:tc>
          <w:tcPr>
            <w:tcW w:w="2974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AA6450" w14:textId="77777777" w:rsidR="00132AE1" w:rsidRPr="00132AE1" w:rsidRDefault="00132AE1" w:rsidP="00132AE1">
            <w:pPr>
              <w:rPr>
                <w:b/>
                <w:bCs/>
                <w:u w:val="single"/>
              </w:rPr>
            </w:pPr>
            <w:r w:rsidRPr="00132AE1">
              <w:rPr>
                <w:b/>
                <w:bCs/>
                <w:u w:val="single"/>
              </w:rPr>
              <w:t>ОБРАЗОВАНИЕ</w:t>
            </w:r>
          </w:p>
          <w:p w14:paraId="79D7219B" w14:textId="77777777" w:rsidR="00132AE1" w:rsidRPr="00132AE1" w:rsidRDefault="00132AE1" w:rsidP="00132AE1"/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3141A0" w14:textId="77777777" w:rsidR="00132AE1" w:rsidRPr="00132AE1" w:rsidRDefault="00132AE1" w:rsidP="00132AE1">
            <w:pPr>
              <w:rPr>
                <w:bCs/>
                <w:lang w:val="kk-KZ"/>
              </w:rPr>
            </w:pPr>
            <w:r w:rsidRPr="00132AE1">
              <w:rPr>
                <w:b/>
                <w:lang w:val="kk-KZ"/>
              </w:rPr>
              <w:t xml:space="preserve">Место обучения: </w:t>
            </w:r>
            <w:r w:rsidRPr="00132AE1">
              <w:rPr>
                <w:bCs/>
                <w:lang w:val="kk-KZ"/>
              </w:rPr>
              <w:t>Жетысуский университет имени Ильяса Жансугирова, г. Талдыкорган (2021-2025 гг.).</w:t>
            </w:r>
          </w:p>
          <w:p w14:paraId="75AF7CF3" w14:textId="77777777" w:rsidR="00132AE1" w:rsidRPr="00132AE1" w:rsidRDefault="00132AE1" w:rsidP="00132AE1">
            <w:pPr>
              <w:rPr>
                <w:bCs/>
                <w:lang w:val="kk-KZ"/>
              </w:rPr>
            </w:pPr>
            <w:r w:rsidRPr="00132AE1">
              <w:rPr>
                <w:b/>
                <w:lang w:val="kk-KZ"/>
              </w:rPr>
              <w:t xml:space="preserve">Факультет: </w:t>
            </w:r>
            <w:r w:rsidRPr="00132AE1">
              <w:rPr>
                <w:bCs/>
                <w:lang w:val="kk-KZ"/>
              </w:rPr>
              <w:t>Физическое воспитание и искусство</w:t>
            </w:r>
          </w:p>
          <w:p w14:paraId="685970B5" w14:textId="77777777" w:rsidR="00132AE1" w:rsidRPr="00132AE1" w:rsidRDefault="00132AE1" w:rsidP="00132AE1">
            <w:pPr>
              <w:rPr>
                <w:bCs/>
                <w:lang w:val="kk-KZ"/>
              </w:rPr>
            </w:pPr>
            <w:r w:rsidRPr="00132AE1">
              <w:rPr>
                <w:b/>
                <w:lang w:val="kk-KZ"/>
              </w:rPr>
              <w:t xml:space="preserve">Образовательная программа: </w:t>
            </w:r>
            <w:r w:rsidRPr="00132AE1">
              <w:rPr>
                <w:bCs/>
                <w:lang w:val="kk-KZ"/>
              </w:rPr>
              <w:t>«Физическая культура и спорт»</w:t>
            </w:r>
          </w:p>
          <w:p w14:paraId="4A45C877" w14:textId="77777777" w:rsidR="00132AE1" w:rsidRPr="00132AE1" w:rsidRDefault="00132AE1" w:rsidP="00132AE1">
            <w:pPr>
              <w:rPr>
                <w:bCs/>
                <w:lang w:val="kk-KZ"/>
              </w:rPr>
            </w:pPr>
            <w:r w:rsidRPr="00132AE1">
              <w:rPr>
                <w:b/>
                <w:lang w:val="kk-KZ"/>
              </w:rPr>
              <w:t xml:space="preserve">Форма обучения: </w:t>
            </w:r>
            <w:r w:rsidRPr="00132AE1">
              <w:rPr>
                <w:bCs/>
                <w:lang w:val="kk-KZ"/>
              </w:rPr>
              <w:t>Очная</w:t>
            </w:r>
          </w:p>
          <w:p w14:paraId="7228489B" w14:textId="77777777" w:rsidR="00132AE1" w:rsidRPr="00132AE1" w:rsidRDefault="00132AE1" w:rsidP="00132AE1">
            <w:pPr>
              <w:rPr>
                <w:b/>
                <w:bCs/>
                <w:lang w:val="kk-KZ"/>
              </w:rPr>
            </w:pPr>
          </w:p>
        </w:tc>
      </w:tr>
      <w:tr w:rsidR="00132AE1" w:rsidRPr="00132AE1" w14:paraId="188FAE12" w14:textId="77777777" w:rsidTr="00132AE1">
        <w:trPr>
          <w:gridAfter w:val="1"/>
          <w:wAfter w:w="7685" w:type="dxa"/>
        </w:trPr>
        <w:tc>
          <w:tcPr>
            <w:tcW w:w="2974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215F2E" w14:textId="77777777" w:rsidR="00132AE1" w:rsidRPr="00132AE1" w:rsidRDefault="00132AE1" w:rsidP="00132AE1">
            <w:pPr>
              <w:rPr>
                <w:b/>
                <w:bCs/>
                <w:u w:val="single"/>
                <w:lang w:val="kk-KZ"/>
              </w:rPr>
            </w:pPr>
            <w:r w:rsidRPr="00132AE1">
              <w:rPr>
                <w:b/>
                <w:bCs/>
                <w:u w:val="single"/>
              </w:rPr>
              <w:lastRenderedPageBreak/>
              <w:t>ДОПОЛНИТЕЛЬНОЕОБРАЗОВАНИЕ</w:t>
            </w:r>
            <w:r w:rsidRPr="00132AE1">
              <w:rPr>
                <w:u w:val="single"/>
              </w:rPr>
              <w:t xml:space="preserve"> </w:t>
            </w:r>
            <w:r w:rsidRPr="00132AE1">
              <w:rPr>
                <w:b/>
                <w:bCs/>
                <w:u w:val="single"/>
              </w:rPr>
              <w:t>Т</w:t>
            </w:r>
            <w:r w:rsidRPr="00132AE1">
              <w:rPr>
                <w:b/>
                <w:bCs/>
                <w:u w:val="single"/>
                <w:lang w:val="kk-KZ"/>
              </w:rPr>
              <w:t>РЕНИНГИ И КУРСЫ</w:t>
            </w:r>
          </w:p>
          <w:p w14:paraId="344D67B1" w14:textId="77777777" w:rsidR="00132AE1" w:rsidRPr="00132AE1" w:rsidRDefault="00132AE1" w:rsidP="00132AE1"/>
        </w:tc>
      </w:tr>
      <w:tr w:rsidR="00132AE1" w:rsidRPr="00132AE1" w14:paraId="4FA9DD32" w14:textId="77777777" w:rsidTr="00132AE1">
        <w:tc>
          <w:tcPr>
            <w:tcW w:w="297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15A7ED" w14:textId="77777777" w:rsidR="00132AE1" w:rsidRPr="00132AE1" w:rsidRDefault="00132AE1" w:rsidP="00132AE1">
            <w:pPr>
              <w:rPr>
                <w:b/>
                <w:bCs/>
                <w:u w:val="single"/>
              </w:rPr>
            </w:pPr>
          </w:p>
          <w:p w14:paraId="68D8228F" w14:textId="77777777" w:rsidR="00132AE1" w:rsidRPr="00132AE1" w:rsidRDefault="00132AE1" w:rsidP="00132AE1">
            <w:pPr>
              <w:rPr>
                <w:lang w:val="uk-UA"/>
              </w:rPr>
            </w:pPr>
            <w:r w:rsidRPr="00132AE1">
              <w:rPr>
                <w:b/>
                <w:bCs/>
                <w:u w:val="single"/>
              </w:rPr>
              <w:t>ПРОФЕССИОНАЛЬНЫЕ НАВЫКИ</w:t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6B2C4A1" w14:textId="77777777" w:rsidR="00132AE1" w:rsidRPr="00132AE1" w:rsidRDefault="00132AE1" w:rsidP="00132AE1">
            <w:pPr>
              <w:numPr>
                <w:ilvl w:val="0"/>
                <w:numId w:val="24"/>
              </w:numPr>
            </w:pPr>
            <w:r w:rsidRPr="00132AE1">
              <w:t xml:space="preserve"> Знание маркетинга.</w:t>
            </w:r>
          </w:p>
          <w:p w14:paraId="532E37EB" w14:textId="77777777" w:rsidR="00132AE1" w:rsidRPr="00132AE1" w:rsidRDefault="00132AE1" w:rsidP="00132AE1">
            <w:pPr>
              <w:numPr>
                <w:ilvl w:val="0"/>
                <w:numId w:val="24"/>
              </w:numPr>
            </w:pPr>
            <w:r w:rsidRPr="00132AE1">
              <w:t>Знание языка: казахский – мой родной язык, русский – свободно, английский – по словарю.</w:t>
            </w:r>
          </w:p>
          <w:p w14:paraId="2F240DA3" w14:textId="77777777" w:rsidR="00132AE1" w:rsidRPr="00132AE1" w:rsidRDefault="00132AE1" w:rsidP="00132AE1">
            <w:pPr>
              <w:numPr>
                <w:ilvl w:val="0"/>
                <w:numId w:val="24"/>
              </w:numPr>
            </w:pPr>
            <w:r w:rsidRPr="00132AE1">
              <w:t xml:space="preserve"> Опытный</w:t>
            </w:r>
            <w:r w:rsidRPr="00132AE1">
              <w:rPr>
                <w:lang w:val="en-US"/>
              </w:rPr>
              <w:t xml:space="preserve"> </w:t>
            </w:r>
            <w:r w:rsidRPr="00132AE1">
              <w:t>пользователь</w:t>
            </w:r>
            <w:r w:rsidRPr="00132AE1">
              <w:rPr>
                <w:lang w:val="en-US"/>
              </w:rPr>
              <w:t xml:space="preserve"> </w:t>
            </w:r>
            <w:r w:rsidRPr="00132AE1">
              <w:t>ПК</w:t>
            </w:r>
            <w:r w:rsidRPr="00132AE1">
              <w:rPr>
                <w:lang w:val="en-US"/>
              </w:rPr>
              <w:t xml:space="preserve">: MS Word, MS Excel, MS, Power Point. </w:t>
            </w:r>
            <w:r w:rsidRPr="00132AE1">
              <w:t xml:space="preserve">Навыки работы с сайтами и программами для дистанционного обучения, такими как </w:t>
            </w:r>
            <w:proofErr w:type="spellStart"/>
            <w:r w:rsidRPr="00132AE1">
              <w:t>Padlet</w:t>
            </w:r>
            <w:proofErr w:type="spellEnd"/>
            <w:r w:rsidRPr="00132AE1">
              <w:t xml:space="preserve">, Zoom, Google </w:t>
            </w:r>
            <w:proofErr w:type="spellStart"/>
            <w:r w:rsidRPr="00132AE1">
              <w:t>Classroom</w:t>
            </w:r>
            <w:proofErr w:type="spellEnd"/>
            <w:r w:rsidRPr="00132AE1">
              <w:t>.</w:t>
            </w:r>
          </w:p>
          <w:p w14:paraId="152BE2D6" w14:textId="77777777" w:rsidR="00132AE1" w:rsidRPr="00132AE1" w:rsidRDefault="00132AE1" w:rsidP="00132AE1">
            <w:pPr>
              <w:numPr>
                <w:ilvl w:val="0"/>
                <w:numId w:val="24"/>
              </w:numPr>
            </w:pPr>
            <w:r w:rsidRPr="00132AE1">
              <w:t>Внедрение современных методов обучения</w:t>
            </w:r>
          </w:p>
        </w:tc>
      </w:tr>
      <w:tr w:rsidR="00132AE1" w:rsidRPr="00132AE1" w14:paraId="15AF108C" w14:textId="77777777" w:rsidTr="00132AE1">
        <w:trPr>
          <w:trHeight w:val="758"/>
        </w:trPr>
        <w:tc>
          <w:tcPr>
            <w:tcW w:w="297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2979C82" w14:textId="77777777" w:rsidR="00132AE1" w:rsidRPr="00132AE1" w:rsidRDefault="00132AE1" w:rsidP="00132AE1">
            <w:r w:rsidRPr="00132AE1">
              <w:rPr>
                <w:b/>
                <w:bCs/>
                <w:u w:val="single"/>
              </w:rPr>
              <w:t>ЛИЧНЫЕ КАЧЕСТВА</w:t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D5BFCCB" w14:textId="77777777" w:rsidR="00132AE1" w:rsidRPr="00132AE1" w:rsidRDefault="00132AE1" w:rsidP="00132AE1">
            <w:pPr>
              <w:numPr>
                <w:ilvl w:val="0"/>
                <w:numId w:val="25"/>
              </w:numPr>
            </w:pPr>
            <w:r w:rsidRPr="00132AE1">
              <w:t xml:space="preserve"> Ответственность, компетентность, организаторские и управленческие навыки,</w:t>
            </w:r>
          </w:p>
          <w:p w14:paraId="5CFDE238" w14:textId="77777777" w:rsidR="00132AE1" w:rsidRPr="00132AE1" w:rsidRDefault="00132AE1" w:rsidP="00132AE1">
            <w:pPr>
              <w:numPr>
                <w:ilvl w:val="0"/>
                <w:numId w:val="25"/>
              </w:numPr>
            </w:pPr>
            <w:r w:rsidRPr="00132AE1">
              <w:t xml:space="preserve">Требовательный, творческий подход к задачам </w:t>
            </w:r>
          </w:p>
          <w:p w14:paraId="12DC5C75" w14:textId="77777777" w:rsidR="00132AE1" w:rsidRPr="00132AE1" w:rsidRDefault="00132AE1" w:rsidP="00132AE1">
            <w:pPr>
              <w:numPr>
                <w:ilvl w:val="0"/>
                <w:numId w:val="25"/>
              </w:numPr>
            </w:pPr>
            <w:r w:rsidRPr="00132AE1">
              <w:t xml:space="preserve"> Грамотное письменное и устное общение</w:t>
            </w:r>
          </w:p>
          <w:p w14:paraId="2AD3AD60" w14:textId="77777777" w:rsidR="00132AE1" w:rsidRPr="00132AE1" w:rsidRDefault="00132AE1" w:rsidP="00132AE1">
            <w:pPr>
              <w:numPr>
                <w:ilvl w:val="0"/>
                <w:numId w:val="25"/>
              </w:numPr>
            </w:pPr>
            <w:r w:rsidRPr="00132AE1">
              <w:t xml:space="preserve"> Умение находить общий язык с детьми.</w:t>
            </w:r>
          </w:p>
        </w:tc>
      </w:tr>
      <w:tr w:rsidR="00132AE1" w:rsidRPr="00132AE1" w14:paraId="37079DA4" w14:textId="77777777" w:rsidTr="00132AE1">
        <w:trPr>
          <w:trHeight w:val="1041"/>
        </w:trPr>
        <w:tc>
          <w:tcPr>
            <w:tcW w:w="297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81A8813" w14:textId="77777777" w:rsidR="00132AE1" w:rsidRPr="00132AE1" w:rsidRDefault="00132AE1" w:rsidP="00132AE1">
            <w:pPr>
              <w:rPr>
                <w:b/>
                <w:bCs/>
                <w:u w:val="single"/>
                <w:lang w:val="kk-KZ"/>
              </w:rPr>
            </w:pPr>
            <w:r w:rsidRPr="00132AE1">
              <w:rPr>
                <w:b/>
                <w:bCs/>
                <w:u w:val="single"/>
                <w:lang w:val="kk-KZ"/>
              </w:rPr>
              <w:t>ДОСТИЖЕНИЯ:</w:t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E32A1A" w14:textId="77777777" w:rsidR="00132AE1" w:rsidRPr="00132AE1" w:rsidRDefault="00132AE1" w:rsidP="00132AE1">
            <w:pPr>
              <w:numPr>
                <w:ilvl w:val="0"/>
                <w:numId w:val="26"/>
              </w:numPr>
              <w:rPr>
                <w:lang w:val="kk-KZ"/>
              </w:rPr>
            </w:pPr>
            <w:r w:rsidRPr="00132AE1">
              <w:rPr>
                <w:lang w:val="kk-KZ"/>
              </w:rPr>
              <w:t>Педагогическая практика оценена на «очень хорошо».</w:t>
            </w:r>
          </w:p>
          <w:p w14:paraId="21D30230" w14:textId="77777777" w:rsidR="00132AE1" w:rsidRPr="00132AE1" w:rsidRDefault="00132AE1" w:rsidP="00132AE1"/>
        </w:tc>
      </w:tr>
      <w:tr w:rsidR="00132AE1" w:rsidRPr="00132AE1" w14:paraId="06625A1A" w14:textId="77777777" w:rsidTr="00132AE1">
        <w:tc>
          <w:tcPr>
            <w:tcW w:w="2974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376AE1" w14:textId="77777777" w:rsidR="00132AE1" w:rsidRPr="00132AE1" w:rsidRDefault="00132AE1" w:rsidP="00132AE1">
            <w:pPr>
              <w:rPr>
                <w:b/>
                <w:bCs/>
                <w:u w:val="single"/>
                <w:lang w:val="en-US"/>
              </w:rPr>
            </w:pPr>
            <w:r w:rsidRPr="00132AE1">
              <w:rPr>
                <w:b/>
                <w:bCs/>
                <w:u w:val="single"/>
              </w:rPr>
              <w:t xml:space="preserve">ДОПОЛНИТЕЛЬНАЯ ИНФОРМАЦИЯ: </w:t>
            </w:r>
          </w:p>
          <w:p w14:paraId="7B0C0C75" w14:textId="77777777" w:rsidR="00132AE1" w:rsidRPr="00132AE1" w:rsidRDefault="00132AE1" w:rsidP="00132AE1"/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846D2BA" w14:textId="77777777" w:rsidR="00132AE1" w:rsidRPr="00132AE1" w:rsidRDefault="00132AE1" w:rsidP="00132AE1">
            <w:r w:rsidRPr="00132AE1">
              <w:rPr>
                <w:b/>
              </w:rPr>
              <w:t>• Интересы: изучение других иностранных языков, чтение книг, походы в театры, занятия фитнесом, развитие личных спортивных навыков</w:t>
            </w:r>
          </w:p>
          <w:p w14:paraId="700EE489" w14:textId="77777777" w:rsidR="00132AE1" w:rsidRPr="00132AE1" w:rsidRDefault="00132AE1" w:rsidP="00132AE1">
            <w:pPr>
              <w:rPr>
                <w:b/>
              </w:rPr>
            </w:pPr>
          </w:p>
        </w:tc>
      </w:tr>
    </w:tbl>
    <w:tbl>
      <w:tblPr>
        <w:tblpPr w:leftFromText="180" w:rightFromText="180" w:vertAnchor="page" w:horzAnchor="page" w:tblpX="1332" w:tblpY="13362"/>
        <w:tblW w:w="1074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049"/>
        <w:gridCol w:w="7691"/>
      </w:tblGrid>
      <w:tr w:rsidR="00132AE1" w:rsidRPr="00294E13" w14:paraId="7BF7DA9E" w14:textId="77777777" w:rsidTr="00132AE1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6275484" w14:textId="44C128A7" w:rsidR="00132AE1" w:rsidRPr="00132AE1" w:rsidRDefault="00132AE1" w:rsidP="00132AE1">
            <w:pPr>
              <w:rPr>
                <w:b/>
                <w:bCs/>
                <w:u w:val="single"/>
              </w:rPr>
            </w:pPr>
            <w:r w:rsidRPr="00132AE1">
              <w:rPr>
                <w:b/>
                <w:noProof/>
                <w:lang w:eastAsia="ru-RU"/>
              </w:rPr>
              <w:lastRenderedPageBreak/>
              <w:drawing>
                <wp:inline distT="0" distB="0" distL="0" distR="0" wp14:anchorId="4C1B2B74" wp14:editId="336469E3">
                  <wp:extent cx="1666875" cy="1543050"/>
                  <wp:effectExtent l="0" t="0" r="9525" b="0"/>
                  <wp:docPr id="5699630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154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E200DB" w14:textId="77777777" w:rsidR="00132AE1" w:rsidRPr="00132AE1" w:rsidRDefault="00132AE1" w:rsidP="00132AE1">
            <w:pPr>
              <w:rPr>
                <w:b/>
                <w:lang w:val="en-GB"/>
              </w:rPr>
            </w:pPr>
            <w:r w:rsidRPr="00132AE1">
              <w:rPr>
                <w:b/>
                <w:lang w:val="kk-KZ"/>
              </w:rPr>
              <w:t xml:space="preserve"> </w:t>
            </w:r>
            <w:proofErr w:type="spellStart"/>
            <w:r w:rsidRPr="00132AE1">
              <w:rPr>
                <w:b/>
                <w:lang w:val="en-GB"/>
              </w:rPr>
              <w:t>Kalikazy</w:t>
            </w:r>
            <w:proofErr w:type="spellEnd"/>
            <w:r w:rsidRPr="00132AE1">
              <w:rPr>
                <w:b/>
                <w:lang w:val="en-GB"/>
              </w:rPr>
              <w:t xml:space="preserve"> Miras </w:t>
            </w:r>
            <w:proofErr w:type="spellStart"/>
            <w:r w:rsidRPr="00132AE1">
              <w:rPr>
                <w:b/>
                <w:lang w:val="en-GB"/>
              </w:rPr>
              <w:t>Kanatbekuly</w:t>
            </w:r>
            <w:proofErr w:type="spellEnd"/>
          </w:p>
          <w:p w14:paraId="52478E2D" w14:textId="77777777" w:rsidR="00132AE1" w:rsidRPr="00132AE1" w:rsidRDefault="00132AE1" w:rsidP="00132AE1">
            <w:pPr>
              <w:rPr>
                <w:b/>
                <w:lang w:val="kk-KZ"/>
              </w:rPr>
            </w:pPr>
          </w:p>
          <w:p w14:paraId="1E262C2A" w14:textId="77777777" w:rsidR="00132AE1" w:rsidRPr="00132AE1" w:rsidRDefault="00132AE1" w:rsidP="00132AE1">
            <w:pPr>
              <w:rPr>
                <w:b/>
                <w:lang w:val="kk-KZ"/>
              </w:rPr>
            </w:pPr>
            <w:r w:rsidRPr="00132AE1">
              <w:rPr>
                <w:b/>
                <w:lang w:val="kk-KZ"/>
              </w:rPr>
              <w:t>Teacher</w:t>
            </w:r>
          </w:p>
          <w:p w14:paraId="39791C9A" w14:textId="77777777" w:rsidR="00132AE1" w:rsidRPr="00132AE1" w:rsidRDefault="00132AE1" w:rsidP="00132AE1">
            <w:pPr>
              <w:rPr>
                <w:b/>
                <w:lang w:val="kk-KZ"/>
              </w:rPr>
            </w:pPr>
            <w:r w:rsidRPr="00132AE1">
              <w:rPr>
                <w:b/>
                <w:lang w:val="kk-KZ"/>
              </w:rPr>
              <w:t>Education: higher</w:t>
            </w:r>
          </w:p>
          <w:p w14:paraId="764B1583" w14:textId="77777777" w:rsidR="00132AE1" w:rsidRPr="00132AE1" w:rsidRDefault="00132AE1" w:rsidP="00132AE1">
            <w:pPr>
              <w:rPr>
                <w:b/>
                <w:lang w:val="kk-KZ"/>
              </w:rPr>
            </w:pPr>
            <w:r w:rsidRPr="00132AE1">
              <w:rPr>
                <w:b/>
                <w:lang w:val="kk-KZ"/>
              </w:rPr>
              <w:t>Date of birth: 2</w:t>
            </w:r>
            <w:r w:rsidRPr="00132AE1">
              <w:rPr>
                <w:b/>
                <w:lang w:val="en-GB"/>
              </w:rPr>
              <w:t>5.06.</w:t>
            </w:r>
            <w:r w:rsidRPr="00132AE1">
              <w:rPr>
                <w:b/>
                <w:lang w:val="kk-KZ"/>
              </w:rPr>
              <w:t>.2004</w:t>
            </w:r>
          </w:p>
          <w:p w14:paraId="39852D10" w14:textId="77777777" w:rsidR="00132AE1" w:rsidRPr="00132AE1" w:rsidRDefault="00132AE1" w:rsidP="00132AE1">
            <w:pPr>
              <w:rPr>
                <w:b/>
                <w:lang w:val="kk-KZ"/>
              </w:rPr>
            </w:pPr>
            <w:r w:rsidRPr="00132AE1">
              <w:rPr>
                <w:b/>
                <w:lang w:val="kk-KZ"/>
              </w:rPr>
              <w:t>City: Taldykorgan</w:t>
            </w:r>
          </w:p>
          <w:p w14:paraId="451E9CFF" w14:textId="77777777" w:rsidR="00132AE1" w:rsidRPr="00132AE1" w:rsidRDefault="00132AE1" w:rsidP="00132AE1">
            <w:pPr>
              <w:rPr>
                <w:b/>
                <w:lang w:val="kk-KZ"/>
              </w:rPr>
            </w:pPr>
            <w:r w:rsidRPr="00132AE1">
              <w:rPr>
                <w:b/>
                <w:lang w:val="kk-KZ"/>
              </w:rPr>
              <w:t>Marital status: Single</w:t>
            </w:r>
          </w:p>
          <w:p w14:paraId="4279C8D7" w14:textId="77777777" w:rsidR="00132AE1" w:rsidRPr="00132AE1" w:rsidRDefault="00132AE1" w:rsidP="00132AE1">
            <w:pPr>
              <w:rPr>
                <w:b/>
                <w:lang w:val="en-GB"/>
              </w:rPr>
            </w:pPr>
            <w:r w:rsidRPr="00132AE1">
              <w:rPr>
                <w:b/>
                <w:lang w:val="kk-KZ"/>
              </w:rPr>
              <w:t>Phone: +77</w:t>
            </w:r>
            <w:r w:rsidRPr="00132AE1">
              <w:rPr>
                <w:b/>
                <w:lang w:val="en-GB"/>
              </w:rPr>
              <w:t>718448328</w:t>
            </w:r>
          </w:p>
          <w:p w14:paraId="551AB0A7" w14:textId="77777777" w:rsidR="00132AE1" w:rsidRPr="00132AE1" w:rsidRDefault="00132AE1" w:rsidP="00132AE1">
            <w:pPr>
              <w:rPr>
                <w:b/>
                <w:lang w:val="en-GB"/>
              </w:rPr>
            </w:pPr>
            <w:r w:rsidRPr="00132AE1">
              <w:rPr>
                <w:b/>
                <w:lang w:val="kk-KZ"/>
              </w:rPr>
              <w:t xml:space="preserve">Email: </w:t>
            </w:r>
            <w:r w:rsidRPr="00132AE1">
              <w:rPr>
                <w:b/>
                <w:lang w:val="en-GB"/>
              </w:rPr>
              <w:t>kalikazymiras@gmail.com</w:t>
            </w:r>
          </w:p>
        </w:tc>
      </w:tr>
      <w:tr w:rsidR="00132AE1" w:rsidRPr="00294E13" w14:paraId="7DD88170" w14:textId="77777777" w:rsidTr="00132AE1"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E8AEB70" w14:textId="77777777" w:rsidR="00132AE1" w:rsidRPr="00132AE1" w:rsidRDefault="00132AE1" w:rsidP="00132AE1">
            <w:pPr>
              <w:rPr>
                <w:b/>
                <w:bCs/>
                <w:u w:val="single"/>
                <w:lang w:val="en-US"/>
              </w:rPr>
            </w:pPr>
          </w:p>
          <w:p w14:paraId="62771442" w14:textId="77777777" w:rsidR="00132AE1" w:rsidRPr="00132AE1" w:rsidRDefault="00132AE1" w:rsidP="00132AE1">
            <w:pPr>
              <w:rPr>
                <w:b/>
                <w:bCs/>
                <w:u w:val="single"/>
                <w:lang w:val="en-US"/>
              </w:rPr>
            </w:pPr>
            <w:r w:rsidRPr="00132AE1">
              <w:rPr>
                <w:b/>
                <w:bCs/>
                <w:u w:val="single"/>
                <w:lang w:val="kk-KZ"/>
              </w:rPr>
              <w:t xml:space="preserve">WORK EXPERIENCE TRAINING PRACTICE 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510976" w14:textId="77777777" w:rsidR="00132AE1" w:rsidRPr="00132AE1" w:rsidRDefault="00132AE1" w:rsidP="00132AE1">
            <w:pPr>
              <w:rPr>
                <w:b/>
                <w:bCs/>
                <w:lang w:val="en-US"/>
              </w:rPr>
            </w:pPr>
            <w:r w:rsidRPr="00132AE1">
              <w:rPr>
                <w:b/>
                <w:bCs/>
                <w:lang w:val="en-US"/>
              </w:rPr>
              <w:t>Physical education and art</w:t>
            </w:r>
          </w:p>
          <w:p w14:paraId="78E4B367" w14:textId="77777777" w:rsidR="00132AE1" w:rsidRPr="00132AE1" w:rsidRDefault="00132AE1" w:rsidP="00132AE1">
            <w:pPr>
              <w:rPr>
                <w:b/>
                <w:bCs/>
                <w:lang w:val="en-US"/>
              </w:rPr>
            </w:pPr>
            <w:r w:rsidRPr="00132AE1">
              <w:rPr>
                <w:b/>
                <w:bCs/>
                <w:lang w:val="en-US"/>
              </w:rPr>
              <w:t>January 2025 – April 2025</w:t>
            </w:r>
          </w:p>
          <w:p w14:paraId="78C377D1" w14:textId="77777777" w:rsidR="00132AE1" w:rsidRPr="00132AE1" w:rsidRDefault="00132AE1" w:rsidP="00132AE1">
            <w:pPr>
              <w:rPr>
                <w:lang w:val="en-US"/>
              </w:rPr>
            </w:pPr>
          </w:p>
        </w:tc>
      </w:tr>
      <w:tr w:rsidR="00132AE1" w:rsidRPr="00294E13" w14:paraId="664F6A89" w14:textId="77777777" w:rsidTr="00132AE1">
        <w:tc>
          <w:tcPr>
            <w:tcW w:w="305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EA90E8" w14:textId="77777777" w:rsidR="00132AE1" w:rsidRPr="00132AE1" w:rsidRDefault="00132AE1" w:rsidP="00132AE1">
            <w:pPr>
              <w:rPr>
                <w:b/>
                <w:bCs/>
                <w:u w:val="single"/>
              </w:rPr>
            </w:pPr>
            <w:r w:rsidRPr="00132AE1">
              <w:rPr>
                <w:b/>
                <w:bCs/>
                <w:u w:val="single"/>
              </w:rPr>
              <w:t>EDUCATION</w:t>
            </w:r>
          </w:p>
          <w:p w14:paraId="42C611C9" w14:textId="77777777" w:rsidR="00132AE1" w:rsidRPr="00132AE1" w:rsidRDefault="00132AE1" w:rsidP="00132AE1"/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3A52F73" w14:textId="77777777" w:rsidR="00132AE1" w:rsidRPr="00132AE1" w:rsidRDefault="00132AE1" w:rsidP="00132AE1">
            <w:pPr>
              <w:rPr>
                <w:b/>
                <w:lang w:val="en"/>
              </w:rPr>
            </w:pPr>
            <w:r w:rsidRPr="00132AE1">
              <w:rPr>
                <w:b/>
                <w:lang w:val="en"/>
              </w:rPr>
              <w:t xml:space="preserve">Place of study: </w:t>
            </w:r>
            <w:proofErr w:type="spellStart"/>
            <w:r w:rsidRPr="00132AE1">
              <w:rPr>
                <w:b/>
                <w:lang w:val="en"/>
              </w:rPr>
              <w:t>Zhetysu</w:t>
            </w:r>
            <w:proofErr w:type="spellEnd"/>
            <w:r w:rsidRPr="00132AE1">
              <w:rPr>
                <w:b/>
                <w:lang w:val="en"/>
              </w:rPr>
              <w:t xml:space="preserve"> University named after Ilyas </w:t>
            </w:r>
            <w:proofErr w:type="spellStart"/>
            <w:r w:rsidRPr="00132AE1">
              <w:rPr>
                <w:b/>
                <w:lang w:val="en"/>
              </w:rPr>
              <w:t>Zhansugirov</w:t>
            </w:r>
            <w:proofErr w:type="spellEnd"/>
            <w:r w:rsidRPr="00132AE1">
              <w:rPr>
                <w:b/>
                <w:lang w:val="en"/>
              </w:rPr>
              <w:t xml:space="preserve">, </w:t>
            </w:r>
            <w:proofErr w:type="spellStart"/>
            <w:r w:rsidRPr="00132AE1">
              <w:rPr>
                <w:b/>
                <w:lang w:val="en"/>
              </w:rPr>
              <w:t>Taldykorgan</w:t>
            </w:r>
            <w:proofErr w:type="spellEnd"/>
            <w:r w:rsidRPr="00132AE1">
              <w:rPr>
                <w:b/>
                <w:lang w:val="en"/>
              </w:rPr>
              <w:t xml:space="preserve"> (2021-2025).</w:t>
            </w:r>
          </w:p>
          <w:p w14:paraId="331A2A0B" w14:textId="77777777" w:rsidR="00132AE1" w:rsidRPr="00132AE1" w:rsidRDefault="00132AE1" w:rsidP="00132AE1">
            <w:pPr>
              <w:rPr>
                <w:b/>
                <w:lang w:val="en"/>
              </w:rPr>
            </w:pPr>
            <w:r w:rsidRPr="00132AE1">
              <w:rPr>
                <w:b/>
                <w:lang w:val="en"/>
              </w:rPr>
              <w:t>Faculty: Physical Education and Art</w:t>
            </w:r>
          </w:p>
          <w:p w14:paraId="0DCBA49E" w14:textId="77777777" w:rsidR="00132AE1" w:rsidRPr="00132AE1" w:rsidRDefault="00132AE1" w:rsidP="00132AE1">
            <w:pPr>
              <w:rPr>
                <w:b/>
                <w:lang w:val="en"/>
              </w:rPr>
            </w:pPr>
            <w:r w:rsidRPr="00132AE1">
              <w:rPr>
                <w:b/>
                <w:lang w:val="en"/>
              </w:rPr>
              <w:t>Educational program: "Physical Education and Sports"</w:t>
            </w:r>
          </w:p>
          <w:p w14:paraId="5876F2DA" w14:textId="77777777" w:rsidR="00132AE1" w:rsidRPr="00132AE1" w:rsidRDefault="00132AE1" w:rsidP="00132AE1">
            <w:pPr>
              <w:rPr>
                <w:lang w:val="kk-KZ"/>
              </w:rPr>
            </w:pPr>
            <w:r w:rsidRPr="00132AE1">
              <w:rPr>
                <w:b/>
                <w:lang w:val="en"/>
              </w:rPr>
              <w:t>Form of study: Full-time</w:t>
            </w:r>
          </w:p>
        </w:tc>
      </w:tr>
      <w:tr w:rsidR="00132AE1" w:rsidRPr="00294E13" w14:paraId="7273F78B" w14:textId="77777777" w:rsidTr="00132AE1">
        <w:tc>
          <w:tcPr>
            <w:tcW w:w="305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B705B4" w14:textId="77777777" w:rsidR="00132AE1" w:rsidRPr="00132AE1" w:rsidRDefault="00132AE1" w:rsidP="00132AE1">
            <w:pPr>
              <w:rPr>
                <w:b/>
                <w:bCs/>
                <w:u w:val="single"/>
                <w:lang w:val="kk-KZ"/>
              </w:rPr>
            </w:pPr>
            <w:r w:rsidRPr="00132AE1">
              <w:rPr>
                <w:b/>
                <w:bCs/>
                <w:u w:val="single"/>
              </w:rPr>
              <w:t>ADDITIONAL EDUCATION TRAINING AND COURSES</w:t>
            </w:r>
          </w:p>
          <w:p w14:paraId="7B628E7F" w14:textId="77777777" w:rsidR="00132AE1" w:rsidRPr="00132AE1" w:rsidRDefault="00132AE1" w:rsidP="00132AE1"/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F01A29D" w14:textId="77777777" w:rsidR="00132AE1" w:rsidRPr="00132AE1" w:rsidRDefault="00132AE1" w:rsidP="00132AE1">
            <w:pPr>
              <w:rPr>
                <w:bCs/>
                <w:lang w:val="kk-KZ"/>
              </w:rPr>
            </w:pPr>
            <w:r w:rsidRPr="00132AE1">
              <w:rPr>
                <w:bCs/>
                <w:lang w:val="kk-KZ"/>
              </w:rPr>
              <w:t>Professional skills of a football player</w:t>
            </w:r>
          </w:p>
          <w:p w14:paraId="4CC819E8" w14:textId="77777777" w:rsidR="00132AE1" w:rsidRPr="00132AE1" w:rsidRDefault="00132AE1" w:rsidP="00132AE1">
            <w:pPr>
              <w:rPr>
                <w:bCs/>
                <w:lang w:val="kk-KZ"/>
              </w:rPr>
            </w:pPr>
            <w:r w:rsidRPr="00132AE1">
              <w:rPr>
                <w:bCs/>
                <w:lang w:val="kk-KZ"/>
              </w:rPr>
              <w:t>Accurate ball passing</w:t>
            </w:r>
          </w:p>
          <w:p w14:paraId="3396ADF4" w14:textId="77777777" w:rsidR="00132AE1" w:rsidRPr="00132AE1" w:rsidRDefault="00132AE1" w:rsidP="00132AE1">
            <w:pPr>
              <w:rPr>
                <w:bCs/>
                <w:lang w:val="kk-KZ"/>
              </w:rPr>
            </w:pPr>
            <w:r w:rsidRPr="00132AE1">
              <w:rPr>
                <w:bCs/>
                <w:lang w:val="kk-KZ"/>
              </w:rPr>
              <w:t>Ball selection opponent's circle</w:t>
            </w:r>
          </w:p>
          <w:p w14:paraId="369C26DC" w14:textId="77777777" w:rsidR="00132AE1" w:rsidRPr="00132AE1" w:rsidRDefault="00132AE1" w:rsidP="00132AE1">
            <w:pPr>
              <w:rPr>
                <w:bCs/>
                <w:lang w:val="kk-KZ"/>
              </w:rPr>
            </w:pPr>
            <w:r w:rsidRPr="00132AE1">
              <w:rPr>
                <w:bCs/>
                <w:lang w:val="kk-KZ"/>
              </w:rPr>
              <w:t>Long punches long passes</w:t>
            </w:r>
          </w:p>
          <w:p w14:paraId="1F8B88C3" w14:textId="77777777" w:rsidR="00132AE1" w:rsidRPr="00132AE1" w:rsidRDefault="00132AE1" w:rsidP="00132AE1">
            <w:pPr>
              <w:rPr>
                <w:bCs/>
                <w:lang w:val="kk-KZ"/>
              </w:rPr>
            </w:pPr>
            <w:r w:rsidRPr="00132AE1">
              <w:rPr>
                <w:bCs/>
                <w:lang w:val="kk-KZ"/>
              </w:rPr>
              <w:t>Dribbling, Help</w:t>
            </w:r>
          </w:p>
          <w:p w14:paraId="470A5537" w14:textId="77777777" w:rsidR="00132AE1" w:rsidRPr="00132AE1" w:rsidRDefault="00132AE1" w:rsidP="00132AE1">
            <w:pPr>
              <w:rPr>
                <w:bCs/>
                <w:lang w:val="kk-KZ"/>
              </w:rPr>
            </w:pPr>
            <w:r w:rsidRPr="00132AE1">
              <w:rPr>
                <w:bCs/>
                <w:lang w:val="kk-KZ"/>
              </w:rPr>
              <w:lastRenderedPageBreak/>
              <w:t>The realization of the moments of fighting in the air</w:t>
            </w:r>
          </w:p>
        </w:tc>
      </w:tr>
      <w:tr w:rsidR="00132AE1" w:rsidRPr="00294E13" w14:paraId="0AAB09A6" w14:textId="77777777" w:rsidTr="00132AE1"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5EC8428" w14:textId="77777777" w:rsidR="00132AE1" w:rsidRPr="00132AE1" w:rsidRDefault="00132AE1" w:rsidP="00132AE1">
            <w:pPr>
              <w:rPr>
                <w:lang w:val="en-US"/>
              </w:rPr>
            </w:pPr>
            <w:r w:rsidRPr="00132AE1">
              <w:rPr>
                <w:b/>
                <w:bCs/>
                <w:u w:val="single"/>
              </w:rPr>
              <w:lastRenderedPageBreak/>
              <w:t>PROFESSIONAL SKILLS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D96EBB1" w14:textId="77777777" w:rsidR="00132AE1" w:rsidRPr="00132AE1" w:rsidRDefault="00132AE1" w:rsidP="00132AE1">
            <w:pPr>
              <w:numPr>
                <w:ilvl w:val="0"/>
                <w:numId w:val="24"/>
              </w:numPr>
              <w:rPr>
                <w:lang w:val="en"/>
              </w:rPr>
            </w:pPr>
            <w:r w:rsidRPr="00132AE1">
              <w:rPr>
                <w:lang w:val="en"/>
              </w:rPr>
              <w:t xml:space="preserve"> Marketing knowledge.</w:t>
            </w:r>
          </w:p>
          <w:p w14:paraId="61DCB420" w14:textId="77777777" w:rsidR="00132AE1" w:rsidRPr="00132AE1" w:rsidRDefault="00132AE1" w:rsidP="00132AE1">
            <w:pPr>
              <w:numPr>
                <w:ilvl w:val="0"/>
                <w:numId w:val="24"/>
              </w:numPr>
              <w:rPr>
                <w:lang w:val="en"/>
              </w:rPr>
            </w:pPr>
            <w:r w:rsidRPr="00132AE1">
              <w:rPr>
                <w:lang w:val="en"/>
              </w:rPr>
              <w:t xml:space="preserve"> Language skills: Kazakh is my native language, Russian is fluent, English is from a dictionary.</w:t>
            </w:r>
          </w:p>
          <w:p w14:paraId="6AF70CC2" w14:textId="77777777" w:rsidR="00132AE1" w:rsidRPr="00132AE1" w:rsidRDefault="00132AE1" w:rsidP="00132AE1">
            <w:pPr>
              <w:numPr>
                <w:ilvl w:val="0"/>
                <w:numId w:val="24"/>
              </w:numPr>
              <w:rPr>
                <w:lang w:val="en"/>
              </w:rPr>
            </w:pPr>
            <w:r w:rsidRPr="00132AE1">
              <w:rPr>
                <w:lang w:val="en"/>
              </w:rPr>
              <w:t xml:space="preserve"> Experienced PC user: MS Word, MS Excel, MS, Power Point. Skills in working with websites and programs for distance learning, such as Padlet, Zoom, Google Classroom.</w:t>
            </w:r>
          </w:p>
          <w:p w14:paraId="22B16637" w14:textId="77777777" w:rsidR="00132AE1" w:rsidRPr="00132AE1" w:rsidRDefault="00132AE1" w:rsidP="00132AE1">
            <w:pPr>
              <w:numPr>
                <w:ilvl w:val="0"/>
                <w:numId w:val="24"/>
              </w:numPr>
              <w:rPr>
                <w:lang w:val="en-US"/>
              </w:rPr>
            </w:pPr>
            <w:r w:rsidRPr="00132AE1">
              <w:rPr>
                <w:lang w:val="en"/>
              </w:rPr>
              <w:t xml:space="preserve"> Implementation of modern teaching methods</w:t>
            </w:r>
          </w:p>
        </w:tc>
      </w:tr>
      <w:tr w:rsidR="00132AE1" w:rsidRPr="00294E13" w14:paraId="1E1DEBAD" w14:textId="77777777" w:rsidTr="00132AE1">
        <w:trPr>
          <w:trHeight w:val="758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E9DEB96" w14:textId="77777777" w:rsidR="00132AE1" w:rsidRPr="00132AE1" w:rsidRDefault="00132AE1" w:rsidP="00132AE1">
            <w:pPr>
              <w:rPr>
                <w:lang w:val="en-US"/>
              </w:rPr>
            </w:pPr>
            <w:r w:rsidRPr="00132AE1">
              <w:rPr>
                <w:b/>
                <w:bCs/>
                <w:u w:val="single"/>
              </w:rPr>
              <w:t>PERSONAL QUALITIES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B63C1DD" w14:textId="77777777" w:rsidR="00132AE1" w:rsidRPr="00132AE1" w:rsidRDefault="00132AE1" w:rsidP="00132AE1">
            <w:pPr>
              <w:numPr>
                <w:ilvl w:val="0"/>
                <w:numId w:val="27"/>
              </w:numPr>
            </w:pPr>
            <w:r w:rsidRPr="00132AE1">
              <w:rPr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6D113C76" w14:textId="77777777" w:rsidR="00132AE1" w:rsidRPr="00132AE1" w:rsidRDefault="00132AE1" w:rsidP="00132AE1">
            <w:pPr>
              <w:numPr>
                <w:ilvl w:val="0"/>
                <w:numId w:val="27"/>
              </w:numPr>
            </w:pPr>
            <w:r w:rsidRPr="00132AE1">
              <w:rPr>
                <w:lang w:val="en"/>
              </w:rPr>
              <w:t>Competent written and oral speech</w:t>
            </w:r>
          </w:p>
          <w:p w14:paraId="49495A67" w14:textId="77777777" w:rsidR="00132AE1" w:rsidRPr="00132AE1" w:rsidRDefault="00132AE1" w:rsidP="00132AE1">
            <w:pPr>
              <w:numPr>
                <w:ilvl w:val="0"/>
                <w:numId w:val="27"/>
              </w:numPr>
              <w:rPr>
                <w:lang w:val="en-US"/>
              </w:rPr>
            </w:pPr>
            <w:r w:rsidRPr="00132AE1">
              <w:rPr>
                <w:lang w:val="en"/>
              </w:rPr>
              <w:t>Ability to find a common language with children, to win their trust and interest.</w:t>
            </w:r>
          </w:p>
        </w:tc>
      </w:tr>
      <w:tr w:rsidR="00132AE1" w:rsidRPr="00294E13" w14:paraId="5A7389CA" w14:textId="77777777" w:rsidTr="00132AE1">
        <w:trPr>
          <w:trHeight w:val="1041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CE6FF8B" w14:textId="77777777" w:rsidR="00132AE1" w:rsidRPr="00132AE1" w:rsidRDefault="00132AE1" w:rsidP="00132AE1">
            <w:pPr>
              <w:rPr>
                <w:b/>
                <w:bCs/>
                <w:u w:val="single"/>
                <w:lang w:val="kk-KZ"/>
              </w:rPr>
            </w:pPr>
            <w:r w:rsidRPr="00132AE1">
              <w:rPr>
                <w:b/>
                <w:bCs/>
                <w:u w:val="single"/>
                <w:lang w:val="kk-KZ"/>
              </w:rPr>
              <w:t>ACHIEVEMENTS: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4E68470" w14:textId="77777777" w:rsidR="00132AE1" w:rsidRPr="00132AE1" w:rsidRDefault="00132AE1" w:rsidP="00132AE1">
            <w:pPr>
              <w:numPr>
                <w:ilvl w:val="0"/>
                <w:numId w:val="26"/>
              </w:numPr>
              <w:rPr>
                <w:lang w:val="en"/>
              </w:rPr>
            </w:pPr>
            <w:r w:rsidRPr="00132AE1">
              <w:rPr>
                <w:lang w:val="en"/>
              </w:rPr>
              <w:t>Teaching experience rated as “very good”.</w:t>
            </w:r>
          </w:p>
        </w:tc>
      </w:tr>
      <w:tr w:rsidR="00132AE1" w:rsidRPr="00294E13" w14:paraId="4FD37F2F" w14:textId="77777777" w:rsidTr="00132AE1">
        <w:trPr>
          <w:trHeight w:val="1215"/>
        </w:trPr>
        <w:tc>
          <w:tcPr>
            <w:tcW w:w="305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79E0B4" w14:textId="77777777" w:rsidR="00132AE1" w:rsidRPr="00132AE1" w:rsidRDefault="00132AE1" w:rsidP="00132AE1">
            <w:pPr>
              <w:rPr>
                <w:b/>
                <w:bCs/>
                <w:u w:val="single"/>
                <w:lang w:val="en-US"/>
              </w:rPr>
            </w:pPr>
            <w:r w:rsidRPr="00132AE1">
              <w:rPr>
                <w:b/>
                <w:bCs/>
                <w:u w:val="single"/>
              </w:rPr>
              <w:t xml:space="preserve">ADDITIONAL INFORMATION: </w:t>
            </w:r>
          </w:p>
          <w:p w14:paraId="67AE1675" w14:textId="77777777" w:rsidR="00132AE1" w:rsidRPr="00132AE1" w:rsidRDefault="00132AE1" w:rsidP="00132AE1"/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CA061C5" w14:textId="77777777" w:rsidR="00132AE1" w:rsidRPr="00132AE1" w:rsidRDefault="00132AE1" w:rsidP="00132AE1">
            <w:pPr>
              <w:numPr>
                <w:ilvl w:val="0"/>
                <w:numId w:val="26"/>
              </w:numPr>
              <w:rPr>
                <w:lang w:val="en-US"/>
              </w:rPr>
            </w:pPr>
            <w:r w:rsidRPr="00132AE1">
              <w:rPr>
                <w:b/>
                <w:lang w:val="en-US"/>
              </w:rPr>
              <w:t xml:space="preserve"> Interests: learning other foreign languages, reading books, going to the theater, fitness classes, developing personal sports skills.</w:t>
            </w:r>
          </w:p>
        </w:tc>
      </w:tr>
    </w:tbl>
    <w:p w14:paraId="7FC305E3" w14:textId="77777777" w:rsidR="00132AE1" w:rsidRPr="00132AE1" w:rsidRDefault="00132AE1" w:rsidP="00132AE1">
      <w:pPr>
        <w:rPr>
          <w:lang w:val="en-US"/>
        </w:rPr>
      </w:pPr>
    </w:p>
    <w:p w14:paraId="77C5D12B" w14:textId="77777777" w:rsidR="00132AE1" w:rsidRPr="00132AE1" w:rsidRDefault="00132AE1" w:rsidP="00132AE1">
      <w:pPr>
        <w:rPr>
          <w:lang w:val="en-US"/>
        </w:rPr>
      </w:pPr>
    </w:p>
    <w:p w14:paraId="7AF65AA0" w14:textId="77777777" w:rsidR="00132AE1" w:rsidRPr="00132AE1" w:rsidRDefault="00132AE1" w:rsidP="00132AE1">
      <w:pPr>
        <w:rPr>
          <w:lang w:val="en-US"/>
        </w:rPr>
      </w:pPr>
    </w:p>
    <w:p w14:paraId="57FF9DA4" w14:textId="77777777" w:rsidR="00132AE1" w:rsidRPr="00132AE1" w:rsidRDefault="00132AE1" w:rsidP="00132AE1">
      <w:pPr>
        <w:rPr>
          <w:lang w:val="en-US"/>
        </w:rPr>
      </w:pPr>
    </w:p>
    <w:p w14:paraId="044F7D9D" w14:textId="77777777" w:rsidR="00132AE1" w:rsidRPr="00132AE1" w:rsidRDefault="00132AE1" w:rsidP="00132AE1">
      <w:pPr>
        <w:rPr>
          <w:lang w:val="en-US"/>
        </w:rPr>
      </w:pPr>
    </w:p>
    <w:p w14:paraId="44B0F1E7" w14:textId="20FC8E20" w:rsidR="00132AE1" w:rsidRDefault="00132AE1">
      <w:pPr>
        <w:rPr>
          <w:lang w:val="en-US"/>
        </w:rPr>
      </w:pPr>
    </w:p>
    <w:p w14:paraId="13E528A9" w14:textId="77777777" w:rsidR="00132AE1" w:rsidRDefault="00132AE1">
      <w:pPr>
        <w:spacing w:after="160" w:line="259" w:lineRule="auto"/>
        <w:rPr>
          <w:lang w:val="en-US"/>
        </w:rPr>
      </w:pPr>
      <w:r>
        <w:rPr>
          <w:lang w:val="en-US"/>
        </w:rPr>
        <w:br w:type="page"/>
      </w:r>
    </w:p>
    <w:tbl>
      <w:tblPr>
        <w:tblW w:w="10813" w:type="dxa"/>
        <w:tblInd w:w="-876" w:type="dxa"/>
        <w:tblCellMar>
          <w:right w:w="165" w:type="dxa"/>
        </w:tblCellMar>
        <w:tblLook w:val="04A0" w:firstRow="1" w:lastRow="0" w:firstColumn="1" w:lastColumn="0" w:noHBand="0" w:noVBand="1"/>
      </w:tblPr>
      <w:tblGrid>
        <w:gridCol w:w="3110"/>
        <w:gridCol w:w="933"/>
        <w:gridCol w:w="6770"/>
      </w:tblGrid>
      <w:tr w:rsidR="00132AE1" w:rsidRPr="00132AE1" w14:paraId="57F4B178" w14:textId="77777777" w:rsidTr="00132AE1">
        <w:trPr>
          <w:trHeight w:val="4136"/>
        </w:trPr>
        <w:tc>
          <w:tcPr>
            <w:tcW w:w="311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  <w:hideMark/>
          </w:tcPr>
          <w:p w14:paraId="353339D5" w14:textId="1BD03449" w:rsidR="00132AE1" w:rsidRPr="00132AE1" w:rsidRDefault="00132AE1" w:rsidP="00132AE1">
            <w:r w:rsidRPr="00132AE1">
              <w:rPr>
                <w:noProof/>
                <w:lang w:eastAsia="ru-RU"/>
              </w:rPr>
              <w:lastRenderedPageBreak/>
              <w:drawing>
                <wp:inline distT="0" distB="0" distL="0" distR="0" wp14:anchorId="44B72E42" wp14:editId="2C5E2955">
                  <wp:extent cx="1695450" cy="2095500"/>
                  <wp:effectExtent l="0" t="0" r="0" b="0"/>
                  <wp:docPr id="803598629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209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0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nil"/>
            </w:tcBorders>
            <w:hideMark/>
          </w:tcPr>
          <w:p w14:paraId="093E8037" w14:textId="77777777" w:rsidR="00132AE1" w:rsidRPr="00132AE1" w:rsidRDefault="00132AE1" w:rsidP="00132AE1">
            <w:proofErr w:type="spellStart"/>
            <w:r w:rsidRPr="00132AE1">
              <w:rPr>
                <w:b/>
              </w:rPr>
              <w:t>Мадиқасымұлы</w:t>
            </w:r>
            <w:proofErr w:type="spellEnd"/>
            <w:r w:rsidRPr="00132AE1">
              <w:rPr>
                <w:b/>
              </w:rPr>
              <w:t xml:space="preserve"> </w:t>
            </w:r>
            <w:proofErr w:type="spellStart"/>
            <w:r w:rsidRPr="00132AE1">
              <w:rPr>
                <w:b/>
              </w:rPr>
              <w:t>Мейрамбек</w:t>
            </w:r>
            <w:proofErr w:type="spellEnd"/>
          </w:p>
          <w:p w14:paraId="3DC97DAC" w14:textId="77777777" w:rsidR="00132AE1" w:rsidRPr="00132AE1" w:rsidRDefault="00132AE1" w:rsidP="00132AE1">
            <w:proofErr w:type="spellStart"/>
            <w:r w:rsidRPr="00132AE1">
              <w:rPr>
                <w:b/>
              </w:rPr>
              <w:t>Мұғалім</w:t>
            </w:r>
            <w:proofErr w:type="spellEnd"/>
          </w:p>
          <w:p w14:paraId="75E6F218" w14:textId="77777777" w:rsidR="00132AE1" w:rsidRPr="00132AE1" w:rsidRDefault="00132AE1" w:rsidP="00132AE1">
            <w:proofErr w:type="spellStart"/>
            <w:r w:rsidRPr="00132AE1">
              <w:rPr>
                <w:b/>
              </w:rPr>
              <w:t>Білімі</w:t>
            </w:r>
            <w:proofErr w:type="spellEnd"/>
            <w:r w:rsidRPr="00132AE1">
              <w:rPr>
                <w:b/>
              </w:rPr>
              <w:t xml:space="preserve">: </w:t>
            </w:r>
            <w:proofErr w:type="spellStart"/>
            <w:r w:rsidRPr="00132AE1">
              <w:t>жоғары</w:t>
            </w:r>
            <w:proofErr w:type="spellEnd"/>
          </w:p>
          <w:p w14:paraId="37E26EEB" w14:textId="77777777" w:rsidR="00132AE1" w:rsidRPr="00132AE1" w:rsidRDefault="00132AE1" w:rsidP="00132AE1">
            <w:proofErr w:type="spellStart"/>
            <w:r w:rsidRPr="00132AE1">
              <w:rPr>
                <w:b/>
              </w:rPr>
              <w:t>Туған</w:t>
            </w:r>
            <w:proofErr w:type="spellEnd"/>
            <w:r w:rsidRPr="00132AE1">
              <w:rPr>
                <w:b/>
              </w:rPr>
              <w:t xml:space="preserve"> </w:t>
            </w:r>
            <w:proofErr w:type="spellStart"/>
            <w:r w:rsidRPr="00132AE1">
              <w:rPr>
                <w:b/>
              </w:rPr>
              <w:t>күні</w:t>
            </w:r>
            <w:proofErr w:type="spellEnd"/>
            <w:r w:rsidRPr="00132AE1">
              <w:rPr>
                <w:b/>
              </w:rPr>
              <w:t xml:space="preserve">: </w:t>
            </w:r>
            <w:r w:rsidRPr="00132AE1">
              <w:t>04.12.2004</w:t>
            </w:r>
          </w:p>
          <w:p w14:paraId="04C5EBF1" w14:textId="77777777" w:rsidR="00132AE1" w:rsidRPr="00132AE1" w:rsidRDefault="00132AE1" w:rsidP="00132AE1">
            <w:proofErr w:type="spellStart"/>
            <w:r w:rsidRPr="00132AE1">
              <w:rPr>
                <w:b/>
              </w:rPr>
              <w:t>Қала</w:t>
            </w:r>
            <w:proofErr w:type="spellEnd"/>
            <w:r w:rsidRPr="00132AE1">
              <w:rPr>
                <w:b/>
              </w:rPr>
              <w:t xml:space="preserve">: </w:t>
            </w:r>
            <w:proofErr w:type="spellStart"/>
            <w:r w:rsidRPr="00132AE1">
              <w:t>Талдықорған</w:t>
            </w:r>
            <w:proofErr w:type="spellEnd"/>
          </w:p>
          <w:p w14:paraId="37F9235D" w14:textId="77777777" w:rsidR="00132AE1" w:rsidRPr="00132AE1" w:rsidRDefault="00132AE1" w:rsidP="00132AE1">
            <w:proofErr w:type="spellStart"/>
            <w:r w:rsidRPr="00132AE1">
              <w:rPr>
                <w:b/>
              </w:rPr>
              <w:t>Отбасылық</w:t>
            </w:r>
            <w:proofErr w:type="spellEnd"/>
            <w:r w:rsidRPr="00132AE1">
              <w:rPr>
                <w:b/>
              </w:rPr>
              <w:t xml:space="preserve"> </w:t>
            </w:r>
            <w:proofErr w:type="spellStart"/>
            <w:r w:rsidRPr="00132AE1">
              <w:rPr>
                <w:b/>
              </w:rPr>
              <w:t>жағдайы</w:t>
            </w:r>
            <w:proofErr w:type="spellEnd"/>
            <w:r w:rsidRPr="00132AE1">
              <w:rPr>
                <w:b/>
              </w:rPr>
              <w:t xml:space="preserve">: </w:t>
            </w:r>
            <w:proofErr w:type="spellStart"/>
            <w:r w:rsidRPr="00132AE1">
              <w:t>үйленбеген</w:t>
            </w:r>
            <w:proofErr w:type="spellEnd"/>
          </w:p>
          <w:p w14:paraId="6BCE8412" w14:textId="77777777" w:rsidR="00132AE1" w:rsidRPr="00132AE1" w:rsidRDefault="00132AE1" w:rsidP="00132AE1">
            <w:r w:rsidRPr="00132AE1">
              <w:rPr>
                <w:b/>
              </w:rPr>
              <w:t xml:space="preserve">Телефон: </w:t>
            </w:r>
            <w:r w:rsidRPr="00132AE1">
              <w:t>+77713599104</w:t>
            </w:r>
          </w:p>
          <w:p w14:paraId="6CAD85D8" w14:textId="77777777" w:rsidR="00132AE1" w:rsidRPr="00132AE1" w:rsidRDefault="00132AE1" w:rsidP="00132AE1">
            <w:proofErr w:type="spellStart"/>
            <w:r w:rsidRPr="00132AE1">
              <w:rPr>
                <w:b/>
              </w:rPr>
              <w:t>Электрондық</w:t>
            </w:r>
            <w:proofErr w:type="spellEnd"/>
            <w:r w:rsidRPr="00132AE1">
              <w:rPr>
                <w:b/>
              </w:rPr>
              <w:t xml:space="preserve"> </w:t>
            </w:r>
            <w:proofErr w:type="spellStart"/>
            <w:r w:rsidRPr="00132AE1">
              <w:rPr>
                <w:b/>
              </w:rPr>
              <w:t>поштасы</w:t>
            </w:r>
            <w:proofErr w:type="spellEnd"/>
            <w:r w:rsidRPr="00132AE1">
              <w:rPr>
                <w:b/>
              </w:rPr>
              <w:t xml:space="preserve">: </w:t>
            </w:r>
            <w:proofErr w:type="spellStart"/>
            <w:r w:rsidRPr="00132AE1">
              <w:t>meirambek.madikasymuly</w:t>
            </w:r>
            <w:proofErr w:type="spellEnd"/>
            <w:r w:rsidRPr="00132AE1">
              <w:t xml:space="preserve"> @mail.ru</w:t>
            </w:r>
          </w:p>
        </w:tc>
      </w:tr>
      <w:tr w:rsidR="00132AE1" w:rsidRPr="00132AE1" w14:paraId="382836BB" w14:textId="77777777" w:rsidTr="00132AE1">
        <w:trPr>
          <w:trHeight w:val="1628"/>
        </w:trPr>
        <w:tc>
          <w:tcPr>
            <w:tcW w:w="311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  <w:hideMark/>
          </w:tcPr>
          <w:p w14:paraId="61492820" w14:textId="77777777" w:rsidR="00132AE1" w:rsidRPr="00132AE1" w:rsidRDefault="00132AE1" w:rsidP="00132AE1">
            <w:r w:rsidRPr="00132AE1">
              <w:rPr>
                <w:b/>
                <w:u w:val="single"/>
              </w:rPr>
              <w:t>ЖҰМЫС</w:t>
            </w:r>
          </w:p>
          <w:p w14:paraId="4E95442B" w14:textId="77777777" w:rsidR="00132AE1" w:rsidRPr="00132AE1" w:rsidRDefault="00132AE1" w:rsidP="00132AE1">
            <w:r w:rsidRPr="00132AE1">
              <w:rPr>
                <w:b/>
                <w:u w:val="single"/>
              </w:rPr>
              <w:t>ТƏЖІРИБЕСІ ОҚУ ПРАКТИКАСЫ</w:t>
            </w:r>
          </w:p>
        </w:tc>
        <w:tc>
          <w:tcPr>
            <w:tcW w:w="770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nil"/>
            </w:tcBorders>
            <w:vAlign w:val="center"/>
            <w:hideMark/>
          </w:tcPr>
          <w:p w14:paraId="4F64F8B7" w14:textId="77777777" w:rsidR="00132AE1" w:rsidRPr="00132AE1" w:rsidRDefault="00132AE1" w:rsidP="00132AE1">
            <w:r w:rsidRPr="00132AE1">
              <w:rPr>
                <w:b/>
              </w:rPr>
              <w:t xml:space="preserve">Дене </w:t>
            </w:r>
            <w:proofErr w:type="spellStart"/>
            <w:r w:rsidRPr="00132AE1">
              <w:rPr>
                <w:b/>
              </w:rPr>
              <w:t>шынықтыру</w:t>
            </w:r>
            <w:proofErr w:type="spellEnd"/>
            <w:r w:rsidRPr="00132AE1">
              <w:rPr>
                <w:b/>
              </w:rPr>
              <w:t xml:space="preserve"> </w:t>
            </w:r>
            <w:proofErr w:type="spellStart"/>
            <w:r w:rsidRPr="00132AE1">
              <w:rPr>
                <w:b/>
              </w:rPr>
              <w:t>мұғалімі</w:t>
            </w:r>
            <w:proofErr w:type="spellEnd"/>
          </w:p>
          <w:p w14:paraId="6FA66F2D" w14:textId="77777777" w:rsidR="00132AE1" w:rsidRPr="00132AE1" w:rsidRDefault="00132AE1" w:rsidP="00132AE1">
            <w:r w:rsidRPr="00132AE1">
              <w:t xml:space="preserve">2023 қаңтар-2023 </w:t>
            </w:r>
            <w:proofErr w:type="spellStart"/>
            <w:r w:rsidRPr="00132AE1">
              <w:t>ақпан</w:t>
            </w:r>
            <w:proofErr w:type="spellEnd"/>
          </w:p>
          <w:p w14:paraId="5F04045C" w14:textId="77777777" w:rsidR="00132AE1" w:rsidRPr="00132AE1" w:rsidRDefault="00132AE1" w:rsidP="00132AE1">
            <w:proofErr w:type="spellStart"/>
            <w:r w:rsidRPr="00132AE1">
              <w:t>Жетісу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облысы,Қаратал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ауданы</w:t>
            </w:r>
            <w:proofErr w:type="spellEnd"/>
            <w:r w:rsidRPr="00132AE1">
              <w:t xml:space="preserve">, </w:t>
            </w:r>
            <w:proofErr w:type="spellStart"/>
            <w:r w:rsidRPr="00132AE1">
              <w:t>Қанабек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ауылы</w:t>
            </w:r>
            <w:proofErr w:type="spellEnd"/>
            <w:r w:rsidRPr="00132AE1">
              <w:t xml:space="preserve"> «</w:t>
            </w:r>
            <w:proofErr w:type="spellStart"/>
            <w:r w:rsidRPr="00132AE1">
              <w:t>Қанабек</w:t>
            </w:r>
            <w:proofErr w:type="spellEnd"/>
            <w:r w:rsidRPr="00132AE1">
              <w:t xml:space="preserve"> Байсеитов </w:t>
            </w:r>
            <w:proofErr w:type="spellStart"/>
            <w:r w:rsidRPr="00132AE1">
              <w:t>атындағы</w:t>
            </w:r>
            <w:proofErr w:type="spellEnd"/>
            <w:r w:rsidRPr="00132AE1">
              <w:t xml:space="preserve"> МДШО бар орта </w:t>
            </w:r>
            <w:proofErr w:type="spellStart"/>
            <w:r w:rsidRPr="00132AE1">
              <w:t>мектеп</w:t>
            </w:r>
            <w:proofErr w:type="spellEnd"/>
            <w:r w:rsidRPr="00132AE1">
              <w:t>».</w:t>
            </w:r>
          </w:p>
        </w:tc>
      </w:tr>
      <w:tr w:rsidR="00132AE1" w:rsidRPr="00132AE1" w14:paraId="06FC338F" w14:textId="77777777" w:rsidTr="00132AE1">
        <w:trPr>
          <w:trHeight w:val="2105"/>
        </w:trPr>
        <w:tc>
          <w:tcPr>
            <w:tcW w:w="311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  <w:hideMark/>
          </w:tcPr>
          <w:p w14:paraId="79C880B1" w14:textId="77777777" w:rsidR="00132AE1" w:rsidRPr="00132AE1" w:rsidRDefault="00132AE1" w:rsidP="00132AE1">
            <w:r w:rsidRPr="00132AE1">
              <w:rPr>
                <w:b/>
                <w:u w:val="single"/>
              </w:rPr>
              <w:t>БІЛІМІ</w:t>
            </w:r>
          </w:p>
        </w:tc>
        <w:tc>
          <w:tcPr>
            <w:tcW w:w="770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nil"/>
            </w:tcBorders>
            <w:vAlign w:val="center"/>
            <w:hideMark/>
          </w:tcPr>
          <w:p w14:paraId="1BFE018F" w14:textId="77777777" w:rsidR="00132AE1" w:rsidRPr="00132AE1" w:rsidRDefault="00132AE1" w:rsidP="00132AE1">
            <w:proofErr w:type="spellStart"/>
            <w:r w:rsidRPr="00132AE1">
              <w:rPr>
                <w:b/>
              </w:rPr>
              <w:t>Оқу</w:t>
            </w:r>
            <w:proofErr w:type="spellEnd"/>
            <w:r w:rsidRPr="00132AE1">
              <w:rPr>
                <w:b/>
              </w:rPr>
              <w:t xml:space="preserve"> </w:t>
            </w:r>
            <w:proofErr w:type="spellStart"/>
            <w:r w:rsidRPr="00132AE1">
              <w:rPr>
                <w:b/>
              </w:rPr>
              <w:t>орны</w:t>
            </w:r>
            <w:proofErr w:type="spellEnd"/>
            <w:r w:rsidRPr="00132AE1">
              <w:rPr>
                <w:b/>
              </w:rPr>
              <w:t xml:space="preserve">: </w:t>
            </w:r>
            <w:proofErr w:type="spellStart"/>
            <w:r w:rsidRPr="00132AE1">
              <w:t>Ілияс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Жансүгіров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атындағы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Жетісу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университеті</w:t>
            </w:r>
            <w:proofErr w:type="spellEnd"/>
            <w:r w:rsidRPr="00132AE1">
              <w:t>,</w:t>
            </w:r>
          </w:p>
          <w:p w14:paraId="7A8E9D24" w14:textId="77777777" w:rsidR="00132AE1" w:rsidRPr="00132AE1" w:rsidRDefault="00132AE1" w:rsidP="00132AE1">
            <w:proofErr w:type="spellStart"/>
            <w:r w:rsidRPr="00132AE1">
              <w:t>Талдықорған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қаласы</w:t>
            </w:r>
            <w:proofErr w:type="spellEnd"/>
            <w:r w:rsidRPr="00132AE1">
              <w:t xml:space="preserve"> (2021- 2025.)</w:t>
            </w:r>
          </w:p>
          <w:p w14:paraId="4C2F783F" w14:textId="77777777" w:rsidR="00132AE1" w:rsidRPr="00132AE1" w:rsidRDefault="00132AE1" w:rsidP="00132AE1">
            <w:r w:rsidRPr="00132AE1">
              <w:rPr>
                <w:b/>
              </w:rPr>
              <w:t xml:space="preserve">Факультет: </w:t>
            </w:r>
            <w:r w:rsidRPr="00132AE1">
              <w:t xml:space="preserve">Дене </w:t>
            </w:r>
            <w:proofErr w:type="spellStart"/>
            <w:r w:rsidRPr="00132AE1">
              <w:t>шынықтыру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жəне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өнер</w:t>
            </w:r>
            <w:proofErr w:type="spellEnd"/>
          </w:p>
          <w:p w14:paraId="5424E0A0" w14:textId="77777777" w:rsidR="00132AE1" w:rsidRPr="00132AE1" w:rsidRDefault="00132AE1" w:rsidP="00132AE1">
            <w:proofErr w:type="spellStart"/>
            <w:r w:rsidRPr="00132AE1">
              <w:rPr>
                <w:b/>
              </w:rPr>
              <w:t>Білім</w:t>
            </w:r>
            <w:proofErr w:type="spellEnd"/>
            <w:r w:rsidRPr="00132AE1">
              <w:rPr>
                <w:b/>
              </w:rPr>
              <w:t xml:space="preserve"> </w:t>
            </w:r>
            <w:proofErr w:type="spellStart"/>
            <w:r w:rsidRPr="00132AE1">
              <w:rPr>
                <w:b/>
              </w:rPr>
              <w:t>бері</w:t>
            </w:r>
            <w:proofErr w:type="spellEnd"/>
            <w:r w:rsidRPr="00132AE1">
              <w:rPr>
                <w:b/>
              </w:rPr>
              <w:t xml:space="preserve"> </w:t>
            </w:r>
            <w:proofErr w:type="spellStart"/>
            <w:r w:rsidRPr="00132AE1">
              <w:rPr>
                <w:b/>
              </w:rPr>
              <w:t>бағдарламасы</w:t>
            </w:r>
            <w:proofErr w:type="spellEnd"/>
            <w:r w:rsidRPr="00132AE1">
              <w:rPr>
                <w:b/>
              </w:rPr>
              <w:t xml:space="preserve">: </w:t>
            </w:r>
            <w:r w:rsidRPr="00132AE1">
              <w:t xml:space="preserve">«Дене </w:t>
            </w:r>
            <w:proofErr w:type="spellStart"/>
            <w:r w:rsidRPr="00132AE1">
              <w:t>шынықтыру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жəне</w:t>
            </w:r>
            <w:proofErr w:type="spellEnd"/>
            <w:r w:rsidRPr="00132AE1">
              <w:t xml:space="preserve"> спорт»</w:t>
            </w:r>
          </w:p>
          <w:p w14:paraId="25CA4EDD" w14:textId="77777777" w:rsidR="00132AE1" w:rsidRPr="00132AE1" w:rsidRDefault="00132AE1" w:rsidP="00132AE1">
            <w:proofErr w:type="spellStart"/>
            <w:r w:rsidRPr="00132AE1">
              <w:rPr>
                <w:b/>
              </w:rPr>
              <w:t>Оқу</w:t>
            </w:r>
            <w:proofErr w:type="spellEnd"/>
            <w:r w:rsidRPr="00132AE1">
              <w:rPr>
                <w:b/>
              </w:rPr>
              <w:t xml:space="preserve"> </w:t>
            </w:r>
            <w:proofErr w:type="spellStart"/>
            <w:r w:rsidRPr="00132AE1">
              <w:rPr>
                <w:b/>
              </w:rPr>
              <w:t>формасы</w:t>
            </w:r>
            <w:proofErr w:type="spellEnd"/>
            <w:r w:rsidRPr="00132AE1">
              <w:rPr>
                <w:b/>
              </w:rPr>
              <w:t xml:space="preserve">: </w:t>
            </w:r>
            <w:proofErr w:type="spellStart"/>
            <w:r w:rsidRPr="00132AE1">
              <w:t>ішкі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оқу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формасы</w:t>
            </w:r>
            <w:proofErr w:type="spellEnd"/>
          </w:p>
          <w:p w14:paraId="5D404DF9" w14:textId="77777777" w:rsidR="00132AE1" w:rsidRPr="00132AE1" w:rsidRDefault="00132AE1" w:rsidP="00132AE1">
            <w:proofErr w:type="spellStart"/>
            <w:r w:rsidRPr="00132AE1">
              <w:t>Бүкіл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оқу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уақытындағы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орташа</w:t>
            </w:r>
            <w:proofErr w:type="spellEnd"/>
            <w:r w:rsidRPr="00132AE1">
              <w:t xml:space="preserve"> балл (GPA) 3,2 </w:t>
            </w:r>
            <w:proofErr w:type="spellStart"/>
            <w:r w:rsidRPr="00132AE1">
              <w:t>құрайды</w:t>
            </w:r>
            <w:proofErr w:type="spellEnd"/>
            <w:r w:rsidRPr="00132AE1">
              <w:t>.</w:t>
            </w:r>
          </w:p>
        </w:tc>
      </w:tr>
      <w:tr w:rsidR="00132AE1" w:rsidRPr="00132AE1" w14:paraId="270B2910" w14:textId="77777777" w:rsidTr="00132AE1">
        <w:trPr>
          <w:trHeight w:val="1094"/>
        </w:trPr>
        <w:tc>
          <w:tcPr>
            <w:tcW w:w="311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  <w:vAlign w:val="center"/>
            <w:hideMark/>
          </w:tcPr>
          <w:p w14:paraId="1452B038" w14:textId="77777777" w:rsidR="00132AE1" w:rsidRPr="00132AE1" w:rsidRDefault="00132AE1" w:rsidP="00132AE1">
            <w:r w:rsidRPr="00132AE1">
              <w:rPr>
                <w:b/>
                <w:u w:val="single"/>
              </w:rPr>
              <w:t>ҚОСЫМША БІЛІМІ</w:t>
            </w:r>
          </w:p>
          <w:p w14:paraId="433F21D2" w14:textId="77777777" w:rsidR="00132AE1" w:rsidRPr="00132AE1" w:rsidRDefault="00132AE1" w:rsidP="00132AE1">
            <w:r w:rsidRPr="00132AE1">
              <w:rPr>
                <w:b/>
                <w:u w:val="single"/>
              </w:rPr>
              <w:t>БІЛІКТІЛІГІ</w:t>
            </w:r>
          </w:p>
        </w:tc>
        <w:tc>
          <w:tcPr>
            <w:tcW w:w="9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nil"/>
            </w:tcBorders>
            <w:hideMark/>
          </w:tcPr>
          <w:p w14:paraId="68014815" w14:textId="77777777" w:rsidR="00132AE1" w:rsidRPr="00132AE1" w:rsidRDefault="00132AE1" w:rsidP="00132AE1">
            <w:proofErr w:type="spellStart"/>
            <w:r w:rsidRPr="00132AE1">
              <w:rPr>
                <w:b/>
              </w:rPr>
              <w:t>жоқ</w:t>
            </w:r>
            <w:proofErr w:type="spellEnd"/>
          </w:p>
        </w:tc>
        <w:tc>
          <w:tcPr>
            <w:tcW w:w="6770" w:type="dxa"/>
            <w:tcBorders>
              <w:top w:val="single" w:sz="8" w:space="0" w:color="FFFFFF"/>
              <w:left w:val="nil"/>
              <w:bottom w:val="single" w:sz="8" w:space="0" w:color="FFFFFF"/>
              <w:right w:val="nil"/>
            </w:tcBorders>
          </w:tcPr>
          <w:p w14:paraId="143742D2" w14:textId="77777777" w:rsidR="00132AE1" w:rsidRPr="00132AE1" w:rsidRDefault="00132AE1" w:rsidP="00132AE1"/>
        </w:tc>
      </w:tr>
      <w:tr w:rsidR="00132AE1" w:rsidRPr="00132AE1" w14:paraId="044A4F64" w14:textId="77777777" w:rsidTr="00132AE1">
        <w:trPr>
          <w:trHeight w:val="813"/>
        </w:trPr>
        <w:tc>
          <w:tcPr>
            <w:tcW w:w="3110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AE0"/>
            <w:vAlign w:val="bottom"/>
            <w:hideMark/>
          </w:tcPr>
          <w:p w14:paraId="72331C2F" w14:textId="77777777" w:rsidR="00132AE1" w:rsidRPr="00132AE1" w:rsidRDefault="00132AE1" w:rsidP="00132AE1">
            <w:r w:rsidRPr="00132AE1">
              <w:rPr>
                <w:b/>
                <w:u w:val="single"/>
              </w:rPr>
              <w:t>КƏСІБИ ДАҒДЫЛАРЫ</w:t>
            </w:r>
          </w:p>
        </w:tc>
        <w:tc>
          <w:tcPr>
            <w:tcW w:w="933" w:type="dxa"/>
            <w:tcBorders>
              <w:top w:val="single" w:sz="8" w:space="0" w:color="FFFFFF"/>
              <w:left w:val="single" w:sz="8" w:space="0" w:color="FFFFFF"/>
              <w:bottom w:val="nil"/>
              <w:right w:val="nil"/>
            </w:tcBorders>
            <w:vAlign w:val="bottom"/>
            <w:hideMark/>
          </w:tcPr>
          <w:p w14:paraId="2DCD1AF4" w14:textId="77777777" w:rsidR="00132AE1" w:rsidRPr="00132AE1" w:rsidRDefault="00132AE1" w:rsidP="00132AE1">
            <w:r w:rsidRPr="00132AE1">
              <w:sym w:font="Calibri" w:char="F0B7"/>
            </w:r>
          </w:p>
          <w:p w14:paraId="308FE16D" w14:textId="77777777" w:rsidR="00132AE1" w:rsidRPr="00132AE1" w:rsidRDefault="00132AE1" w:rsidP="00132AE1">
            <w:r w:rsidRPr="00132AE1">
              <w:sym w:font="Calibri" w:char="F0B7"/>
            </w:r>
          </w:p>
        </w:tc>
        <w:tc>
          <w:tcPr>
            <w:tcW w:w="6770" w:type="dxa"/>
            <w:tcBorders>
              <w:top w:val="single" w:sz="8" w:space="0" w:color="FFFFFF"/>
              <w:left w:val="nil"/>
              <w:bottom w:val="nil"/>
              <w:right w:val="nil"/>
            </w:tcBorders>
            <w:vAlign w:val="bottom"/>
            <w:hideMark/>
          </w:tcPr>
          <w:p w14:paraId="1AC7E3D3" w14:textId="77777777" w:rsidR="00132AE1" w:rsidRPr="00132AE1" w:rsidRDefault="00132AE1" w:rsidP="00132AE1">
            <w:proofErr w:type="spellStart"/>
            <w:r w:rsidRPr="00132AE1">
              <w:t>Маркетингті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білу</w:t>
            </w:r>
            <w:proofErr w:type="spellEnd"/>
            <w:r w:rsidRPr="00132AE1">
              <w:t>.</w:t>
            </w:r>
          </w:p>
          <w:p w14:paraId="017BC53C" w14:textId="77777777" w:rsidR="00132AE1" w:rsidRPr="00132AE1" w:rsidRDefault="00132AE1" w:rsidP="00132AE1">
            <w:proofErr w:type="spellStart"/>
            <w:r w:rsidRPr="00132AE1">
              <w:t>Тілді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білу</w:t>
            </w:r>
            <w:proofErr w:type="spellEnd"/>
            <w:r w:rsidRPr="00132AE1">
              <w:t xml:space="preserve">: </w:t>
            </w:r>
            <w:proofErr w:type="spellStart"/>
            <w:r w:rsidRPr="00132AE1">
              <w:t>қазақша</w:t>
            </w:r>
            <w:proofErr w:type="spellEnd"/>
            <w:r w:rsidRPr="00132AE1">
              <w:t xml:space="preserve">- </w:t>
            </w:r>
            <w:proofErr w:type="spellStart"/>
            <w:r w:rsidRPr="00132AE1">
              <w:t>ана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тілім</w:t>
            </w:r>
            <w:proofErr w:type="spellEnd"/>
            <w:r w:rsidRPr="00132AE1">
              <w:t xml:space="preserve">, </w:t>
            </w:r>
            <w:proofErr w:type="spellStart"/>
            <w:r w:rsidRPr="00132AE1">
              <w:t>орысша</w:t>
            </w:r>
            <w:proofErr w:type="spellEnd"/>
            <w:r w:rsidRPr="00132AE1">
              <w:t xml:space="preserve">- </w:t>
            </w:r>
            <w:proofErr w:type="spellStart"/>
            <w:r w:rsidRPr="00132AE1">
              <w:t>еркін</w:t>
            </w:r>
            <w:proofErr w:type="spellEnd"/>
          </w:p>
        </w:tc>
      </w:tr>
      <w:tr w:rsidR="00132AE1" w:rsidRPr="00294E13" w14:paraId="1DA55B15" w14:textId="77777777" w:rsidTr="00132AE1">
        <w:trPr>
          <w:trHeight w:val="1117"/>
        </w:trPr>
        <w:tc>
          <w:tcPr>
            <w:tcW w:w="3110" w:type="dxa"/>
            <w:tcBorders>
              <w:top w:val="nil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AE0"/>
          </w:tcPr>
          <w:p w14:paraId="31D45279" w14:textId="77777777" w:rsidR="00132AE1" w:rsidRPr="00132AE1" w:rsidRDefault="00132AE1" w:rsidP="00132AE1"/>
        </w:tc>
        <w:tc>
          <w:tcPr>
            <w:tcW w:w="933" w:type="dxa"/>
            <w:tcBorders>
              <w:top w:val="nil"/>
              <w:left w:val="single" w:sz="8" w:space="0" w:color="FFFFFF"/>
              <w:bottom w:val="nil"/>
              <w:right w:val="nil"/>
            </w:tcBorders>
            <w:hideMark/>
          </w:tcPr>
          <w:p w14:paraId="396CB233" w14:textId="77777777" w:rsidR="00132AE1" w:rsidRPr="00132AE1" w:rsidRDefault="00132AE1" w:rsidP="00132AE1">
            <w:r w:rsidRPr="00132AE1">
              <w:sym w:font="Calibri" w:char="F0B7"/>
            </w:r>
          </w:p>
        </w:tc>
        <w:tc>
          <w:tcPr>
            <w:tcW w:w="6770" w:type="dxa"/>
            <w:hideMark/>
          </w:tcPr>
          <w:p w14:paraId="19FD1899" w14:textId="77777777" w:rsidR="00132AE1" w:rsidRPr="00294E13" w:rsidRDefault="00132AE1" w:rsidP="00132AE1">
            <w:pPr>
              <w:rPr>
                <w:lang w:val="en-US"/>
              </w:rPr>
            </w:pPr>
            <w:proofErr w:type="spellStart"/>
            <w:r w:rsidRPr="00132AE1">
              <w:t>Сенімді</w:t>
            </w:r>
            <w:proofErr w:type="spellEnd"/>
            <w:r w:rsidRPr="00294E13">
              <w:rPr>
                <w:lang w:val="en-US"/>
              </w:rPr>
              <w:t xml:space="preserve"> </w:t>
            </w:r>
            <w:r w:rsidRPr="00132AE1">
              <w:t>ДК</w:t>
            </w:r>
            <w:r w:rsidRPr="00294E13">
              <w:rPr>
                <w:lang w:val="en-US"/>
              </w:rPr>
              <w:t xml:space="preserve"> </w:t>
            </w:r>
            <w:proofErr w:type="spellStart"/>
            <w:r w:rsidRPr="00132AE1">
              <w:t>пайдаланушысы</w:t>
            </w:r>
            <w:proofErr w:type="spellEnd"/>
            <w:r w:rsidRPr="00294E13">
              <w:rPr>
                <w:lang w:val="en-US"/>
              </w:rPr>
              <w:t xml:space="preserve">: MS Word, MS Excel, MS, Power Point. Padlet, Zoom, Google Classroom </w:t>
            </w:r>
            <w:proofErr w:type="spellStart"/>
            <w:r w:rsidRPr="00132AE1">
              <w:t>сияқты</w:t>
            </w:r>
            <w:proofErr w:type="spellEnd"/>
            <w:r w:rsidRPr="00294E13">
              <w:rPr>
                <w:lang w:val="en-US"/>
              </w:rPr>
              <w:t xml:space="preserve"> </w:t>
            </w:r>
            <w:proofErr w:type="spellStart"/>
            <w:r w:rsidRPr="00132AE1">
              <w:t>қашықтықтан</w:t>
            </w:r>
            <w:proofErr w:type="spellEnd"/>
            <w:r w:rsidRPr="00294E13">
              <w:rPr>
                <w:lang w:val="en-US"/>
              </w:rPr>
              <w:t xml:space="preserve"> </w:t>
            </w:r>
            <w:proofErr w:type="spellStart"/>
            <w:r w:rsidRPr="00132AE1">
              <w:t>оқытуға</w:t>
            </w:r>
            <w:proofErr w:type="spellEnd"/>
            <w:r w:rsidRPr="00294E13">
              <w:rPr>
                <w:lang w:val="en-US"/>
              </w:rPr>
              <w:t xml:space="preserve"> </w:t>
            </w:r>
            <w:proofErr w:type="spellStart"/>
            <w:r w:rsidRPr="00132AE1">
              <w:t>арналған</w:t>
            </w:r>
            <w:proofErr w:type="spellEnd"/>
            <w:r w:rsidRPr="00294E13">
              <w:rPr>
                <w:lang w:val="en-US"/>
              </w:rPr>
              <w:t xml:space="preserve"> </w:t>
            </w:r>
            <w:proofErr w:type="spellStart"/>
            <w:r w:rsidRPr="00132AE1">
              <w:t>сайттармен</w:t>
            </w:r>
            <w:proofErr w:type="spellEnd"/>
            <w:r w:rsidRPr="00294E13">
              <w:rPr>
                <w:lang w:val="en-US"/>
              </w:rPr>
              <w:t xml:space="preserve"> </w:t>
            </w:r>
            <w:r w:rsidRPr="00132AE1">
              <w:t>ж</w:t>
            </w:r>
            <w:r w:rsidRPr="00294E13">
              <w:rPr>
                <w:lang w:val="en-US"/>
              </w:rPr>
              <w:t>ə</w:t>
            </w:r>
            <w:r w:rsidRPr="00132AE1">
              <w:t>не</w:t>
            </w:r>
            <w:r w:rsidRPr="00294E13">
              <w:rPr>
                <w:lang w:val="en-US"/>
              </w:rPr>
              <w:t xml:space="preserve"> </w:t>
            </w:r>
            <w:proofErr w:type="spellStart"/>
            <w:r w:rsidRPr="00132AE1">
              <w:t>бағдарламалармен</w:t>
            </w:r>
            <w:proofErr w:type="spellEnd"/>
            <w:r w:rsidRPr="00294E13">
              <w:rPr>
                <w:lang w:val="en-US"/>
              </w:rPr>
              <w:t xml:space="preserve"> </w:t>
            </w:r>
            <w:proofErr w:type="spellStart"/>
            <w:r w:rsidRPr="00132AE1">
              <w:t>жұмыс</w:t>
            </w:r>
            <w:proofErr w:type="spellEnd"/>
            <w:r w:rsidRPr="00294E13">
              <w:rPr>
                <w:lang w:val="en-US"/>
              </w:rPr>
              <w:t xml:space="preserve"> </w:t>
            </w:r>
            <w:proofErr w:type="spellStart"/>
            <w:r w:rsidRPr="00132AE1">
              <w:t>істеу</w:t>
            </w:r>
            <w:proofErr w:type="spellEnd"/>
            <w:r w:rsidRPr="00294E13">
              <w:rPr>
                <w:lang w:val="en-US"/>
              </w:rPr>
              <w:t xml:space="preserve"> </w:t>
            </w:r>
            <w:proofErr w:type="spellStart"/>
            <w:r w:rsidRPr="00132AE1">
              <w:t>дағдылары</w:t>
            </w:r>
            <w:proofErr w:type="spellEnd"/>
            <w:r w:rsidRPr="00294E13">
              <w:rPr>
                <w:lang w:val="en-US"/>
              </w:rPr>
              <w:t>.</w:t>
            </w:r>
          </w:p>
        </w:tc>
      </w:tr>
      <w:tr w:rsidR="00132AE1" w:rsidRPr="00132AE1" w14:paraId="1F7DC3E9" w14:textId="77777777" w:rsidTr="00132AE1">
        <w:trPr>
          <w:trHeight w:val="837"/>
        </w:trPr>
        <w:tc>
          <w:tcPr>
            <w:tcW w:w="311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</w:tcPr>
          <w:p w14:paraId="6BA402A0" w14:textId="77777777" w:rsidR="00132AE1" w:rsidRPr="00294E13" w:rsidRDefault="00132AE1" w:rsidP="00132AE1">
            <w:pPr>
              <w:rPr>
                <w:lang w:val="en-US"/>
              </w:rPr>
            </w:pPr>
          </w:p>
        </w:tc>
        <w:tc>
          <w:tcPr>
            <w:tcW w:w="933" w:type="dxa"/>
            <w:tcBorders>
              <w:top w:val="nil"/>
              <w:left w:val="single" w:sz="8" w:space="0" w:color="FFFFFF"/>
              <w:bottom w:val="single" w:sz="8" w:space="0" w:color="FFFFFF"/>
              <w:right w:val="nil"/>
            </w:tcBorders>
            <w:hideMark/>
          </w:tcPr>
          <w:p w14:paraId="0E05B7B4" w14:textId="77777777" w:rsidR="00132AE1" w:rsidRPr="00132AE1" w:rsidRDefault="00132AE1" w:rsidP="00132AE1">
            <w:r w:rsidRPr="00132AE1">
              <w:sym w:font="Calibri" w:char="F0B7"/>
            </w:r>
          </w:p>
        </w:tc>
        <w:tc>
          <w:tcPr>
            <w:tcW w:w="6770" w:type="dxa"/>
            <w:tcBorders>
              <w:top w:val="nil"/>
              <w:left w:val="nil"/>
              <w:bottom w:val="single" w:sz="8" w:space="0" w:color="FFFFFF"/>
              <w:right w:val="nil"/>
            </w:tcBorders>
            <w:hideMark/>
          </w:tcPr>
          <w:p w14:paraId="0C65265F" w14:textId="77777777" w:rsidR="00132AE1" w:rsidRPr="00132AE1" w:rsidRDefault="00132AE1" w:rsidP="00132AE1">
            <w:proofErr w:type="spellStart"/>
            <w:r w:rsidRPr="00132AE1">
              <w:t>Оқытудың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қазіргі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заманғы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əдістерін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енгізу</w:t>
            </w:r>
            <w:proofErr w:type="spellEnd"/>
          </w:p>
        </w:tc>
      </w:tr>
      <w:tr w:rsidR="00132AE1" w:rsidRPr="00132AE1" w14:paraId="6F2FAB66" w14:textId="77777777" w:rsidTr="00132AE1">
        <w:trPr>
          <w:trHeight w:val="854"/>
        </w:trPr>
        <w:tc>
          <w:tcPr>
            <w:tcW w:w="3110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AE0"/>
            <w:hideMark/>
          </w:tcPr>
          <w:p w14:paraId="36D17A5E" w14:textId="77777777" w:rsidR="00132AE1" w:rsidRPr="00132AE1" w:rsidRDefault="00132AE1" w:rsidP="00132AE1">
            <w:r w:rsidRPr="00132AE1">
              <w:rPr>
                <w:b/>
                <w:u w:val="single"/>
              </w:rPr>
              <w:t>ЖЕКЕ ҚАСИЕТТЕРІ</w:t>
            </w:r>
          </w:p>
        </w:tc>
        <w:tc>
          <w:tcPr>
            <w:tcW w:w="933" w:type="dxa"/>
            <w:tcBorders>
              <w:top w:val="single" w:sz="8" w:space="0" w:color="FFFFFF"/>
              <w:left w:val="single" w:sz="8" w:space="0" w:color="FFFFFF"/>
              <w:bottom w:val="nil"/>
              <w:right w:val="nil"/>
            </w:tcBorders>
            <w:hideMark/>
          </w:tcPr>
          <w:p w14:paraId="1D502EE2" w14:textId="77777777" w:rsidR="00132AE1" w:rsidRPr="00132AE1" w:rsidRDefault="00132AE1" w:rsidP="00132AE1">
            <w:r w:rsidRPr="00132AE1">
              <w:sym w:font="Calibri" w:char="F0B7"/>
            </w:r>
          </w:p>
        </w:tc>
        <w:tc>
          <w:tcPr>
            <w:tcW w:w="6770" w:type="dxa"/>
            <w:tcBorders>
              <w:top w:val="single" w:sz="8" w:space="0" w:color="FFFFFF"/>
              <w:left w:val="nil"/>
              <w:bottom w:val="nil"/>
              <w:right w:val="nil"/>
            </w:tcBorders>
            <w:vAlign w:val="bottom"/>
            <w:hideMark/>
          </w:tcPr>
          <w:p w14:paraId="28235990" w14:textId="77777777" w:rsidR="00132AE1" w:rsidRPr="00132AE1" w:rsidRDefault="00132AE1" w:rsidP="00132AE1">
            <w:proofErr w:type="spellStart"/>
            <w:r w:rsidRPr="00132AE1">
              <w:t>Жауапкершілікті</w:t>
            </w:r>
            <w:proofErr w:type="spellEnd"/>
            <w:r w:rsidRPr="00132AE1">
              <w:t xml:space="preserve">, </w:t>
            </w:r>
            <w:proofErr w:type="spellStart"/>
            <w:r w:rsidRPr="00132AE1">
              <w:t>жан-жақтылық</w:t>
            </w:r>
            <w:proofErr w:type="spellEnd"/>
            <w:r w:rsidRPr="00132AE1">
              <w:t xml:space="preserve">, </w:t>
            </w:r>
            <w:proofErr w:type="spellStart"/>
            <w:r w:rsidRPr="00132AE1">
              <w:t>ұйымдастырушылық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жəне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басқарушылық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қабілеттері</w:t>
            </w:r>
            <w:proofErr w:type="spellEnd"/>
            <w:r w:rsidRPr="00132AE1">
              <w:t>,</w:t>
            </w:r>
          </w:p>
        </w:tc>
      </w:tr>
      <w:tr w:rsidR="00132AE1" w:rsidRPr="00132AE1" w14:paraId="77530C74" w14:textId="77777777" w:rsidTr="00132AE1">
        <w:trPr>
          <w:trHeight w:val="652"/>
        </w:trPr>
        <w:tc>
          <w:tcPr>
            <w:tcW w:w="3110" w:type="dxa"/>
            <w:tcBorders>
              <w:top w:val="nil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AE0"/>
          </w:tcPr>
          <w:p w14:paraId="12CF49D7" w14:textId="77777777" w:rsidR="00132AE1" w:rsidRPr="00132AE1" w:rsidRDefault="00132AE1" w:rsidP="00132AE1"/>
        </w:tc>
        <w:tc>
          <w:tcPr>
            <w:tcW w:w="933" w:type="dxa"/>
            <w:tcBorders>
              <w:top w:val="nil"/>
              <w:left w:val="single" w:sz="8" w:space="0" w:color="FFFFFF"/>
              <w:bottom w:val="nil"/>
              <w:right w:val="nil"/>
            </w:tcBorders>
            <w:hideMark/>
          </w:tcPr>
          <w:p w14:paraId="3550723B" w14:textId="77777777" w:rsidR="00132AE1" w:rsidRPr="00132AE1" w:rsidRDefault="00132AE1" w:rsidP="00132AE1">
            <w:r w:rsidRPr="00132AE1">
              <w:sym w:font="Calibri" w:char="F0B7"/>
            </w:r>
          </w:p>
        </w:tc>
        <w:tc>
          <w:tcPr>
            <w:tcW w:w="6770" w:type="dxa"/>
            <w:hideMark/>
          </w:tcPr>
          <w:p w14:paraId="6A3B12F4" w14:textId="77777777" w:rsidR="00132AE1" w:rsidRPr="00132AE1" w:rsidRDefault="00132AE1" w:rsidP="00132AE1">
            <w:proofErr w:type="spellStart"/>
            <w:r w:rsidRPr="00132AE1">
              <w:t>Талапшыл</w:t>
            </w:r>
            <w:proofErr w:type="spellEnd"/>
            <w:r w:rsidRPr="00132AE1">
              <w:t xml:space="preserve">, </w:t>
            </w:r>
            <w:proofErr w:type="spellStart"/>
            <w:r w:rsidRPr="00132AE1">
              <w:t>алдына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қойған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міндеттерге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шығармашылық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көзқарас</w:t>
            </w:r>
            <w:proofErr w:type="spellEnd"/>
          </w:p>
        </w:tc>
      </w:tr>
      <w:tr w:rsidR="00132AE1" w:rsidRPr="00132AE1" w14:paraId="65E56E20" w14:textId="77777777" w:rsidTr="00132AE1">
        <w:trPr>
          <w:trHeight w:val="335"/>
        </w:trPr>
        <w:tc>
          <w:tcPr>
            <w:tcW w:w="3110" w:type="dxa"/>
            <w:tcBorders>
              <w:top w:val="nil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AE0"/>
          </w:tcPr>
          <w:p w14:paraId="4811BAF9" w14:textId="77777777" w:rsidR="00132AE1" w:rsidRPr="00132AE1" w:rsidRDefault="00132AE1" w:rsidP="00132AE1"/>
        </w:tc>
        <w:tc>
          <w:tcPr>
            <w:tcW w:w="933" w:type="dxa"/>
            <w:tcBorders>
              <w:top w:val="nil"/>
              <w:left w:val="single" w:sz="8" w:space="0" w:color="FFFFFF"/>
              <w:bottom w:val="nil"/>
              <w:right w:val="nil"/>
            </w:tcBorders>
            <w:hideMark/>
          </w:tcPr>
          <w:p w14:paraId="6B3EAD9C" w14:textId="77777777" w:rsidR="00132AE1" w:rsidRPr="00132AE1" w:rsidRDefault="00132AE1" w:rsidP="00132AE1">
            <w:r w:rsidRPr="00132AE1">
              <w:sym w:font="Calibri" w:char="F0B7"/>
            </w:r>
          </w:p>
        </w:tc>
        <w:tc>
          <w:tcPr>
            <w:tcW w:w="6770" w:type="dxa"/>
            <w:hideMark/>
          </w:tcPr>
          <w:p w14:paraId="5E971AA1" w14:textId="77777777" w:rsidR="00132AE1" w:rsidRPr="00132AE1" w:rsidRDefault="00132AE1" w:rsidP="00132AE1">
            <w:proofErr w:type="spellStart"/>
            <w:r w:rsidRPr="00132AE1">
              <w:t>Сауатты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жазбаша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жəне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ауызша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сөйлеу</w:t>
            </w:r>
            <w:proofErr w:type="spellEnd"/>
          </w:p>
        </w:tc>
      </w:tr>
      <w:tr w:rsidR="00132AE1" w:rsidRPr="00132AE1" w14:paraId="52CBBC22" w14:textId="77777777" w:rsidTr="00132AE1">
        <w:trPr>
          <w:trHeight w:val="575"/>
        </w:trPr>
        <w:tc>
          <w:tcPr>
            <w:tcW w:w="311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</w:tcPr>
          <w:p w14:paraId="2DBEA116" w14:textId="77777777" w:rsidR="00132AE1" w:rsidRPr="00132AE1" w:rsidRDefault="00132AE1" w:rsidP="00132AE1"/>
        </w:tc>
        <w:tc>
          <w:tcPr>
            <w:tcW w:w="933" w:type="dxa"/>
            <w:tcBorders>
              <w:top w:val="nil"/>
              <w:left w:val="single" w:sz="8" w:space="0" w:color="FFFFFF"/>
              <w:bottom w:val="single" w:sz="8" w:space="0" w:color="FFFFFF"/>
              <w:right w:val="nil"/>
            </w:tcBorders>
            <w:hideMark/>
          </w:tcPr>
          <w:p w14:paraId="05368C35" w14:textId="77777777" w:rsidR="00132AE1" w:rsidRPr="00132AE1" w:rsidRDefault="00132AE1" w:rsidP="00132AE1">
            <w:r w:rsidRPr="00132AE1">
              <w:sym w:font="Calibri" w:char="F0B7"/>
            </w:r>
          </w:p>
        </w:tc>
        <w:tc>
          <w:tcPr>
            <w:tcW w:w="6770" w:type="dxa"/>
            <w:tcBorders>
              <w:top w:val="nil"/>
              <w:left w:val="nil"/>
              <w:bottom w:val="single" w:sz="8" w:space="0" w:color="FFFFFF"/>
              <w:right w:val="nil"/>
            </w:tcBorders>
            <w:hideMark/>
          </w:tcPr>
          <w:p w14:paraId="18AD7E1C" w14:textId="77777777" w:rsidR="00132AE1" w:rsidRPr="00132AE1" w:rsidRDefault="00132AE1" w:rsidP="00132AE1">
            <w:proofErr w:type="spellStart"/>
            <w:r w:rsidRPr="00132AE1">
              <w:t>Балалармен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ортақ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тіл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таба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білу</w:t>
            </w:r>
            <w:proofErr w:type="spellEnd"/>
            <w:r w:rsidRPr="00132AE1">
              <w:t>.</w:t>
            </w:r>
          </w:p>
        </w:tc>
      </w:tr>
    </w:tbl>
    <w:p w14:paraId="6CFD3486" w14:textId="77777777" w:rsidR="00132AE1" w:rsidRPr="00132AE1" w:rsidRDefault="00132AE1" w:rsidP="00132AE1"/>
    <w:tbl>
      <w:tblPr>
        <w:tblW w:w="10672" w:type="dxa"/>
        <w:tblInd w:w="-735" w:type="dxa"/>
        <w:tblCellMar>
          <w:top w:w="20" w:type="dxa"/>
          <w:bottom w:w="20" w:type="dxa"/>
          <w:right w:w="218" w:type="dxa"/>
        </w:tblCellMar>
        <w:tblLook w:val="04A0" w:firstRow="1" w:lastRow="0" w:firstColumn="1" w:lastColumn="0" w:noHBand="0" w:noVBand="1"/>
      </w:tblPr>
      <w:tblGrid>
        <w:gridCol w:w="2969"/>
        <w:gridCol w:w="933"/>
        <w:gridCol w:w="6770"/>
      </w:tblGrid>
      <w:tr w:rsidR="00132AE1" w:rsidRPr="00132AE1" w14:paraId="0CF3AEFF" w14:textId="77777777" w:rsidTr="00132AE1">
        <w:trPr>
          <w:trHeight w:val="857"/>
        </w:trPr>
        <w:tc>
          <w:tcPr>
            <w:tcW w:w="2969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AE0"/>
            <w:vAlign w:val="bottom"/>
            <w:hideMark/>
          </w:tcPr>
          <w:p w14:paraId="48D4E028" w14:textId="77777777" w:rsidR="00132AE1" w:rsidRPr="00132AE1" w:rsidRDefault="00132AE1" w:rsidP="00132AE1">
            <w:r w:rsidRPr="00132AE1">
              <w:rPr>
                <w:b/>
                <w:u w:val="single"/>
              </w:rPr>
              <w:t>КƏСІБИ ДАҒДЫЛАРЫ</w:t>
            </w:r>
          </w:p>
        </w:tc>
        <w:tc>
          <w:tcPr>
            <w:tcW w:w="933" w:type="dxa"/>
            <w:tcBorders>
              <w:top w:val="single" w:sz="8" w:space="0" w:color="FFFFFF"/>
              <w:left w:val="single" w:sz="8" w:space="0" w:color="FFFFFF"/>
              <w:bottom w:val="nil"/>
              <w:right w:val="nil"/>
            </w:tcBorders>
            <w:hideMark/>
          </w:tcPr>
          <w:p w14:paraId="29A83287" w14:textId="77777777" w:rsidR="00132AE1" w:rsidRPr="00132AE1" w:rsidRDefault="00132AE1" w:rsidP="00132AE1">
            <w:r w:rsidRPr="00132AE1">
              <w:sym w:font="Calibri" w:char="F0B7"/>
            </w:r>
          </w:p>
        </w:tc>
        <w:tc>
          <w:tcPr>
            <w:tcW w:w="6770" w:type="dxa"/>
            <w:tcBorders>
              <w:top w:val="single" w:sz="8" w:space="0" w:color="FFFFFF"/>
              <w:left w:val="nil"/>
              <w:bottom w:val="nil"/>
              <w:right w:val="nil"/>
            </w:tcBorders>
            <w:vAlign w:val="bottom"/>
            <w:hideMark/>
          </w:tcPr>
          <w:p w14:paraId="34A73046" w14:textId="77777777" w:rsidR="00132AE1" w:rsidRPr="00132AE1" w:rsidRDefault="00132AE1" w:rsidP="00132AE1">
            <w:proofErr w:type="spellStart"/>
            <w:r w:rsidRPr="00132AE1">
              <w:t>Педагогикалық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іс-тəжірибе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өту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кезінде</w:t>
            </w:r>
            <w:proofErr w:type="spellEnd"/>
            <w:r w:rsidRPr="00132AE1">
              <w:t xml:space="preserve"> «</w:t>
            </w:r>
            <w:proofErr w:type="spellStart"/>
            <w:r w:rsidRPr="00132AE1">
              <w:t>өте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жақсы</w:t>
            </w:r>
            <w:proofErr w:type="spellEnd"/>
            <w:r w:rsidRPr="00132AE1">
              <w:t xml:space="preserve">» </w:t>
            </w:r>
            <w:proofErr w:type="spellStart"/>
            <w:r w:rsidRPr="00132AE1">
              <w:t>деген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бағаға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ие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болды</w:t>
            </w:r>
            <w:proofErr w:type="spellEnd"/>
          </w:p>
        </w:tc>
      </w:tr>
      <w:tr w:rsidR="00132AE1" w:rsidRPr="00132AE1" w14:paraId="68190D6B" w14:textId="77777777" w:rsidTr="00132AE1">
        <w:trPr>
          <w:trHeight w:val="899"/>
        </w:trPr>
        <w:tc>
          <w:tcPr>
            <w:tcW w:w="2969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</w:tcPr>
          <w:p w14:paraId="7B8D1DA3" w14:textId="77777777" w:rsidR="00132AE1" w:rsidRPr="00132AE1" w:rsidRDefault="00132AE1" w:rsidP="00132AE1"/>
        </w:tc>
        <w:tc>
          <w:tcPr>
            <w:tcW w:w="933" w:type="dxa"/>
            <w:tcBorders>
              <w:top w:val="nil"/>
              <w:left w:val="single" w:sz="8" w:space="0" w:color="FFFFFF"/>
              <w:bottom w:val="single" w:sz="8" w:space="0" w:color="FFFFFF"/>
              <w:right w:val="nil"/>
            </w:tcBorders>
            <w:hideMark/>
          </w:tcPr>
          <w:p w14:paraId="6FB6EE79" w14:textId="77777777" w:rsidR="00132AE1" w:rsidRPr="00132AE1" w:rsidRDefault="00132AE1" w:rsidP="00132AE1">
            <w:r w:rsidRPr="00132AE1">
              <w:sym w:font="Calibri" w:char="F0B7"/>
            </w:r>
          </w:p>
        </w:tc>
        <w:tc>
          <w:tcPr>
            <w:tcW w:w="6770" w:type="dxa"/>
            <w:tcBorders>
              <w:top w:val="nil"/>
              <w:left w:val="nil"/>
              <w:bottom w:val="single" w:sz="8" w:space="0" w:color="FFFFFF"/>
              <w:right w:val="nil"/>
            </w:tcBorders>
            <w:hideMark/>
          </w:tcPr>
          <w:p w14:paraId="57E78653" w14:textId="77777777" w:rsidR="00132AE1" w:rsidRPr="00132AE1" w:rsidRDefault="00132AE1" w:rsidP="00132AE1">
            <w:proofErr w:type="spellStart"/>
            <w:r w:rsidRPr="00132AE1">
              <w:t>Жазғы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лагерьде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дене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шынықтыру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мұғалімі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ретіндегі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жұмыс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тəжірибесі</w:t>
            </w:r>
            <w:proofErr w:type="spellEnd"/>
          </w:p>
        </w:tc>
      </w:tr>
      <w:tr w:rsidR="00132AE1" w:rsidRPr="00132AE1" w14:paraId="017AD266" w14:textId="77777777" w:rsidTr="00132AE1">
        <w:trPr>
          <w:trHeight w:val="854"/>
        </w:trPr>
        <w:tc>
          <w:tcPr>
            <w:tcW w:w="2969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AE0"/>
            <w:vAlign w:val="bottom"/>
            <w:hideMark/>
          </w:tcPr>
          <w:p w14:paraId="2424B7F6" w14:textId="77777777" w:rsidR="00132AE1" w:rsidRPr="00132AE1" w:rsidRDefault="00132AE1" w:rsidP="00132AE1">
            <w:r w:rsidRPr="00132AE1">
              <w:rPr>
                <w:b/>
                <w:u w:val="single"/>
              </w:rPr>
              <w:t>ҚОСЫМША</w:t>
            </w:r>
          </w:p>
          <w:p w14:paraId="2FB21609" w14:textId="77777777" w:rsidR="00132AE1" w:rsidRPr="00132AE1" w:rsidRDefault="00132AE1" w:rsidP="00132AE1">
            <w:r w:rsidRPr="00132AE1">
              <w:rPr>
                <w:b/>
                <w:u w:val="single"/>
              </w:rPr>
              <w:t>АҚПАРАТ:</w:t>
            </w:r>
          </w:p>
        </w:tc>
        <w:tc>
          <w:tcPr>
            <w:tcW w:w="933" w:type="dxa"/>
            <w:tcBorders>
              <w:top w:val="single" w:sz="8" w:space="0" w:color="FFFFFF"/>
              <w:left w:val="single" w:sz="8" w:space="0" w:color="FFFFFF"/>
              <w:bottom w:val="nil"/>
              <w:right w:val="nil"/>
            </w:tcBorders>
            <w:hideMark/>
          </w:tcPr>
          <w:p w14:paraId="5E041D8D" w14:textId="77777777" w:rsidR="00132AE1" w:rsidRPr="00132AE1" w:rsidRDefault="00132AE1" w:rsidP="00132AE1">
            <w:r w:rsidRPr="00132AE1">
              <w:sym w:font="Calibri" w:char="F0B7"/>
            </w:r>
          </w:p>
        </w:tc>
        <w:tc>
          <w:tcPr>
            <w:tcW w:w="6770" w:type="dxa"/>
            <w:tcBorders>
              <w:top w:val="single" w:sz="8" w:space="0" w:color="FFFFFF"/>
              <w:left w:val="nil"/>
              <w:bottom w:val="nil"/>
              <w:right w:val="nil"/>
            </w:tcBorders>
            <w:vAlign w:val="bottom"/>
            <w:hideMark/>
          </w:tcPr>
          <w:p w14:paraId="5EEE9299" w14:textId="77777777" w:rsidR="00132AE1" w:rsidRPr="00132AE1" w:rsidRDefault="00132AE1" w:rsidP="00132AE1">
            <w:proofErr w:type="spellStart"/>
            <w:r w:rsidRPr="00132AE1">
              <w:t>Құштарлығы</w:t>
            </w:r>
            <w:proofErr w:type="spellEnd"/>
            <w:r w:rsidRPr="00132AE1">
              <w:t xml:space="preserve">: </w:t>
            </w:r>
            <w:proofErr w:type="spellStart"/>
            <w:r w:rsidRPr="00132AE1">
              <w:t>Басқа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шет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тілдерін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үйрену</w:t>
            </w:r>
            <w:proofErr w:type="spellEnd"/>
            <w:r w:rsidRPr="00132AE1">
              <w:t xml:space="preserve">, </w:t>
            </w:r>
            <w:proofErr w:type="spellStart"/>
            <w:r w:rsidRPr="00132AE1">
              <w:t>кітап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оқу</w:t>
            </w:r>
            <w:proofErr w:type="spellEnd"/>
            <w:r w:rsidRPr="00132AE1">
              <w:t xml:space="preserve">, </w:t>
            </w:r>
            <w:proofErr w:type="spellStart"/>
            <w:r w:rsidRPr="00132AE1">
              <w:t>театрларға</w:t>
            </w:r>
            <w:proofErr w:type="spellEnd"/>
            <w:r w:rsidRPr="00132AE1">
              <w:t xml:space="preserve"> бару.</w:t>
            </w:r>
          </w:p>
        </w:tc>
      </w:tr>
      <w:tr w:rsidR="00132AE1" w:rsidRPr="00132AE1" w14:paraId="1B3E77E2" w14:textId="77777777" w:rsidTr="00132AE1">
        <w:trPr>
          <w:trHeight w:val="585"/>
        </w:trPr>
        <w:tc>
          <w:tcPr>
            <w:tcW w:w="2969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</w:tcPr>
          <w:p w14:paraId="5FE64C39" w14:textId="77777777" w:rsidR="00132AE1" w:rsidRPr="00132AE1" w:rsidRDefault="00132AE1" w:rsidP="00132AE1"/>
        </w:tc>
        <w:tc>
          <w:tcPr>
            <w:tcW w:w="933" w:type="dxa"/>
            <w:tcBorders>
              <w:top w:val="nil"/>
              <w:left w:val="single" w:sz="8" w:space="0" w:color="FFFFFF"/>
              <w:bottom w:val="single" w:sz="8" w:space="0" w:color="FFFFFF"/>
              <w:right w:val="nil"/>
            </w:tcBorders>
            <w:hideMark/>
          </w:tcPr>
          <w:p w14:paraId="21071741" w14:textId="77777777" w:rsidR="00132AE1" w:rsidRPr="00132AE1" w:rsidRDefault="00132AE1" w:rsidP="00132AE1">
            <w:r w:rsidRPr="00132AE1">
              <w:sym w:font="Calibri" w:char="F0B7"/>
            </w:r>
          </w:p>
        </w:tc>
        <w:tc>
          <w:tcPr>
            <w:tcW w:w="6770" w:type="dxa"/>
            <w:tcBorders>
              <w:top w:val="nil"/>
              <w:left w:val="nil"/>
              <w:bottom w:val="single" w:sz="8" w:space="0" w:color="FFFFFF"/>
              <w:right w:val="nil"/>
            </w:tcBorders>
            <w:hideMark/>
          </w:tcPr>
          <w:p w14:paraId="2813D0D0" w14:textId="77777777" w:rsidR="00132AE1" w:rsidRPr="00132AE1" w:rsidRDefault="00132AE1" w:rsidP="00132AE1">
            <w:r w:rsidRPr="00132AE1">
              <w:t>....</w:t>
            </w:r>
          </w:p>
        </w:tc>
      </w:tr>
    </w:tbl>
    <w:p w14:paraId="4689D50B" w14:textId="77777777" w:rsidR="00132AE1" w:rsidRPr="00132AE1" w:rsidRDefault="00132AE1" w:rsidP="00132AE1">
      <w:r w:rsidRPr="00132AE1">
        <w:br w:type="page"/>
      </w:r>
    </w:p>
    <w:p w14:paraId="30BEECD3" w14:textId="77777777" w:rsidR="00132AE1" w:rsidRPr="00132AE1" w:rsidRDefault="00132AE1" w:rsidP="00132AE1"/>
    <w:tbl>
      <w:tblPr>
        <w:tblW w:w="10672" w:type="dxa"/>
        <w:tblInd w:w="-735" w:type="dxa"/>
        <w:tblCellMar>
          <w:top w:w="234" w:type="dxa"/>
          <w:left w:w="213" w:type="dxa"/>
          <w:right w:w="34" w:type="dxa"/>
        </w:tblCellMar>
        <w:tblLook w:val="04A0" w:firstRow="1" w:lastRow="0" w:firstColumn="1" w:lastColumn="0" w:noHBand="0" w:noVBand="1"/>
      </w:tblPr>
      <w:tblGrid>
        <w:gridCol w:w="2979"/>
        <w:gridCol w:w="7693"/>
      </w:tblGrid>
      <w:tr w:rsidR="00132AE1" w:rsidRPr="00132AE1" w14:paraId="10C1F455" w14:textId="77777777" w:rsidTr="00132AE1">
        <w:trPr>
          <w:trHeight w:val="4136"/>
        </w:trPr>
        <w:tc>
          <w:tcPr>
            <w:tcW w:w="2979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  <w:hideMark/>
          </w:tcPr>
          <w:p w14:paraId="27902EB9" w14:textId="5012A44D" w:rsidR="00132AE1" w:rsidRPr="00132AE1" w:rsidRDefault="00132AE1" w:rsidP="00132AE1">
            <w:r w:rsidRPr="00132AE1">
              <w:rPr>
                <w:noProof/>
                <w:lang w:eastAsia="ru-RU"/>
              </w:rPr>
              <w:drawing>
                <wp:inline distT="0" distB="0" distL="0" distR="0" wp14:anchorId="42767756" wp14:editId="7B8B5C3A">
                  <wp:extent cx="1695450" cy="2095500"/>
                  <wp:effectExtent l="0" t="0" r="0" b="0"/>
                  <wp:docPr id="836109841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209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nil"/>
            </w:tcBorders>
            <w:hideMark/>
          </w:tcPr>
          <w:p w14:paraId="615D4167" w14:textId="77777777" w:rsidR="00132AE1" w:rsidRPr="00132AE1" w:rsidRDefault="00132AE1" w:rsidP="00132AE1">
            <w:proofErr w:type="spellStart"/>
            <w:r w:rsidRPr="00132AE1">
              <w:rPr>
                <w:b/>
              </w:rPr>
              <w:t>Мадиқасымұлы</w:t>
            </w:r>
            <w:proofErr w:type="spellEnd"/>
            <w:r w:rsidRPr="00132AE1">
              <w:rPr>
                <w:b/>
              </w:rPr>
              <w:t xml:space="preserve"> </w:t>
            </w:r>
            <w:proofErr w:type="spellStart"/>
            <w:r w:rsidRPr="00132AE1">
              <w:rPr>
                <w:b/>
              </w:rPr>
              <w:t>Мейрамбек</w:t>
            </w:r>
            <w:proofErr w:type="spellEnd"/>
          </w:p>
          <w:p w14:paraId="51A2F039" w14:textId="77777777" w:rsidR="00132AE1" w:rsidRPr="00132AE1" w:rsidRDefault="00132AE1" w:rsidP="00132AE1">
            <w:r w:rsidRPr="00132AE1">
              <w:rPr>
                <w:b/>
              </w:rPr>
              <w:t>Учитель</w:t>
            </w:r>
          </w:p>
          <w:p w14:paraId="72E69272" w14:textId="77777777" w:rsidR="00132AE1" w:rsidRPr="00132AE1" w:rsidRDefault="00132AE1" w:rsidP="00132AE1">
            <w:r w:rsidRPr="00132AE1">
              <w:rPr>
                <w:b/>
              </w:rPr>
              <w:t xml:space="preserve">Образование: </w:t>
            </w:r>
            <w:r w:rsidRPr="00132AE1">
              <w:t>высшее</w:t>
            </w:r>
          </w:p>
          <w:p w14:paraId="128D1428" w14:textId="77777777" w:rsidR="00132AE1" w:rsidRPr="00132AE1" w:rsidRDefault="00132AE1" w:rsidP="00132AE1">
            <w:r w:rsidRPr="00132AE1">
              <w:rPr>
                <w:b/>
              </w:rPr>
              <w:t xml:space="preserve">Дата рождения: </w:t>
            </w:r>
            <w:r w:rsidRPr="00132AE1">
              <w:t>04.12.2004г.</w:t>
            </w:r>
          </w:p>
          <w:p w14:paraId="494AF602" w14:textId="77777777" w:rsidR="00132AE1" w:rsidRPr="00132AE1" w:rsidRDefault="00132AE1" w:rsidP="00132AE1">
            <w:r w:rsidRPr="00132AE1">
              <w:rPr>
                <w:b/>
              </w:rPr>
              <w:t>Город: Уштобе</w:t>
            </w:r>
          </w:p>
          <w:p w14:paraId="5BCC7C66" w14:textId="77777777" w:rsidR="00132AE1" w:rsidRPr="00132AE1" w:rsidRDefault="00132AE1" w:rsidP="00132AE1">
            <w:r w:rsidRPr="00132AE1">
              <w:rPr>
                <w:b/>
              </w:rPr>
              <w:t xml:space="preserve">Семейное положение: </w:t>
            </w:r>
            <w:r w:rsidRPr="00132AE1">
              <w:t>не женат</w:t>
            </w:r>
          </w:p>
          <w:p w14:paraId="4ECD2E72" w14:textId="77777777" w:rsidR="00132AE1" w:rsidRPr="00132AE1" w:rsidRDefault="00132AE1" w:rsidP="00132AE1">
            <w:r w:rsidRPr="00132AE1">
              <w:rPr>
                <w:b/>
              </w:rPr>
              <w:t xml:space="preserve">Телефон: </w:t>
            </w:r>
            <w:r w:rsidRPr="00132AE1">
              <w:t>+77713599104</w:t>
            </w:r>
          </w:p>
          <w:p w14:paraId="307B99A4" w14:textId="77777777" w:rsidR="00132AE1" w:rsidRPr="00132AE1" w:rsidRDefault="00132AE1" w:rsidP="00132AE1">
            <w:proofErr w:type="spellStart"/>
            <w:r w:rsidRPr="00132AE1">
              <w:rPr>
                <w:b/>
              </w:rPr>
              <w:t>Email</w:t>
            </w:r>
            <w:proofErr w:type="spellEnd"/>
            <w:r w:rsidRPr="00132AE1">
              <w:rPr>
                <w:b/>
              </w:rPr>
              <w:t>: meirambek.madikasymuly</w:t>
            </w:r>
            <w:r w:rsidRPr="00132AE1">
              <w:t>@mail.ru</w:t>
            </w:r>
          </w:p>
        </w:tc>
      </w:tr>
      <w:tr w:rsidR="00132AE1" w:rsidRPr="00132AE1" w14:paraId="166267DD" w14:textId="77777777" w:rsidTr="00132AE1">
        <w:trPr>
          <w:trHeight w:val="2783"/>
        </w:trPr>
        <w:tc>
          <w:tcPr>
            <w:tcW w:w="29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  <w:hideMark/>
          </w:tcPr>
          <w:p w14:paraId="7BC72CDA" w14:textId="77777777" w:rsidR="00132AE1" w:rsidRPr="00132AE1" w:rsidRDefault="00132AE1" w:rsidP="00132AE1">
            <w:r w:rsidRPr="00132AE1">
              <w:rPr>
                <w:b/>
                <w:u w:val="single"/>
              </w:rPr>
              <w:t>ОПЫТ РАБОТЫ</w:t>
            </w:r>
          </w:p>
          <w:p w14:paraId="2310AE71" w14:textId="77777777" w:rsidR="00132AE1" w:rsidRPr="00132AE1" w:rsidRDefault="00132AE1" w:rsidP="00132AE1">
            <w:r w:rsidRPr="00132AE1">
              <w:rPr>
                <w:b/>
                <w:u w:val="single"/>
              </w:rPr>
              <w:t>УЧЕБНАЯ ПРАКТИКА</w:t>
            </w:r>
          </w:p>
        </w:tc>
        <w:tc>
          <w:tcPr>
            <w:tcW w:w="76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nil"/>
            </w:tcBorders>
            <w:hideMark/>
          </w:tcPr>
          <w:p w14:paraId="5200F9A5" w14:textId="77777777" w:rsidR="00132AE1" w:rsidRPr="00132AE1" w:rsidRDefault="00132AE1" w:rsidP="00132AE1">
            <w:r w:rsidRPr="00132AE1">
              <w:rPr>
                <w:b/>
              </w:rPr>
              <w:t>Физкультура</w:t>
            </w:r>
          </w:p>
          <w:p w14:paraId="0A760B8E" w14:textId="77777777" w:rsidR="00132AE1" w:rsidRPr="00132AE1" w:rsidRDefault="00132AE1" w:rsidP="00132AE1">
            <w:r w:rsidRPr="00132AE1">
              <w:t>Январь 2023-февраль 2023</w:t>
            </w:r>
          </w:p>
          <w:p w14:paraId="6DA60D8A" w14:textId="77777777" w:rsidR="00132AE1" w:rsidRPr="00132AE1" w:rsidRDefault="00132AE1" w:rsidP="00132AE1">
            <w:r w:rsidRPr="00132AE1">
              <w:t xml:space="preserve">Жетысуская область, </w:t>
            </w:r>
            <w:proofErr w:type="spellStart"/>
            <w:r w:rsidRPr="00132AE1">
              <w:t>Караталский</w:t>
            </w:r>
            <w:proofErr w:type="spellEnd"/>
            <w:r w:rsidRPr="00132AE1">
              <w:t xml:space="preserve"> район, </w:t>
            </w:r>
            <w:proofErr w:type="spellStart"/>
            <w:r w:rsidRPr="00132AE1">
              <w:t>сғло</w:t>
            </w:r>
            <w:proofErr w:type="spellEnd"/>
            <w:r w:rsidRPr="00132AE1">
              <w:t xml:space="preserve"> </w:t>
            </w:r>
            <w:proofErr w:type="spellStart"/>
            <w:proofErr w:type="gramStart"/>
            <w:r w:rsidRPr="00132AE1">
              <w:t>Канабек</w:t>
            </w:r>
            <w:proofErr w:type="spellEnd"/>
            <w:r w:rsidRPr="00132AE1">
              <w:t xml:space="preserve"> ,</w:t>
            </w:r>
            <w:proofErr w:type="gramEnd"/>
            <w:r w:rsidRPr="00132AE1">
              <w:t xml:space="preserve"> «средняя школа имени </w:t>
            </w:r>
            <w:proofErr w:type="spellStart"/>
            <w:r w:rsidRPr="00132AE1">
              <w:t>Канабек</w:t>
            </w:r>
            <w:proofErr w:type="spellEnd"/>
            <w:r w:rsidRPr="00132AE1">
              <w:t xml:space="preserve"> Байсеитов ».</w:t>
            </w:r>
          </w:p>
        </w:tc>
      </w:tr>
      <w:tr w:rsidR="00132AE1" w:rsidRPr="00132AE1" w14:paraId="17247868" w14:textId="77777777" w:rsidTr="00132AE1">
        <w:trPr>
          <w:trHeight w:val="2700"/>
        </w:trPr>
        <w:tc>
          <w:tcPr>
            <w:tcW w:w="29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  <w:hideMark/>
          </w:tcPr>
          <w:p w14:paraId="58373F28" w14:textId="77777777" w:rsidR="00132AE1" w:rsidRPr="00132AE1" w:rsidRDefault="00132AE1" w:rsidP="00132AE1">
            <w:r w:rsidRPr="00132AE1">
              <w:rPr>
                <w:b/>
                <w:u w:val="single"/>
              </w:rPr>
              <w:t>ОБРАЗОВАНИЕ</w:t>
            </w:r>
          </w:p>
        </w:tc>
        <w:tc>
          <w:tcPr>
            <w:tcW w:w="76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nil"/>
            </w:tcBorders>
            <w:vAlign w:val="center"/>
            <w:hideMark/>
          </w:tcPr>
          <w:p w14:paraId="5A7ED25F" w14:textId="77777777" w:rsidR="00132AE1" w:rsidRPr="00132AE1" w:rsidRDefault="00132AE1" w:rsidP="00132AE1">
            <w:r w:rsidRPr="00132AE1">
              <w:rPr>
                <w:b/>
              </w:rPr>
              <w:t xml:space="preserve">Учебное </w:t>
            </w:r>
            <w:proofErr w:type="spellStart"/>
            <w:proofErr w:type="gramStart"/>
            <w:r w:rsidRPr="00132AE1">
              <w:rPr>
                <w:b/>
              </w:rPr>
              <w:t>заведение:</w:t>
            </w:r>
            <w:r w:rsidRPr="00132AE1">
              <w:t>Жетысуский</w:t>
            </w:r>
            <w:proofErr w:type="spellEnd"/>
            <w:proofErr w:type="gramEnd"/>
            <w:r w:rsidRPr="00132AE1">
              <w:t xml:space="preserve"> университет имени Ильяса</w:t>
            </w:r>
          </w:p>
          <w:p w14:paraId="4E59757B" w14:textId="77777777" w:rsidR="00132AE1" w:rsidRPr="00132AE1" w:rsidRDefault="00132AE1" w:rsidP="00132AE1">
            <w:proofErr w:type="spellStart"/>
            <w:r w:rsidRPr="00132AE1">
              <w:t>Жансугурова</w:t>
            </w:r>
            <w:proofErr w:type="spellEnd"/>
            <w:r w:rsidRPr="00132AE1">
              <w:t>, город Талдыкорган</w:t>
            </w:r>
          </w:p>
          <w:p w14:paraId="58FCC9E5" w14:textId="77777777" w:rsidR="00132AE1" w:rsidRPr="00132AE1" w:rsidRDefault="00132AE1" w:rsidP="00132AE1">
            <w:r w:rsidRPr="00132AE1">
              <w:t>(2021-2025)</w:t>
            </w:r>
          </w:p>
          <w:p w14:paraId="74DA4AB4" w14:textId="77777777" w:rsidR="00132AE1" w:rsidRPr="00132AE1" w:rsidRDefault="00132AE1" w:rsidP="00132AE1">
            <w:r w:rsidRPr="00132AE1">
              <w:rPr>
                <w:b/>
              </w:rPr>
              <w:t xml:space="preserve">Факультет: </w:t>
            </w:r>
            <w:r w:rsidRPr="00132AE1">
              <w:t>Физический культура и искусства</w:t>
            </w:r>
          </w:p>
          <w:p w14:paraId="7570C689" w14:textId="77777777" w:rsidR="00132AE1" w:rsidRPr="00132AE1" w:rsidRDefault="00132AE1" w:rsidP="00132AE1">
            <w:r w:rsidRPr="00132AE1">
              <w:rPr>
                <w:b/>
              </w:rPr>
              <w:t xml:space="preserve">Кафедра </w:t>
            </w:r>
            <w:r w:rsidRPr="00132AE1">
              <w:t>Физический культура и спорт</w:t>
            </w:r>
          </w:p>
          <w:p w14:paraId="027D6C63" w14:textId="77777777" w:rsidR="00132AE1" w:rsidRPr="00132AE1" w:rsidRDefault="00132AE1" w:rsidP="00132AE1">
            <w:r w:rsidRPr="00132AE1">
              <w:rPr>
                <w:b/>
              </w:rPr>
              <w:t>ОП</w:t>
            </w:r>
            <w:r w:rsidRPr="00132AE1">
              <w:t>: «Физрук»</w:t>
            </w:r>
          </w:p>
          <w:p w14:paraId="20B3B3C2" w14:textId="77777777" w:rsidR="00132AE1" w:rsidRPr="00132AE1" w:rsidRDefault="00132AE1" w:rsidP="00132AE1">
            <w:r w:rsidRPr="00132AE1">
              <w:rPr>
                <w:b/>
              </w:rPr>
              <w:t xml:space="preserve">Форма обучения: </w:t>
            </w:r>
            <w:r w:rsidRPr="00132AE1">
              <w:t>очная</w:t>
            </w:r>
          </w:p>
          <w:p w14:paraId="2903F03F" w14:textId="77777777" w:rsidR="00132AE1" w:rsidRPr="00132AE1" w:rsidRDefault="00132AE1" w:rsidP="00132AE1">
            <w:r w:rsidRPr="00132AE1">
              <w:rPr>
                <w:b/>
              </w:rPr>
              <w:t xml:space="preserve">Средний балл (GPA) за всё время обучения </w:t>
            </w:r>
            <w:r w:rsidRPr="00132AE1">
              <w:t>— 3,5.</w:t>
            </w:r>
          </w:p>
        </w:tc>
      </w:tr>
      <w:tr w:rsidR="00132AE1" w:rsidRPr="00132AE1" w14:paraId="2BD18007" w14:textId="77777777" w:rsidTr="00132AE1">
        <w:trPr>
          <w:trHeight w:val="2005"/>
        </w:trPr>
        <w:tc>
          <w:tcPr>
            <w:tcW w:w="29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  <w:hideMark/>
          </w:tcPr>
          <w:p w14:paraId="6D2BE740" w14:textId="77777777" w:rsidR="00132AE1" w:rsidRPr="00132AE1" w:rsidRDefault="00132AE1" w:rsidP="00132AE1">
            <w:r w:rsidRPr="00132AE1">
              <w:rPr>
                <w:b/>
                <w:u w:val="single"/>
              </w:rPr>
              <w:t>ДОПОЛНИТЕЛЬНОЕ</w:t>
            </w:r>
          </w:p>
          <w:p w14:paraId="4853684D" w14:textId="77777777" w:rsidR="00132AE1" w:rsidRPr="00132AE1" w:rsidRDefault="00132AE1" w:rsidP="00132AE1">
            <w:r w:rsidRPr="00132AE1">
              <w:rPr>
                <w:b/>
                <w:u w:val="single"/>
              </w:rPr>
              <w:t>ОБРАЗОВАНИЕ</w:t>
            </w:r>
          </w:p>
          <w:p w14:paraId="42D53B19" w14:textId="77777777" w:rsidR="00132AE1" w:rsidRPr="00132AE1" w:rsidRDefault="00132AE1" w:rsidP="00132AE1">
            <w:r w:rsidRPr="00132AE1">
              <w:rPr>
                <w:b/>
                <w:u w:val="single"/>
              </w:rPr>
              <w:t>ТРЕНИНГИ И</w:t>
            </w:r>
          </w:p>
          <w:p w14:paraId="094901DB" w14:textId="77777777" w:rsidR="00132AE1" w:rsidRPr="00132AE1" w:rsidRDefault="00132AE1" w:rsidP="00132AE1">
            <w:r w:rsidRPr="00132AE1">
              <w:rPr>
                <w:b/>
                <w:u w:val="single"/>
              </w:rPr>
              <w:t>КУРСЫ</w:t>
            </w:r>
          </w:p>
        </w:tc>
        <w:tc>
          <w:tcPr>
            <w:tcW w:w="76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nil"/>
            </w:tcBorders>
            <w:hideMark/>
          </w:tcPr>
          <w:p w14:paraId="50D8E4E2" w14:textId="77777777" w:rsidR="00132AE1" w:rsidRPr="00132AE1" w:rsidRDefault="00132AE1" w:rsidP="00132AE1">
            <w:r w:rsidRPr="00132AE1">
              <w:rPr>
                <w:b/>
              </w:rPr>
              <w:t>нету</w:t>
            </w:r>
          </w:p>
        </w:tc>
      </w:tr>
      <w:tr w:rsidR="00132AE1" w:rsidRPr="00132AE1" w14:paraId="266FC1C9" w14:textId="77777777" w:rsidTr="00132AE1">
        <w:trPr>
          <w:trHeight w:val="2347"/>
        </w:trPr>
        <w:tc>
          <w:tcPr>
            <w:tcW w:w="29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  <w:hideMark/>
          </w:tcPr>
          <w:p w14:paraId="1F2962CA" w14:textId="77777777" w:rsidR="00132AE1" w:rsidRPr="00132AE1" w:rsidRDefault="00132AE1" w:rsidP="00132AE1">
            <w:r w:rsidRPr="00132AE1">
              <w:rPr>
                <w:b/>
                <w:u w:val="single"/>
              </w:rPr>
              <w:lastRenderedPageBreak/>
              <w:t>ПРОФЕССИОНАЛЬ НЫЕ НАВЫКИ</w:t>
            </w:r>
          </w:p>
        </w:tc>
        <w:tc>
          <w:tcPr>
            <w:tcW w:w="76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nil"/>
            </w:tcBorders>
            <w:vAlign w:val="center"/>
            <w:hideMark/>
          </w:tcPr>
          <w:p w14:paraId="11BF957C" w14:textId="77777777" w:rsidR="00132AE1" w:rsidRPr="00132AE1" w:rsidRDefault="00132AE1" w:rsidP="00132AE1">
            <w:pPr>
              <w:numPr>
                <w:ilvl w:val="0"/>
                <w:numId w:val="28"/>
              </w:numPr>
            </w:pPr>
            <w:r w:rsidRPr="00132AE1">
              <w:t>Знание маркетинга.</w:t>
            </w:r>
          </w:p>
          <w:p w14:paraId="7DD66F10" w14:textId="77777777" w:rsidR="00132AE1" w:rsidRPr="00132AE1" w:rsidRDefault="00132AE1" w:rsidP="00132AE1">
            <w:pPr>
              <w:numPr>
                <w:ilvl w:val="0"/>
                <w:numId w:val="28"/>
              </w:numPr>
            </w:pPr>
            <w:r w:rsidRPr="00132AE1">
              <w:rPr>
                <w:b/>
              </w:rPr>
              <w:t xml:space="preserve">Владение языками: </w:t>
            </w:r>
            <w:r w:rsidRPr="00132AE1">
              <w:t xml:space="preserve">русский, казахский языки свободно </w:t>
            </w:r>
            <w:r w:rsidRPr="00132AE1">
              <w:sym w:font="Calibri" w:char="F0B7"/>
            </w:r>
            <w:r w:rsidRPr="00132AE1">
              <w:t xml:space="preserve"> Уверенный пользователь ПК: MS Word, MS Excel, MS, PowerPoint. Навыки работы с сайтами и программами для дистанционного обучения как </w:t>
            </w:r>
            <w:proofErr w:type="spellStart"/>
            <w:r w:rsidRPr="00132AE1">
              <w:t>Padlet</w:t>
            </w:r>
            <w:proofErr w:type="spellEnd"/>
            <w:r w:rsidRPr="00132AE1">
              <w:t xml:space="preserve">, Zoom, Google </w:t>
            </w:r>
            <w:proofErr w:type="spellStart"/>
            <w:r w:rsidRPr="00132AE1">
              <w:t>classroom</w:t>
            </w:r>
            <w:proofErr w:type="spellEnd"/>
            <w:r w:rsidRPr="00132AE1">
              <w:t xml:space="preserve">. </w:t>
            </w:r>
            <w:r w:rsidRPr="00132AE1">
              <w:sym w:font="Calibri" w:char="F0B7"/>
            </w:r>
            <w:r w:rsidRPr="00132AE1">
              <w:t xml:space="preserve"> Внедрение современных методов обучения</w:t>
            </w:r>
          </w:p>
        </w:tc>
      </w:tr>
    </w:tbl>
    <w:p w14:paraId="2869F0FF" w14:textId="77777777" w:rsidR="00132AE1" w:rsidRPr="00132AE1" w:rsidRDefault="00132AE1" w:rsidP="00132AE1"/>
    <w:tbl>
      <w:tblPr>
        <w:tblW w:w="10672" w:type="dxa"/>
        <w:tblInd w:w="-735" w:type="dxa"/>
        <w:tblCellMar>
          <w:right w:w="215" w:type="dxa"/>
        </w:tblCellMar>
        <w:tblLook w:val="04A0" w:firstRow="1" w:lastRow="0" w:firstColumn="1" w:lastColumn="0" w:noHBand="0" w:noVBand="1"/>
      </w:tblPr>
      <w:tblGrid>
        <w:gridCol w:w="2979"/>
        <w:gridCol w:w="933"/>
        <w:gridCol w:w="6760"/>
      </w:tblGrid>
      <w:tr w:rsidR="00132AE1" w:rsidRPr="00132AE1" w14:paraId="5A1DD8C3" w14:textId="77777777" w:rsidTr="00132AE1">
        <w:trPr>
          <w:trHeight w:val="1347"/>
        </w:trPr>
        <w:tc>
          <w:tcPr>
            <w:tcW w:w="2979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AE0"/>
            <w:hideMark/>
          </w:tcPr>
          <w:p w14:paraId="034F2A3A" w14:textId="77777777" w:rsidR="00132AE1" w:rsidRPr="00132AE1" w:rsidRDefault="00132AE1" w:rsidP="00132AE1">
            <w:r w:rsidRPr="00132AE1">
              <w:rPr>
                <w:b/>
                <w:u w:val="single"/>
              </w:rPr>
              <w:t>ЛИЧНЫЕ КАЧЕСТВА</w:t>
            </w:r>
          </w:p>
        </w:tc>
        <w:tc>
          <w:tcPr>
            <w:tcW w:w="933" w:type="dxa"/>
            <w:tcBorders>
              <w:top w:val="single" w:sz="8" w:space="0" w:color="FFFFFF"/>
              <w:left w:val="single" w:sz="8" w:space="0" w:color="FFFFFF"/>
              <w:bottom w:val="nil"/>
              <w:right w:val="nil"/>
            </w:tcBorders>
            <w:hideMark/>
          </w:tcPr>
          <w:p w14:paraId="0F13A068" w14:textId="77777777" w:rsidR="00132AE1" w:rsidRPr="00132AE1" w:rsidRDefault="00132AE1" w:rsidP="00132AE1">
            <w:r w:rsidRPr="00132AE1">
              <w:sym w:font="Calibri" w:char="F0B7"/>
            </w:r>
          </w:p>
        </w:tc>
        <w:tc>
          <w:tcPr>
            <w:tcW w:w="6760" w:type="dxa"/>
            <w:tcBorders>
              <w:top w:val="single" w:sz="8" w:space="0" w:color="FFFFFF"/>
              <w:left w:val="nil"/>
              <w:bottom w:val="nil"/>
              <w:right w:val="nil"/>
            </w:tcBorders>
            <w:vAlign w:val="bottom"/>
            <w:hideMark/>
          </w:tcPr>
          <w:p w14:paraId="7EFD6522" w14:textId="77777777" w:rsidR="00132AE1" w:rsidRPr="00132AE1" w:rsidRDefault="00132AE1" w:rsidP="00132AE1">
            <w:r w:rsidRPr="00132AE1">
              <w:t>Являюсь коммуникабельным, открытым человеком. Люблю общаться и узнавать что-то новое. Творчество неразрывно связано с моей личностью. Стремлюсь к профессиональному росту. Энергична, жизнерадостна, доброжелательна.</w:t>
            </w:r>
          </w:p>
        </w:tc>
      </w:tr>
      <w:tr w:rsidR="00132AE1" w:rsidRPr="00132AE1" w14:paraId="3FA165F1" w14:textId="77777777" w:rsidTr="00132AE1">
        <w:trPr>
          <w:trHeight w:val="293"/>
        </w:trPr>
        <w:tc>
          <w:tcPr>
            <w:tcW w:w="2979" w:type="dxa"/>
            <w:tcBorders>
              <w:top w:val="nil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AE0"/>
          </w:tcPr>
          <w:p w14:paraId="4611A428" w14:textId="77777777" w:rsidR="00132AE1" w:rsidRPr="00132AE1" w:rsidRDefault="00132AE1" w:rsidP="00132AE1"/>
        </w:tc>
        <w:tc>
          <w:tcPr>
            <w:tcW w:w="933" w:type="dxa"/>
            <w:tcBorders>
              <w:top w:val="nil"/>
              <w:left w:val="single" w:sz="8" w:space="0" w:color="FFFFFF"/>
              <w:bottom w:val="nil"/>
              <w:right w:val="nil"/>
            </w:tcBorders>
            <w:hideMark/>
          </w:tcPr>
          <w:p w14:paraId="2DD35AEA" w14:textId="77777777" w:rsidR="00132AE1" w:rsidRPr="00132AE1" w:rsidRDefault="00132AE1" w:rsidP="00132AE1">
            <w:r w:rsidRPr="00132AE1">
              <w:sym w:font="Calibri" w:char="F0B7"/>
            </w:r>
          </w:p>
        </w:tc>
        <w:tc>
          <w:tcPr>
            <w:tcW w:w="6760" w:type="dxa"/>
            <w:hideMark/>
          </w:tcPr>
          <w:p w14:paraId="20538852" w14:textId="77777777" w:rsidR="00132AE1" w:rsidRPr="00132AE1" w:rsidRDefault="00132AE1" w:rsidP="00132AE1">
            <w:r w:rsidRPr="00132AE1">
              <w:t>Грамотная письменная и устная речь</w:t>
            </w:r>
          </w:p>
        </w:tc>
      </w:tr>
      <w:tr w:rsidR="00132AE1" w:rsidRPr="00132AE1" w14:paraId="68FDE988" w14:textId="77777777" w:rsidTr="00132AE1">
        <w:trPr>
          <w:trHeight w:val="1271"/>
        </w:trPr>
        <w:tc>
          <w:tcPr>
            <w:tcW w:w="2979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</w:tcPr>
          <w:p w14:paraId="2DD09236" w14:textId="77777777" w:rsidR="00132AE1" w:rsidRPr="00132AE1" w:rsidRDefault="00132AE1" w:rsidP="00132AE1"/>
        </w:tc>
        <w:tc>
          <w:tcPr>
            <w:tcW w:w="933" w:type="dxa"/>
            <w:tcBorders>
              <w:top w:val="nil"/>
              <w:left w:val="single" w:sz="8" w:space="0" w:color="FFFFFF"/>
              <w:bottom w:val="single" w:sz="8" w:space="0" w:color="FFFFFF"/>
              <w:right w:val="nil"/>
            </w:tcBorders>
            <w:hideMark/>
          </w:tcPr>
          <w:p w14:paraId="3585FC48" w14:textId="77777777" w:rsidR="00132AE1" w:rsidRPr="00132AE1" w:rsidRDefault="00132AE1" w:rsidP="00132AE1">
            <w:r w:rsidRPr="00132AE1">
              <w:sym w:font="Calibri" w:char="F0B7"/>
            </w:r>
          </w:p>
        </w:tc>
        <w:tc>
          <w:tcPr>
            <w:tcW w:w="6760" w:type="dxa"/>
            <w:tcBorders>
              <w:top w:val="nil"/>
              <w:left w:val="nil"/>
              <w:bottom w:val="single" w:sz="8" w:space="0" w:color="FFFFFF"/>
              <w:right w:val="nil"/>
            </w:tcBorders>
            <w:hideMark/>
          </w:tcPr>
          <w:p w14:paraId="702C27C0" w14:textId="77777777" w:rsidR="00132AE1" w:rsidRPr="00132AE1" w:rsidRDefault="00132AE1" w:rsidP="00132AE1">
            <w:r w:rsidRPr="00132AE1">
              <w:t>Умение находить общий язык с детьми, завоевать их доверие и интерес.</w:t>
            </w:r>
          </w:p>
        </w:tc>
      </w:tr>
      <w:tr w:rsidR="00132AE1" w:rsidRPr="00132AE1" w14:paraId="6BEAA81C" w14:textId="77777777" w:rsidTr="00132AE1">
        <w:trPr>
          <w:trHeight w:val="538"/>
        </w:trPr>
        <w:tc>
          <w:tcPr>
            <w:tcW w:w="2979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AE0"/>
            <w:vAlign w:val="bottom"/>
            <w:hideMark/>
          </w:tcPr>
          <w:p w14:paraId="6FF4FF1D" w14:textId="77777777" w:rsidR="00132AE1" w:rsidRPr="00132AE1" w:rsidRDefault="00132AE1" w:rsidP="00132AE1">
            <w:r w:rsidRPr="00132AE1">
              <w:rPr>
                <w:b/>
                <w:u w:val="single"/>
              </w:rPr>
              <w:t>ДОСТИЖЕНИЯ:</w:t>
            </w:r>
          </w:p>
        </w:tc>
        <w:tc>
          <w:tcPr>
            <w:tcW w:w="933" w:type="dxa"/>
            <w:tcBorders>
              <w:top w:val="single" w:sz="8" w:space="0" w:color="FFFFFF"/>
              <w:left w:val="single" w:sz="8" w:space="0" w:color="FFFFFF"/>
              <w:bottom w:val="nil"/>
              <w:right w:val="nil"/>
            </w:tcBorders>
            <w:vAlign w:val="bottom"/>
            <w:hideMark/>
          </w:tcPr>
          <w:p w14:paraId="24EBED47" w14:textId="77777777" w:rsidR="00132AE1" w:rsidRPr="00132AE1" w:rsidRDefault="00132AE1" w:rsidP="00132AE1">
            <w:r w:rsidRPr="00132AE1">
              <w:sym w:font="Calibri" w:char="F0B7"/>
            </w:r>
          </w:p>
        </w:tc>
        <w:tc>
          <w:tcPr>
            <w:tcW w:w="6760" w:type="dxa"/>
            <w:tcBorders>
              <w:top w:val="single" w:sz="8" w:space="0" w:color="FFFFFF"/>
              <w:left w:val="nil"/>
              <w:bottom w:val="nil"/>
              <w:right w:val="nil"/>
            </w:tcBorders>
            <w:vAlign w:val="bottom"/>
            <w:hideMark/>
          </w:tcPr>
          <w:p w14:paraId="09FA8C72" w14:textId="77777777" w:rsidR="00132AE1" w:rsidRPr="00132AE1" w:rsidRDefault="00132AE1" w:rsidP="00132AE1">
            <w:r w:rsidRPr="00132AE1">
              <w:t>При прохождении практики была отмечена оценкой «отлично»</w:t>
            </w:r>
          </w:p>
        </w:tc>
      </w:tr>
      <w:tr w:rsidR="00132AE1" w:rsidRPr="00132AE1" w14:paraId="1D073F99" w14:textId="77777777" w:rsidTr="00132AE1">
        <w:trPr>
          <w:trHeight w:val="943"/>
        </w:trPr>
        <w:tc>
          <w:tcPr>
            <w:tcW w:w="2979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</w:tcPr>
          <w:p w14:paraId="24402AF1" w14:textId="77777777" w:rsidR="00132AE1" w:rsidRPr="00132AE1" w:rsidRDefault="00132AE1" w:rsidP="00132AE1"/>
        </w:tc>
        <w:tc>
          <w:tcPr>
            <w:tcW w:w="933" w:type="dxa"/>
            <w:tcBorders>
              <w:top w:val="nil"/>
              <w:left w:val="single" w:sz="8" w:space="0" w:color="FFFFFF"/>
              <w:bottom w:val="single" w:sz="8" w:space="0" w:color="FFFFFF"/>
              <w:right w:val="nil"/>
            </w:tcBorders>
            <w:hideMark/>
          </w:tcPr>
          <w:p w14:paraId="4CBC2143" w14:textId="77777777" w:rsidR="00132AE1" w:rsidRPr="00132AE1" w:rsidRDefault="00132AE1" w:rsidP="00132AE1">
            <w:r w:rsidRPr="00132AE1">
              <w:sym w:font="Calibri" w:char="F0B7"/>
            </w:r>
          </w:p>
        </w:tc>
        <w:tc>
          <w:tcPr>
            <w:tcW w:w="6760" w:type="dxa"/>
            <w:tcBorders>
              <w:top w:val="nil"/>
              <w:left w:val="nil"/>
              <w:bottom w:val="single" w:sz="8" w:space="0" w:color="FFFFFF"/>
              <w:right w:val="nil"/>
            </w:tcBorders>
            <w:hideMark/>
          </w:tcPr>
          <w:p w14:paraId="6854ECA4" w14:textId="77777777" w:rsidR="00132AE1" w:rsidRPr="00132AE1" w:rsidRDefault="00132AE1" w:rsidP="00132AE1">
            <w:r w:rsidRPr="00132AE1">
              <w:t>Опыт работы учителем физкультура в летнем лагере</w:t>
            </w:r>
          </w:p>
        </w:tc>
      </w:tr>
      <w:tr w:rsidR="00132AE1" w:rsidRPr="00132AE1" w14:paraId="49B03147" w14:textId="77777777" w:rsidTr="00132AE1">
        <w:trPr>
          <w:trHeight w:val="1182"/>
        </w:trPr>
        <w:tc>
          <w:tcPr>
            <w:tcW w:w="2979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AE0"/>
            <w:hideMark/>
          </w:tcPr>
          <w:p w14:paraId="3A1F9943" w14:textId="77777777" w:rsidR="00132AE1" w:rsidRPr="00132AE1" w:rsidRDefault="00132AE1" w:rsidP="00132AE1">
            <w:r w:rsidRPr="00132AE1">
              <w:rPr>
                <w:b/>
                <w:u w:val="single"/>
              </w:rPr>
              <w:t>ДОПОЛНИТЕЛЬНАЯ ИНФОРМАЦИЯ:</w:t>
            </w:r>
          </w:p>
        </w:tc>
        <w:tc>
          <w:tcPr>
            <w:tcW w:w="933" w:type="dxa"/>
            <w:tcBorders>
              <w:top w:val="single" w:sz="8" w:space="0" w:color="FFFFFF"/>
              <w:left w:val="single" w:sz="8" w:space="0" w:color="FFFFFF"/>
              <w:bottom w:val="nil"/>
              <w:right w:val="nil"/>
            </w:tcBorders>
            <w:vAlign w:val="bottom"/>
            <w:hideMark/>
          </w:tcPr>
          <w:p w14:paraId="69478085" w14:textId="77777777" w:rsidR="00132AE1" w:rsidRPr="00132AE1" w:rsidRDefault="00132AE1" w:rsidP="00132AE1">
            <w:r w:rsidRPr="00132AE1">
              <w:sym w:font="Calibri" w:char="F0B7"/>
            </w:r>
          </w:p>
        </w:tc>
        <w:tc>
          <w:tcPr>
            <w:tcW w:w="6760" w:type="dxa"/>
            <w:tcBorders>
              <w:top w:val="single" w:sz="8" w:space="0" w:color="FFFFFF"/>
              <w:left w:val="nil"/>
              <w:bottom w:val="nil"/>
              <w:right w:val="nil"/>
            </w:tcBorders>
            <w:vAlign w:val="bottom"/>
            <w:hideMark/>
          </w:tcPr>
          <w:p w14:paraId="771A5EB5" w14:textId="77777777" w:rsidR="00132AE1" w:rsidRPr="00132AE1" w:rsidRDefault="00132AE1" w:rsidP="00132AE1">
            <w:r w:rsidRPr="00132AE1">
              <w:t>Ваши занятия в свободное время: Изучение других иностранных языков, чтение, поход в театры.</w:t>
            </w:r>
          </w:p>
        </w:tc>
      </w:tr>
      <w:tr w:rsidR="00132AE1" w:rsidRPr="00132AE1" w14:paraId="44671D27" w14:textId="77777777" w:rsidTr="00132AE1">
        <w:trPr>
          <w:trHeight w:val="902"/>
        </w:trPr>
        <w:tc>
          <w:tcPr>
            <w:tcW w:w="2979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</w:tcPr>
          <w:p w14:paraId="075F3D73" w14:textId="77777777" w:rsidR="00132AE1" w:rsidRPr="00132AE1" w:rsidRDefault="00132AE1" w:rsidP="00132AE1"/>
        </w:tc>
        <w:tc>
          <w:tcPr>
            <w:tcW w:w="933" w:type="dxa"/>
            <w:tcBorders>
              <w:top w:val="nil"/>
              <w:left w:val="single" w:sz="8" w:space="0" w:color="FFFFFF"/>
              <w:bottom w:val="single" w:sz="8" w:space="0" w:color="FFFFFF"/>
              <w:right w:val="nil"/>
            </w:tcBorders>
            <w:hideMark/>
          </w:tcPr>
          <w:p w14:paraId="6BC51148" w14:textId="77777777" w:rsidR="00132AE1" w:rsidRPr="00132AE1" w:rsidRDefault="00132AE1" w:rsidP="00132AE1">
            <w:r w:rsidRPr="00132AE1">
              <w:sym w:font="Calibri" w:char="F0B7"/>
            </w:r>
          </w:p>
        </w:tc>
        <w:tc>
          <w:tcPr>
            <w:tcW w:w="6760" w:type="dxa"/>
            <w:tcBorders>
              <w:top w:val="nil"/>
              <w:left w:val="nil"/>
              <w:bottom w:val="single" w:sz="8" w:space="0" w:color="FFFFFF"/>
              <w:right w:val="nil"/>
            </w:tcBorders>
            <w:hideMark/>
          </w:tcPr>
          <w:p w14:paraId="0234F351" w14:textId="77777777" w:rsidR="00132AE1" w:rsidRPr="00132AE1" w:rsidRDefault="00132AE1" w:rsidP="00132AE1">
            <w:r w:rsidRPr="00132AE1">
              <w:t>....</w:t>
            </w:r>
          </w:p>
        </w:tc>
      </w:tr>
    </w:tbl>
    <w:p w14:paraId="42D639E3" w14:textId="77777777" w:rsidR="00132AE1" w:rsidRPr="00132AE1" w:rsidRDefault="00132AE1" w:rsidP="00132AE1">
      <w:r w:rsidRPr="00132AE1">
        <w:br w:type="page"/>
      </w:r>
    </w:p>
    <w:p w14:paraId="2F778658" w14:textId="77777777" w:rsidR="00132AE1" w:rsidRPr="00132AE1" w:rsidRDefault="00132AE1" w:rsidP="00132AE1"/>
    <w:tbl>
      <w:tblPr>
        <w:tblW w:w="10758" w:type="dxa"/>
        <w:tblInd w:w="-802" w:type="dxa"/>
        <w:tblCellMar>
          <w:top w:w="232" w:type="dxa"/>
          <w:left w:w="213" w:type="dxa"/>
          <w:bottom w:w="257" w:type="dxa"/>
          <w:right w:w="110" w:type="dxa"/>
        </w:tblCellMar>
        <w:tblLook w:val="04A0" w:firstRow="1" w:lastRow="0" w:firstColumn="1" w:lastColumn="0" w:noHBand="0" w:noVBand="1"/>
      </w:tblPr>
      <w:tblGrid>
        <w:gridCol w:w="3055"/>
        <w:gridCol w:w="7703"/>
      </w:tblGrid>
      <w:tr w:rsidR="00132AE1" w:rsidRPr="00294E13" w14:paraId="7E6503A7" w14:textId="77777777" w:rsidTr="00132AE1">
        <w:trPr>
          <w:trHeight w:val="4136"/>
        </w:trPr>
        <w:tc>
          <w:tcPr>
            <w:tcW w:w="305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  <w:hideMark/>
          </w:tcPr>
          <w:p w14:paraId="17699F62" w14:textId="1D4E8AC2" w:rsidR="00132AE1" w:rsidRPr="00132AE1" w:rsidRDefault="00132AE1" w:rsidP="00132AE1">
            <w:r w:rsidRPr="00132AE1">
              <w:rPr>
                <w:noProof/>
                <w:lang w:eastAsia="ru-RU"/>
              </w:rPr>
              <w:drawing>
                <wp:inline distT="0" distB="0" distL="0" distR="0" wp14:anchorId="55CD0485" wp14:editId="00774B2B">
                  <wp:extent cx="1695450" cy="2095500"/>
                  <wp:effectExtent l="0" t="0" r="0" b="0"/>
                  <wp:docPr id="1508224398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209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nil"/>
            </w:tcBorders>
            <w:hideMark/>
          </w:tcPr>
          <w:p w14:paraId="4A143C08" w14:textId="77777777" w:rsidR="00132AE1" w:rsidRPr="00294E13" w:rsidRDefault="00132AE1" w:rsidP="00132AE1">
            <w:pPr>
              <w:rPr>
                <w:lang w:val="en-US"/>
              </w:rPr>
            </w:pPr>
            <w:proofErr w:type="spellStart"/>
            <w:r w:rsidRPr="00294E13">
              <w:rPr>
                <w:b/>
                <w:lang w:val="en-US"/>
              </w:rPr>
              <w:t>Madikasymuly</w:t>
            </w:r>
            <w:proofErr w:type="spellEnd"/>
            <w:r w:rsidRPr="00294E13">
              <w:rPr>
                <w:b/>
                <w:lang w:val="en-US"/>
              </w:rPr>
              <w:t xml:space="preserve"> </w:t>
            </w:r>
            <w:proofErr w:type="spellStart"/>
            <w:r w:rsidRPr="00294E13">
              <w:rPr>
                <w:b/>
                <w:lang w:val="en-US"/>
              </w:rPr>
              <w:t>Meirambek</w:t>
            </w:r>
            <w:proofErr w:type="spellEnd"/>
          </w:p>
          <w:p w14:paraId="054FD90D" w14:textId="77777777" w:rsidR="00132AE1" w:rsidRPr="00294E13" w:rsidRDefault="00132AE1" w:rsidP="00132AE1">
            <w:pPr>
              <w:rPr>
                <w:lang w:val="en-US"/>
              </w:rPr>
            </w:pPr>
            <w:r w:rsidRPr="00294E13">
              <w:rPr>
                <w:b/>
                <w:lang w:val="en-US"/>
              </w:rPr>
              <w:t>Teacher</w:t>
            </w:r>
          </w:p>
          <w:p w14:paraId="6346688A" w14:textId="77777777" w:rsidR="00132AE1" w:rsidRPr="00294E13" w:rsidRDefault="00132AE1" w:rsidP="00132AE1">
            <w:pPr>
              <w:rPr>
                <w:lang w:val="en-US"/>
              </w:rPr>
            </w:pPr>
            <w:r w:rsidRPr="00294E13">
              <w:rPr>
                <w:b/>
                <w:lang w:val="en-US"/>
              </w:rPr>
              <w:t xml:space="preserve">Education: </w:t>
            </w:r>
            <w:r w:rsidRPr="00294E13">
              <w:rPr>
                <w:lang w:val="en-US"/>
              </w:rPr>
              <w:t>higher</w:t>
            </w:r>
          </w:p>
          <w:p w14:paraId="1F256567" w14:textId="77777777" w:rsidR="00132AE1" w:rsidRPr="00294E13" w:rsidRDefault="00132AE1" w:rsidP="00132AE1">
            <w:pPr>
              <w:rPr>
                <w:lang w:val="en-US"/>
              </w:rPr>
            </w:pPr>
            <w:r w:rsidRPr="00294E13">
              <w:rPr>
                <w:b/>
                <w:lang w:val="en-US"/>
              </w:rPr>
              <w:t xml:space="preserve">Date of birth: </w:t>
            </w:r>
            <w:r w:rsidRPr="00294E13">
              <w:rPr>
                <w:lang w:val="en-US"/>
              </w:rPr>
              <w:t>04.12.2004</w:t>
            </w:r>
          </w:p>
          <w:p w14:paraId="78AFF023" w14:textId="77777777" w:rsidR="00132AE1" w:rsidRPr="00294E13" w:rsidRDefault="00132AE1" w:rsidP="00132AE1">
            <w:pPr>
              <w:rPr>
                <w:lang w:val="en-US"/>
              </w:rPr>
            </w:pPr>
            <w:r w:rsidRPr="00294E13">
              <w:rPr>
                <w:b/>
                <w:lang w:val="en-US"/>
              </w:rPr>
              <w:t xml:space="preserve">City: </w:t>
            </w:r>
            <w:proofErr w:type="spellStart"/>
            <w:r w:rsidRPr="00294E13">
              <w:rPr>
                <w:lang w:val="en-US"/>
              </w:rPr>
              <w:t>Ushtobe</w:t>
            </w:r>
            <w:proofErr w:type="spellEnd"/>
          </w:p>
          <w:p w14:paraId="109C791C" w14:textId="77777777" w:rsidR="00132AE1" w:rsidRPr="00294E13" w:rsidRDefault="00132AE1" w:rsidP="00132AE1">
            <w:pPr>
              <w:rPr>
                <w:lang w:val="en-US"/>
              </w:rPr>
            </w:pPr>
            <w:r w:rsidRPr="00294E13">
              <w:rPr>
                <w:b/>
                <w:lang w:val="en-US"/>
              </w:rPr>
              <w:t xml:space="preserve">Relationship status: </w:t>
            </w:r>
            <w:r w:rsidRPr="00294E13">
              <w:rPr>
                <w:lang w:val="en-US"/>
              </w:rPr>
              <w:t>single</w:t>
            </w:r>
          </w:p>
          <w:p w14:paraId="5DDEED87" w14:textId="77777777" w:rsidR="00132AE1" w:rsidRPr="00294E13" w:rsidRDefault="00132AE1" w:rsidP="00132AE1">
            <w:pPr>
              <w:rPr>
                <w:lang w:val="en-US"/>
              </w:rPr>
            </w:pPr>
            <w:r w:rsidRPr="00294E13">
              <w:rPr>
                <w:b/>
                <w:lang w:val="en-US"/>
              </w:rPr>
              <w:t xml:space="preserve">Phone: </w:t>
            </w:r>
            <w:r w:rsidRPr="00294E13">
              <w:rPr>
                <w:lang w:val="en-US"/>
              </w:rPr>
              <w:t>+77713599104</w:t>
            </w:r>
          </w:p>
          <w:p w14:paraId="4C4B4363" w14:textId="77777777" w:rsidR="00132AE1" w:rsidRPr="00382762" w:rsidRDefault="00132AE1" w:rsidP="00132AE1">
            <w:pPr>
              <w:rPr>
                <w:lang w:val="en-US"/>
              </w:rPr>
            </w:pPr>
            <w:r w:rsidRPr="00382762">
              <w:rPr>
                <w:b/>
                <w:lang w:val="en-US"/>
              </w:rPr>
              <w:t xml:space="preserve">Email: </w:t>
            </w:r>
            <w:proofErr w:type="spellStart"/>
            <w:proofErr w:type="gramStart"/>
            <w:r w:rsidRPr="00382762">
              <w:rPr>
                <w:lang w:val="en-US"/>
              </w:rPr>
              <w:t>meirambek.madikasymuly</w:t>
            </w:r>
            <w:proofErr w:type="spellEnd"/>
            <w:proofErr w:type="gramEnd"/>
            <w:r w:rsidRPr="00382762">
              <w:rPr>
                <w:lang w:val="en-US"/>
              </w:rPr>
              <w:t xml:space="preserve"> @mail.ru</w:t>
            </w:r>
          </w:p>
        </w:tc>
      </w:tr>
      <w:tr w:rsidR="00132AE1" w:rsidRPr="00294E13" w14:paraId="18D96BD3" w14:textId="77777777" w:rsidTr="00132AE1">
        <w:trPr>
          <w:trHeight w:val="1712"/>
        </w:trPr>
        <w:tc>
          <w:tcPr>
            <w:tcW w:w="30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  <w:vAlign w:val="bottom"/>
            <w:hideMark/>
          </w:tcPr>
          <w:p w14:paraId="044A23F2" w14:textId="77777777" w:rsidR="00132AE1" w:rsidRPr="00132AE1" w:rsidRDefault="00132AE1" w:rsidP="00132AE1">
            <w:r w:rsidRPr="00132AE1">
              <w:rPr>
                <w:b/>
                <w:u w:val="single"/>
              </w:rPr>
              <w:t>WORK EXPERIENCE</w:t>
            </w:r>
          </w:p>
          <w:p w14:paraId="2B519B36" w14:textId="77777777" w:rsidR="00132AE1" w:rsidRPr="00132AE1" w:rsidRDefault="00132AE1" w:rsidP="00132AE1">
            <w:r w:rsidRPr="00132AE1">
              <w:rPr>
                <w:b/>
                <w:u w:val="single"/>
              </w:rPr>
              <w:t>TRAINING PRACTICE</w:t>
            </w:r>
          </w:p>
        </w:tc>
        <w:tc>
          <w:tcPr>
            <w:tcW w:w="77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nil"/>
            </w:tcBorders>
            <w:hideMark/>
          </w:tcPr>
          <w:p w14:paraId="74BC251B" w14:textId="77777777" w:rsidR="00132AE1" w:rsidRPr="00294E13" w:rsidRDefault="00132AE1" w:rsidP="00132AE1">
            <w:pPr>
              <w:rPr>
                <w:lang w:val="en-US"/>
              </w:rPr>
            </w:pPr>
            <w:r w:rsidRPr="00294E13">
              <w:rPr>
                <w:lang w:val="en-US"/>
              </w:rPr>
              <w:t>Physical education</w:t>
            </w:r>
          </w:p>
          <w:p w14:paraId="70E86961" w14:textId="77777777" w:rsidR="00132AE1" w:rsidRPr="00294E13" w:rsidRDefault="00132AE1" w:rsidP="00132AE1">
            <w:pPr>
              <w:rPr>
                <w:lang w:val="en-US"/>
              </w:rPr>
            </w:pPr>
            <w:r w:rsidRPr="00294E13">
              <w:rPr>
                <w:lang w:val="en-US"/>
              </w:rPr>
              <w:t>January 2023-February 2023</w:t>
            </w:r>
          </w:p>
          <w:p w14:paraId="1F1F8FB9" w14:textId="77777777" w:rsidR="00132AE1" w:rsidRPr="00294E13" w:rsidRDefault="00132AE1" w:rsidP="00132AE1">
            <w:pPr>
              <w:rPr>
                <w:lang w:val="en-US"/>
              </w:rPr>
            </w:pPr>
            <w:proofErr w:type="spellStart"/>
            <w:r w:rsidRPr="00294E13">
              <w:rPr>
                <w:lang w:val="en-US"/>
              </w:rPr>
              <w:t>Zhetysu</w:t>
            </w:r>
            <w:proofErr w:type="spellEnd"/>
            <w:r w:rsidRPr="00294E13">
              <w:rPr>
                <w:lang w:val="en-US"/>
              </w:rPr>
              <w:t xml:space="preserve"> region, </w:t>
            </w:r>
            <w:proofErr w:type="spellStart"/>
            <w:r w:rsidRPr="00294E13">
              <w:rPr>
                <w:lang w:val="en-US"/>
              </w:rPr>
              <w:t>Karatal</w:t>
            </w:r>
            <w:proofErr w:type="spellEnd"/>
            <w:r w:rsidRPr="00294E13">
              <w:rPr>
                <w:lang w:val="en-US"/>
              </w:rPr>
              <w:t xml:space="preserve"> district, </w:t>
            </w:r>
            <w:proofErr w:type="spellStart"/>
            <w:r w:rsidRPr="00294E13">
              <w:rPr>
                <w:lang w:val="en-US"/>
              </w:rPr>
              <w:t>Kanabek</w:t>
            </w:r>
            <w:proofErr w:type="spellEnd"/>
            <w:r w:rsidRPr="00294E13">
              <w:rPr>
                <w:lang w:val="en-US"/>
              </w:rPr>
              <w:t xml:space="preserve"> village, "</w:t>
            </w:r>
            <w:proofErr w:type="spellStart"/>
            <w:r w:rsidRPr="00294E13">
              <w:rPr>
                <w:lang w:val="en-US"/>
              </w:rPr>
              <w:t>Kanabek</w:t>
            </w:r>
            <w:proofErr w:type="spellEnd"/>
            <w:r w:rsidRPr="00294E13">
              <w:rPr>
                <w:lang w:val="en-US"/>
              </w:rPr>
              <w:t xml:space="preserve"> </w:t>
            </w:r>
            <w:proofErr w:type="spellStart"/>
            <w:r w:rsidRPr="00294E13">
              <w:rPr>
                <w:lang w:val="en-US"/>
              </w:rPr>
              <w:t>Bayseitov</w:t>
            </w:r>
            <w:proofErr w:type="spellEnd"/>
            <w:r w:rsidRPr="00294E13">
              <w:rPr>
                <w:lang w:val="en-US"/>
              </w:rPr>
              <w:t xml:space="preserve"> secondary school"</w:t>
            </w:r>
          </w:p>
        </w:tc>
      </w:tr>
      <w:tr w:rsidR="00132AE1" w:rsidRPr="00294E13" w14:paraId="112E79EC" w14:textId="77777777" w:rsidTr="00132AE1">
        <w:trPr>
          <w:trHeight w:val="2700"/>
        </w:trPr>
        <w:tc>
          <w:tcPr>
            <w:tcW w:w="30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  <w:hideMark/>
          </w:tcPr>
          <w:p w14:paraId="680A394B" w14:textId="77777777" w:rsidR="00132AE1" w:rsidRPr="00132AE1" w:rsidRDefault="00132AE1" w:rsidP="00132AE1">
            <w:r w:rsidRPr="00132AE1">
              <w:rPr>
                <w:b/>
                <w:u w:val="single"/>
              </w:rPr>
              <w:t>EDUCATION</w:t>
            </w:r>
          </w:p>
        </w:tc>
        <w:tc>
          <w:tcPr>
            <w:tcW w:w="77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nil"/>
            </w:tcBorders>
            <w:vAlign w:val="center"/>
            <w:hideMark/>
          </w:tcPr>
          <w:p w14:paraId="6B44E290" w14:textId="77777777" w:rsidR="00132AE1" w:rsidRPr="00294E13" w:rsidRDefault="00132AE1" w:rsidP="00132AE1">
            <w:pPr>
              <w:rPr>
                <w:lang w:val="en-US"/>
              </w:rPr>
            </w:pPr>
            <w:r w:rsidRPr="00294E13">
              <w:rPr>
                <w:b/>
                <w:lang w:val="en-US"/>
              </w:rPr>
              <w:t xml:space="preserve">Educational institution: </w:t>
            </w:r>
            <w:proofErr w:type="spellStart"/>
            <w:r w:rsidRPr="00294E13">
              <w:rPr>
                <w:lang w:val="en-US"/>
              </w:rPr>
              <w:t>Zhetysu</w:t>
            </w:r>
            <w:proofErr w:type="spellEnd"/>
            <w:r w:rsidRPr="00294E13">
              <w:rPr>
                <w:lang w:val="en-US"/>
              </w:rPr>
              <w:t xml:space="preserve"> University named after Ilyas</w:t>
            </w:r>
          </w:p>
          <w:p w14:paraId="4CB492DE" w14:textId="77777777" w:rsidR="00132AE1" w:rsidRPr="00294E13" w:rsidRDefault="00132AE1" w:rsidP="00132AE1">
            <w:pPr>
              <w:rPr>
                <w:lang w:val="en-US"/>
              </w:rPr>
            </w:pPr>
            <w:proofErr w:type="spellStart"/>
            <w:r w:rsidRPr="00294E13">
              <w:rPr>
                <w:lang w:val="en-US"/>
              </w:rPr>
              <w:t>Zhansugurov</w:t>
            </w:r>
            <w:proofErr w:type="spellEnd"/>
            <w:r w:rsidRPr="00294E13">
              <w:rPr>
                <w:lang w:val="en-US"/>
              </w:rPr>
              <w:t xml:space="preserve">, </w:t>
            </w:r>
            <w:proofErr w:type="spellStart"/>
            <w:r w:rsidRPr="00294E13">
              <w:rPr>
                <w:lang w:val="en-US"/>
              </w:rPr>
              <w:t>Taldykorgan</w:t>
            </w:r>
            <w:proofErr w:type="spellEnd"/>
            <w:r w:rsidRPr="00294E13">
              <w:rPr>
                <w:lang w:val="en-US"/>
              </w:rPr>
              <w:t xml:space="preserve"> city</w:t>
            </w:r>
          </w:p>
          <w:p w14:paraId="46731F7F" w14:textId="77777777" w:rsidR="00132AE1" w:rsidRPr="00294E13" w:rsidRDefault="00132AE1" w:rsidP="00132AE1">
            <w:pPr>
              <w:rPr>
                <w:lang w:val="en-US"/>
              </w:rPr>
            </w:pPr>
            <w:r w:rsidRPr="00294E13">
              <w:rPr>
                <w:lang w:val="en-US"/>
              </w:rPr>
              <w:t>(2021-2025)</w:t>
            </w:r>
          </w:p>
          <w:p w14:paraId="498C249A" w14:textId="77777777" w:rsidR="00132AE1" w:rsidRPr="00294E13" w:rsidRDefault="00132AE1" w:rsidP="00132AE1">
            <w:pPr>
              <w:rPr>
                <w:lang w:val="en-US"/>
              </w:rPr>
            </w:pPr>
            <w:r w:rsidRPr="00294E13">
              <w:rPr>
                <w:b/>
                <w:lang w:val="en-US"/>
              </w:rPr>
              <w:t xml:space="preserve">Faculty: </w:t>
            </w:r>
            <w:r w:rsidRPr="00294E13">
              <w:rPr>
                <w:lang w:val="en-US"/>
              </w:rPr>
              <w:t>Physical culture and art</w:t>
            </w:r>
          </w:p>
          <w:p w14:paraId="2064FD24" w14:textId="77777777" w:rsidR="00132AE1" w:rsidRPr="00294E13" w:rsidRDefault="00132AE1" w:rsidP="00132AE1">
            <w:pPr>
              <w:rPr>
                <w:lang w:val="en-US"/>
              </w:rPr>
            </w:pPr>
            <w:r w:rsidRPr="00294E13">
              <w:rPr>
                <w:b/>
                <w:lang w:val="en-US"/>
              </w:rPr>
              <w:t xml:space="preserve">Department of </w:t>
            </w:r>
            <w:r w:rsidRPr="00294E13">
              <w:rPr>
                <w:lang w:val="en-US"/>
              </w:rPr>
              <w:t>Physical culture and sports</w:t>
            </w:r>
          </w:p>
          <w:p w14:paraId="5D5015B5" w14:textId="77777777" w:rsidR="00132AE1" w:rsidRPr="00294E13" w:rsidRDefault="00132AE1" w:rsidP="00132AE1">
            <w:pPr>
              <w:rPr>
                <w:lang w:val="en-US"/>
              </w:rPr>
            </w:pPr>
            <w:r w:rsidRPr="00294E13">
              <w:rPr>
                <w:b/>
                <w:lang w:val="en-US"/>
              </w:rPr>
              <w:t>EP</w:t>
            </w:r>
            <w:r w:rsidRPr="00294E13">
              <w:rPr>
                <w:lang w:val="en-US"/>
              </w:rPr>
              <w:t>: "</w:t>
            </w:r>
            <w:proofErr w:type="spellStart"/>
            <w:r w:rsidRPr="00294E13">
              <w:rPr>
                <w:lang w:val="en-US"/>
              </w:rPr>
              <w:t>Fizruk</w:t>
            </w:r>
            <w:proofErr w:type="spellEnd"/>
            <w:r w:rsidRPr="00294E13">
              <w:rPr>
                <w:lang w:val="en-US"/>
              </w:rPr>
              <w:t>"</w:t>
            </w:r>
          </w:p>
          <w:p w14:paraId="645DB378" w14:textId="77777777" w:rsidR="00132AE1" w:rsidRPr="00294E13" w:rsidRDefault="00132AE1" w:rsidP="00132AE1">
            <w:pPr>
              <w:rPr>
                <w:lang w:val="en-US"/>
              </w:rPr>
            </w:pPr>
            <w:r w:rsidRPr="00294E13">
              <w:rPr>
                <w:b/>
                <w:lang w:val="en-US"/>
              </w:rPr>
              <w:t xml:space="preserve">Form of study: </w:t>
            </w:r>
            <w:r w:rsidRPr="00294E13">
              <w:rPr>
                <w:lang w:val="en-US"/>
              </w:rPr>
              <w:t>full-time</w:t>
            </w:r>
          </w:p>
          <w:p w14:paraId="79BADFF4" w14:textId="77777777" w:rsidR="00132AE1" w:rsidRPr="00294E13" w:rsidRDefault="00132AE1" w:rsidP="00132AE1">
            <w:pPr>
              <w:rPr>
                <w:lang w:val="en-US"/>
              </w:rPr>
            </w:pPr>
            <w:r w:rsidRPr="00294E13">
              <w:rPr>
                <w:b/>
                <w:lang w:val="en-US"/>
              </w:rPr>
              <w:t xml:space="preserve">The average score (GPA) for the entire period of study </w:t>
            </w:r>
            <w:r w:rsidRPr="00294E13">
              <w:rPr>
                <w:lang w:val="en-US"/>
              </w:rPr>
              <w:t>is 3.5</w:t>
            </w:r>
          </w:p>
        </w:tc>
      </w:tr>
      <w:tr w:rsidR="00132AE1" w:rsidRPr="00132AE1" w14:paraId="7B47DDB6" w14:textId="77777777" w:rsidTr="00132AE1">
        <w:trPr>
          <w:trHeight w:val="2005"/>
        </w:trPr>
        <w:tc>
          <w:tcPr>
            <w:tcW w:w="30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  <w:hideMark/>
          </w:tcPr>
          <w:p w14:paraId="3F0803F6" w14:textId="77777777" w:rsidR="00132AE1" w:rsidRPr="00294E13" w:rsidRDefault="00132AE1" w:rsidP="00132AE1">
            <w:pPr>
              <w:rPr>
                <w:lang w:val="en-US"/>
              </w:rPr>
            </w:pPr>
            <w:r w:rsidRPr="00294E13">
              <w:rPr>
                <w:b/>
                <w:u w:val="single"/>
                <w:lang w:val="en-US"/>
              </w:rPr>
              <w:lastRenderedPageBreak/>
              <w:t>ADDITIONAL</w:t>
            </w:r>
          </w:p>
          <w:p w14:paraId="318CDB2C" w14:textId="77777777" w:rsidR="00132AE1" w:rsidRPr="00294E13" w:rsidRDefault="00132AE1" w:rsidP="00132AE1">
            <w:pPr>
              <w:rPr>
                <w:lang w:val="en-US"/>
              </w:rPr>
            </w:pPr>
            <w:r w:rsidRPr="00294E13">
              <w:rPr>
                <w:b/>
                <w:u w:val="single"/>
                <w:lang w:val="en-US"/>
              </w:rPr>
              <w:t>EDUCATION</w:t>
            </w:r>
          </w:p>
          <w:p w14:paraId="03C0E28E" w14:textId="77777777" w:rsidR="00132AE1" w:rsidRPr="00294E13" w:rsidRDefault="00132AE1" w:rsidP="00132AE1">
            <w:pPr>
              <w:rPr>
                <w:lang w:val="en-US"/>
              </w:rPr>
            </w:pPr>
            <w:r w:rsidRPr="00294E13">
              <w:rPr>
                <w:b/>
                <w:u w:val="single"/>
                <w:lang w:val="en-US"/>
              </w:rPr>
              <w:t>TRAINING AND COURSES</w:t>
            </w:r>
          </w:p>
        </w:tc>
        <w:tc>
          <w:tcPr>
            <w:tcW w:w="77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nil"/>
            </w:tcBorders>
            <w:hideMark/>
          </w:tcPr>
          <w:p w14:paraId="19C02493" w14:textId="77777777" w:rsidR="00132AE1" w:rsidRPr="00132AE1" w:rsidRDefault="00132AE1" w:rsidP="00132AE1">
            <w:proofErr w:type="spellStart"/>
            <w:r w:rsidRPr="00132AE1">
              <w:rPr>
                <w:b/>
              </w:rPr>
              <w:t>no</w:t>
            </w:r>
            <w:proofErr w:type="spellEnd"/>
          </w:p>
        </w:tc>
      </w:tr>
      <w:tr w:rsidR="00132AE1" w:rsidRPr="00294E13" w14:paraId="06E18AAD" w14:textId="77777777" w:rsidTr="00132AE1">
        <w:trPr>
          <w:trHeight w:val="2354"/>
        </w:trPr>
        <w:tc>
          <w:tcPr>
            <w:tcW w:w="30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  <w:hideMark/>
          </w:tcPr>
          <w:p w14:paraId="0F1185CF" w14:textId="77777777" w:rsidR="00132AE1" w:rsidRPr="00132AE1" w:rsidRDefault="00132AE1" w:rsidP="00132AE1">
            <w:r w:rsidRPr="00132AE1">
              <w:rPr>
                <w:b/>
                <w:u w:val="single"/>
              </w:rPr>
              <w:t>PROFESSIONAL SKILLS</w:t>
            </w:r>
          </w:p>
        </w:tc>
        <w:tc>
          <w:tcPr>
            <w:tcW w:w="77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nil"/>
            </w:tcBorders>
            <w:vAlign w:val="center"/>
            <w:hideMark/>
          </w:tcPr>
          <w:p w14:paraId="2E46FEE3" w14:textId="77777777" w:rsidR="00132AE1" w:rsidRPr="00132AE1" w:rsidRDefault="00132AE1" w:rsidP="00132AE1">
            <w:pPr>
              <w:numPr>
                <w:ilvl w:val="0"/>
                <w:numId w:val="29"/>
              </w:numPr>
            </w:pPr>
            <w:proofErr w:type="spellStart"/>
            <w:r w:rsidRPr="00132AE1">
              <w:t>Knowledge</w:t>
            </w:r>
            <w:proofErr w:type="spellEnd"/>
            <w:r w:rsidRPr="00132AE1">
              <w:t xml:space="preserve"> of </w:t>
            </w:r>
            <w:proofErr w:type="spellStart"/>
            <w:r w:rsidRPr="00132AE1">
              <w:t>marketing</w:t>
            </w:r>
            <w:proofErr w:type="spellEnd"/>
            <w:r w:rsidRPr="00132AE1">
              <w:t>.</w:t>
            </w:r>
          </w:p>
          <w:p w14:paraId="74AD1624" w14:textId="77777777" w:rsidR="00132AE1" w:rsidRPr="00132AE1" w:rsidRDefault="00132AE1" w:rsidP="00132AE1">
            <w:pPr>
              <w:numPr>
                <w:ilvl w:val="0"/>
                <w:numId w:val="29"/>
              </w:numPr>
            </w:pPr>
            <w:proofErr w:type="spellStart"/>
            <w:r w:rsidRPr="00132AE1">
              <w:rPr>
                <w:b/>
              </w:rPr>
              <w:t>Languages</w:t>
            </w:r>
            <w:proofErr w:type="spellEnd"/>
            <w:r w:rsidRPr="00132AE1">
              <w:rPr>
                <w:b/>
              </w:rPr>
              <w:t xml:space="preserve">: </w:t>
            </w:r>
            <w:r w:rsidRPr="00132AE1">
              <w:t xml:space="preserve">Russian, </w:t>
            </w:r>
            <w:proofErr w:type="spellStart"/>
            <w:r w:rsidRPr="00132AE1">
              <w:t>Kazakh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languages</w:t>
            </w:r>
            <w:proofErr w:type="spellEnd"/>
            <w:r w:rsidRPr="00132AE1">
              <w:t xml:space="preserve"> </w:t>
            </w:r>
            <w:proofErr w:type="spellStart"/>
            <w:r w:rsidRPr="00132AE1">
              <w:t>fluently</w:t>
            </w:r>
            <w:proofErr w:type="spellEnd"/>
          </w:p>
          <w:p w14:paraId="2F374E74" w14:textId="77777777" w:rsidR="00132AE1" w:rsidRPr="00294E13" w:rsidRDefault="00132AE1" w:rsidP="00132AE1">
            <w:pPr>
              <w:numPr>
                <w:ilvl w:val="0"/>
                <w:numId w:val="29"/>
              </w:numPr>
              <w:rPr>
                <w:lang w:val="en-US"/>
              </w:rPr>
            </w:pPr>
            <w:r w:rsidRPr="00294E13">
              <w:rPr>
                <w:lang w:val="en-US"/>
              </w:rPr>
              <w:t>Confident PC user: MS Word, MS Excel, MS, PowerPoint. Skills in working with sites and programs for distance learning like Padlet, Zoom, Google classroom.</w:t>
            </w:r>
          </w:p>
          <w:p w14:paraId="77C976DA" w14:textId="77777777" w:rsidR="00132AE1" w:rsidRPr="00294E13" w:rsidRDefault="00132AE1" w:rsidP="00132AE1">
            <w:pPr>
              <w:numPr>
                <w:ilvl w:val="0"/>
                <w:numId w:val="29"/>
              </w:numPr>
              <w:rPr>
                <w:lang w:val="en-US"/>
              </w:rPr>
            </w:pPr>
            <w:r w:rsidRPr="00294E13">
              <w:rPr>
                <w:lang w:val="en-US"/>
              </w:rPr>
              <w:t>Introduction of modern teaching methods</w:t>
            </w:r>
          </w:p>
        </w:tc>
      </w:tr>
      <w:tr w:rsidR="00132AE1" w:rsidRPr="00132AE1" w14:paraId="5D2BD23E" w14:textId="77777777" w:rsidTr="00132AE1">
        <w:trPr>
          <w:trHeight w:val="1564"/>
        </w:trPr>
        <w:tc>
          <w:tcPr>
            <w:tcW w:w="30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  <w:hideMark/>
          </w:tcPr>
          <w:p w14:paraId="1591BD88" w14:textId="77777777" w:rsidR="00132AE1" w:rsidRPr="00132AE1" w:rsidRDefault="00132AE1" w:rsidP="00132AE1">
            <w:r w:rsidRPr="00132AE1">
              <w:rPr>
                <w:b/>
                <w:u w:val="single"/>
              </w:rPr>
              <w:t>PERSONAL QUALITIES</w:t>
            </w:r>
          </w:p>
        </w:tc>
        <w:tc>
          <w:tcPr>
            <w:tcW w:w="77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nil"/>
            </w:tcBorders>
            <w:hideMark/>
          </w:tcPr>
          <w:p w14:paraId="1320C41B" w14:textId="77777777" w:rsidR="00132AE1" w:rsidRPr="00294E13" w:rsidRDefault="00132AE1" w:rsidP="00132AE1">
            <w:pPr>
              <w:rPr>
                <w:lang w:val="en-US"/>
              </w:rPr>
            </w:pPr>
            <w:r w:rsidRPr="00132AE1">
              <w:sym w:font="Calibri" w:char="F0B7"/>
            </w:r>
            <w:r w:rsidRPr="00294E13">
              <w:rPr>
                <w:lang w:val="en-US"/>
              </w:rPr>
              <w:t xml:space="preserve"> I am a sociable, open person. I love to communicate and learn something new. Creativity is inextricably linked to my personality.</w:t>
            </w:r>
          </w:p>
          <w:p w14:paraId="6B0FEE09" w14:textId="77777777" w:rsidR="00132AE1" w:rsidRPr="00132AE1" w:rsidRDefault="00132AE1" w:rsidP="00132AE1">
            <w:r w:rsidRPr="00294E13">
              <w:rPr>
                <w:lang w:val="en-US"/>
              </w:rPr>
              <w:t xml:space="preserve">I strive for professional growth. </w:t>
            </w:r>
            <w:proofErr w:type="spellStart"/>
            <w:r w:rsidRPr="00132AE1">
              <w:t>Energetic</w:t>
            </w:r>
            <w:proofErr w:type="spellEnd"/>
            <w:r w:rsidRPr="00132AE1">
              <w:t xml:space="preserve">, </w:t>
            </w:r>
            <w:proofErr w:type="spellStart"/>
            <w:r w:rsidRPr="00132AE1">
              <w:t>cheerful</w:t>
            </w:r>
            <w:proofErr w:type="spellEnd"/>
            <w:r w:rsidRPr="00132AE1">
              <w:t xml:space="preserve">, </w:t>
            </w:r>
            <w:proofErr w:type="spellStart"/>
            <w:r w:rsidRPr="00132AE1">
              <w:t>friendly</w:t>
            </w:r>
            <w:proofErr w:type="spellEnd"/>
            <w:r w:rsidRPr="00132AE1">
              <w:t>.</w:t>
            </w:r>
          </w:p>
        </w:tc>
      </w:tr>
    </w:tbl>
    <w:p w14:paraId="752D81D7" w14:textId="77777777" w:rsidR="00132AE1" w:rsidRPr="00132AE1" w:rsidRDefault="00132AE1" w:rsidP="00132AE1"/>
    <w:tbl>
      <w:tblPr>
        <w:tblW w:w="10758" w:type="dxa"/>
        <w:tblInd w:w="-802" w:type="dxa"/>
        <w:tblCellMar>
          <w:top w:w="20" w:type="dxa"/>
          <w:bottom w:w="20" w:type="dxa"/>
          <w:right w:w="217" w:type="dxa"/>
        </w:tblCellMar>
        <w:tblLook w:val="04A0" w:firstRow="1" w:lastRow="0" w:firstColumn="1" w:lastColumn="0" w:noHBand="0" w:noVBand="1"/>
      </w:tblPr>
      <w:tblGrid>
        <w:gridCol w:w="3055"/>
        <w:gridCol w:w="933"/>
        <w:gridCol w:w="6770"/>
      </w:tblGrid>
      <w:tr w:rsidR="00132AE1" w:rsidRPr="00294E13" w14:paraId="5BDD4337" w14:textId="77777777" w:rsidTr="00132AE1">
        <w:trPr>
          <w:trHeight w:val="1222"/>
        </w:trPr>
        <w:tc>
          <w:tcPr>
            <w:tcW w:w="30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</w:tcPr>
          <w:p w14:paraId="6DDB15D4" w14:textId="77777777" w:rsidR="00132AE1" w:rsidRPr="00132AE1" w:rsidRDefault="00132AE1" w:rsidP="00132AE1"/>
        </w:tc>
        <w:tc>
          <w:tcPr>
            <w:tcW w:w="9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nil"/>
            </w:tcBorders>
            <w:hideMark/>
          </w:tcPr>
          <w:p w14:paraId="08E1689F" w14:textId="77777777" w:rsidR="00132AE1" w:rsidRPr="00132AE1" w:rsidRDefault="00132AE1" w:rsidP="00132AE1">
            <w:r w:rsidRPr="00132AE1">
              <w:sym w:font="Calibri" w:char="F0B7"/>
            </w:r>
          </w:p>
        </w:tc>
        <w:tc>
          <w:tcPr>
            <w:tcW w:w="6770" w:type="dxa"/>
            <w:tcBorders>
              <w:top w:val="single" w:sz="8" w:space="0" w:color="FFFFFF"/>
              <w:left w:val="nil"/>
              <w:bottom w:val="single" w:sz="8" w:space="0" w:color="FFFFFF"/>
              <w:right w:val="nil"/>
            </w:tcBorders>
            <w:hideMark/>
          </w:tcPr>
          <w:p w14:paraId="4A773FF4" w14:textId="77777777" w:rsidR="00132AE1" w:rsidRPr="00294E13" w:rsidRDefault="00132AE1" w:rsidP="00132AE1">
            <w:pPr>
              <w:rPr>
                <w:lang w:val="en-US"/>
              </w:rPr>
            </w:pPr>
            <w:r w:rsidRPr="00294E13">
              <w:rPr>
                <w:lang w:val="en-US"/>
              </w:rPr>
              <w:t>Ability to find a common language with children, to win their trust and interest.</w:t>
            </w:r>
          </w:p>
        </w:tc>
      </w:tr>
      <w:tr w:rsidR="00132AE1" w:rsidRPr="00294E13" w14:paraId="140335B2" w14:textId="77777777" w:rsidTr="00132AE1">
        <w:trPr>
          <w:trHeight w:val="1481"/>
        </w:trPr>
        <w:tc>
          <w:tcPr>
            <w:tcW w:w="30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  <w:hideMark/>
          </w:tcPr>
          <w:p w14:paraId="52686B13" w14:textId="77777777" w:rsidR="00132AE1" w:rsidRPr="00132AE1" w:rsidRDefault="00132AE1" w:rsidP="00132AE1">
            <w:r w:rsidRPr="00132AE1">
              <w:rPr>
                <w:b/>
                <w:u w:val="single"/>
              </w:rPr>
              <w:t>ACHIEVEMENTS:</w:t>
            </w:r>
          </w:p>
        </w:tc>
        <w:tc>
          <w:tcPr>
            <w:tcW w:w="9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nil"/>
            </w:tcBorders>
          </w:tcPr>
          <w:p w14:paraId="0AE0866E" w14:textId="77777777" w:rsidR="00132AE1" w:rsidRPr="00132AE1" w:rsidRDefault="00132AE1" w:rsidP="00132AE1"/>
        </w:tc>
        <w:tc>
          <w:tcPr>
            <w:tcW w:w="6770" w:type="dxa"/>
            <w:tcBorders>
              <w:top w:val="single" w:sz="8" w:space="0" w:color="FFFFFF"/>
              <w:left w:val="nil"/>
              <w:bottom w:val="single" w:sz="8" w:space="0" w:color="FFFFFF"/>
              <w:right w:val="nil"/>
            </w:tcBorders>
            <w:hideMark/>
          </w:tcPr>
          <w:p w14:paraId="6291EB39" w14:textId="77777777" w:rsidR="00132AE1" w:rsidRPr="00294E13" w:rsidRDefault="00132AE1" w:rsidP="00132AE1">
            <w:pPr>
              <w:rPr>
                <w:lang w:val="en-US"/>
              </w:rPr>
            </w:pPr>
            <w:r w:rsidRPr="00294E13">
              <w:rPr>
                <w:lang w:val="en-US"/>
              </w:rPr>
              <w:t>During the internship, she was marked with an "excellent" rating</w:t>
            </w:r>
          </w:p>
          <w:p w14:paraId="12F9CB91" w14:textId="77777777" w:rsidR="00132AE1" w:rsidRPr="00294E13" w:rsidRDefault="00132AE1" w:rsidP="00132AE1">
            <w:pPr>
              <w:rPr>
                <w:lang w:val="en-US"/>
              </w:rPr>
            </w:pPr>
            <w:r w:rsidRPr="00294E13">
              <w:rPr>
                <w:lang w:val="en-US"/>
              </w:rPr>
              <w:t>Experience as a physical education teacher in a summer camp</w:t>
            </w:r>
          </w:p>
        </w:tc>
      </w:tr>
      <w:tr w:rsidR="00132AE1" w:rsidRPr="00294E13" w14:paraId="1216C4C2" w14:textId="77777777" w:rsidTr="00132AE1">
        <w:trPr>
          <w:trHeight w:val="864"/>
        </w:trPr>
        <w:tc>
          <w:tcPr>
            <w:tcW w:w="30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AE0"/>
            <w:vAlign w:val="bottom"/>
            <w:hideMark/>
          </w:tcPr>
          <w:p w14:paraId="5A2FB418" w14:textId="77777777" w:rsidR="00132AE1" w:rsidRPr="00132AE1" w:rsidRDefault="00132AE1" w:rsidP="00132AE1">
            <w:r w:rsidRPr="00132AE1">
              <w:rPr>
                <w:b/>
                <w:u w:val="single"/>
              </w:rPr>
              <w:t>ADDITIONAL INFORMATION:</w:t>
            </w:r>
          </w:p>
        </w:tc>
        <w:tc>
          <w:tcPr>
            <w:tcW w:w="933" w:type="dxa"/>
            <w:tcBorders>
              <w:top w:val="single" w:sz="8" w:space="0" w:color="FFFFFF"/>
              <w:left w:val="single" w:sz="8" w:space="0" w:color="FFFFFF"/>
              <w:bottom w:val="nil"/>
              <w:right w:val="nil"/>
            </w:tcBorders>
            <w:hideMark/>
          </w:tcPr>
          <w:p w14:paraId="731CF307" w14:textId="77777777" w:rsidR="00132AE1" w:rsidRPr="00132AE1" w:rsidRDefault="00132AE1" w:rsidP="00132AE1">
            <w:r w:rsidRPr="00132AE1">
              <w:sym w:font="Calibri" w:char="F0B7"/>
            </w:r>
          </w:p>
        </w:tc>
        <w:tc>
          <w:tcPr>
            <w:tcW w:w="6770" w:type="dxa"/>
            <w:tcBorders>
              <w:top w:val="single" w:sz="8" w:space="0" w:color="FFFFFF"/>
              <w:left w:val="nil"/>
              <w:bottom w:val="nil"/>
              <w:right w:val="nil"/>
            </w:tcBorders>
            <w:vAlign w:val="bottom"/>
            <w:hideMark/>
          </w:tcPr>
          <w:p w14:paraId="38A44C7A" w14:textId="77777777" w:rsidR="00132AE1" w:rsidRPr="00294E13" w:rsidRDefault="00132AE1" w:rsidP="00132AE1">
            <w:pPr>
              <w:rPr>
                <w:lang w:val="en-US"/>
              </w:rPr>
            </w:pPr>
            <w:r w:rsidRPr="00294E13">
              <w:rPr>
                <w:lang w:val="en-US"/>
              </w:rPr>
              <w:t>Activities in your free time: Learning other foreign languages, reading, going to the theaters.</w:t>
            </w:r>
          </w:p>
        </w:tc>
      </w:tr>
      <w:tr w:rsidR="00132AE1" w:rsidRPr="00132AE1" w14:paraId="045215A5" w14:textId="77777777" w:rsidTr="00132AE1">
        <w:trPr>
          <w:trHeight w:val="813"/>
        </w:trPr>
        <w:tc>
          <w:tcPr>
            <w:tcW w:w="305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AE0"/>
          </w:tcPr>
          <w:p w14:paraId="0E86F130" w14:textId="77777777" w:rsidR="00132AE1" w:rsidRPr="00294E13" w:rsidRDefault="00132AE1" w:rsidP="00132AE1">
            <w:pPr>
              <w:rPr>
                <w:lang w:val="en-US"/>
              </w:rPr>
            </w:pPr>
          </w:p>
        </w:tc>
        <w:tc>
          <w:tcPr>
            <w:tcW w:w="933" w:type="dxa"/>
            <w:tcBorders>
              <w:top w:val="nil"/>
              <w:left w:val="single" w:sz="8" w:space="0" w:color="FFFFFF"/>
              <w:bottom w:val="single" w:sz="8" w:space="0" w:color="FFFFFF"/>
              <w:right w:val="nil"/>
            </w:tcBorders>
            <w:hideMark/>
          </w:tcPr>
          <w:p w14:paraId="69DF8671" w14:textId="77777777" w:rsidR="00132AE1" w:rsidRPr="00132AE1" w:rsidRDefault="00132AE1" w:rsidP="00132AE1">
            <w:r w:rsidRPr="00132AE1">
              <w:sym w:font="Calibri" w:char="F0B7"/>
            </w:r>
          </w:p>
        </w:tc>
        <w:tc>
          <w:tcPr>
            <w:tcW w:w="6770" w:type="dxa"/>
            <w:tcBorders>
              <w:top w:val="nil"/>
              <w:left w:val="nil"/>
              <w:bottom w:val="single" w:sz="8" w:space="0" w:color="FFFFFF"/>
              <w:right w:val="nil"/>
            </w:tcBorders>
            <w:hideMark/>
          </w:tcPr>
          <w:p w14:paraId="3F358C3F" w14:textId="77777777" w:rsidR="00132AE1" w:rsidRPr="00132AE1" w:rsidRDefault="00132AE1" w:rsidP="00132AE1">
            <w:r w:rsidRPr="00132AE1">
              <w:t>....</w:t>
            </w:r>
          </w:p>
        </w:tc>
      </w:tr>
    </w:tbl>
    <w:p w14:paraId="5C151CBA" w14:textId="77777777" w:rsidR="00132AE1" w:rsidRPr="00132AE1" w:rsidRDefault="00132AE1" w:rsidP="00132AE1"/>
    <w:p w14:paraId="3AEFEA4E" w14:textId="77777777" w:rsidR="00311DD2" w:rsidRPr="00AB7191" w:rsidRDefault="00311DD2">
      <w:pPr>
        <w:rPr>
          <w:lang w:val="en-US"/>
        </w:rPr>
      </w:pPr>
    </w:p>
    <w:sectPr w:rsidR="00311DD2" w:rsidRPr="00AB719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 Sans">
    <w:altName w:val="Corbel"/>
    <w:charset w:val="CC"/>
    <w:family w:val="swiss"/>
    <w:pitch w:val="variable"/>
    <w:sig w:usb0="A00002EF" w:usb1="5000204B" w:usb2="00000000" w:usb3="00000000" w:csb0="00000097" w:csb1="00000000"/>
  </w:font>
  <w:font w:name="等线 Light">
    <w:panose1 w:val="00000000000000000000"/>
    <w:charset w:val="8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B5E306ED"/>
    <w:multiLevelType w:val="multilevel"/>
    <w:tmpl w:val="B5E306ED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BF205925"/>
    <w:multiLevelType w:val="multilevel"/>
    <w:tmpl w:val="BF205925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CF092B84"/>
    <w:multiLevelType w:val="multilevel"/>
    <w:tmpl w:val="CF092B8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053208E"/>
    <w:multiLevelType w:val="multilevel"/>
    <w:tmpl w:val="0053208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5" w15:restartNumberingAfterBreak="0">
    <w:nsid w:val="01F95071"/>
    <w:multiLevelType w:val="hybridMultilevel"/>
    <w:tmpl w:val="8DC8CF6A"/>
    <w:lvl w:ilvl="0" w:tplc="2000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3B72513"/>
    <w:multiLevelType w:val="multilevel"/>
    <w:tmpl w:val="278C9C56"/>
    <w:lvl w:ilvl="0">
      <w:numFmt w:val="bullet"/>
      <w:lvlText w:val=""/>
      <w:lvlJc w:val="left"/>
      <w:pPr>
        <w:ind w:left="720" w:hanging="360"/>
      </w:pPr>
      <w:rPr>
        <w:rFonts w:ascii="Symbol" w:hAnsi="Symbol"/>
        <w:color w:val="313A43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" w15:restartNumberingAfterBreak="0">
    <w:nsid w:val="03D62ECE"/>
    <w:multiLevelType w:val="multilevel"/>
    <w:tmpl w:val="03D62EC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4223C04"/>
    <w:multiLevelType w:val="multilevel"/>
    <w:tmpl w:val="386010D0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9" w15:restartNumberingAfterBreak="0">
    <w:nsid w:val="049460FC"/>
    <w:multiLevelType w:val="multilevel"/>
    <w:tmpl w:val="C6A4320A"/>
    <w:lvl w:ilvl="0">
      <w:numFmt w:val="bullet"/>
      <w:lvlText w:val=""/>
      <w:lvlJc w:val="left"/>
      <w:pPr>
        <w:ind w:left="720" w:hanging="360"/>
      </w:pPr>
      <w:rPr>
        <w:rFonts w:ascii="Symbol" w:hAnsi="Symbol"/>
        <w:color w:val="313A43"/>
        <w:sz w:val="22"/>
        <w:szCs w:val="22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0" w15:restartNumberingAfterBreak="0">
    <w:nsid w:val="10360A2D"/>
    <w:multiLevelType w:val="multilevel"/>
    <w:tmpl w:val="0F66312C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1" w15:restartNumberingAfterBreak="0">
    <w:nsid w:val="1A2077F2"/>
    <w:multiLevelType w:val="hybridMultilevel"/>
    <w:tmpl w:val="FFFFFFFF"/>
    <w:lvl w:ilvl="0" w:tplc="7C368B24">
      <w:start w:val="1"/>
      <w:numFmt w:val="bullet"/>
      <w:lvlText w:val="•"/>
      <w:lvlJc w:val="left"/>
      <w:pPr>
        <w:ind w:left="720" w:firstLine="0"/>
      </w:pPr>
      <w:rPr>
        <w:rFonts w:ascii="Arial" w:eastAsia="Arial" w:hAnsi="Arial" w:cs="Arial"/>
        <w:b w:val="0"/>
        <w:i w:val="0"/>
        <w:strike w:val="0"/>
        <w:dstrike w:val="0"/>
        <w:color w:val="313A43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1" w:tplc="8ABE3F28">
      <w:start w:val="1"/>
      <w:numFmt w:val="bullet"/>
      <w:lvlText w:val="o"/>
      <w:lvlJc w:val="left"/>
      <w:pPr>
        <w:ind w:left="1653" w:firstLine="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2" w:tplc="475CE6FE">
      <w:start w:val="1"/>
      <w:numFmt w:val="bullet"/>
      <w:lvlText w:val="▪"/>
      <w:lvlJc w:val="left"/>
      <w:pPr>
        <w:ind w:left="2373" w:firstLine="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3" w:tplc="33A80C14">
      <w:start w:val="1"/>
      <w:numFmt w:val="bullet"/>
      <w:lvlText w:val="•"/>
      <w:lvlJc w:val="left"/>
      <w:pPr>
        <w:ind w:left="3093" w:firstLine="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4" w:tplc="C9C63ED0">
      <w:start w:val="1"/>
      <w:numFmt w:val="bullet"/>
      <w:lvlText w:val="o"/>
      <w:lvlJc w:val="left"/>
      <w:pPr>
        <w:ind w:left="3813" w:firstLine="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5" w:tplc="271A8BC6">
      <w:start w:val="1"/>
      <w:numFmt w:val="bullet"/>
      <w:lvlText w:val="▪"/>
      <w:lvlJc w:val="left"/>
      <w:pPr>
        <w:ind w:left="4533" w:firstLine="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6" w:tplc="8EF272A0">
      <w:start w:val="1"/>
      <w:numFmt w:val="bullet"/>
      <w:lvlText w:val="•"/>
      <w:lvlJc w:val="left"/>
      <w:pPr>
        <w:ind w:left="5253" w:firstLine="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7" w:tplc="EE3AE060">
      <w:start w:val="1"/>
      <w:numFmt w:val="bullet"/>
      <w:lvlText w:val="o"/>
      <w:lvlJc w:val="left"/>
      <w:pPr>
        <w:ind w:left="5973" w:firstLine="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8" w:tplc="3CD8AB10">
      <w:start w:val="1"/>
      <w:numFmt w:val="bullet"/>
      <w:lvlText w:val="▪"/>
      <w:lvlJc w:val="left"/>
      <w:pPr>
        <w:ind w:left="6693" w:firstLine="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2" w15:restartNumberingAfterBreak="0">
    <w:nsid w:val="1C7C6F82"/>
    <w:multiLevelType w:val="hybridMultilevel"/>
    <w:tmpl w:val="FFFFFFFF"/>
    <w:lvl w:ilvl="0" w:tplc="19E000EE">
      <w:start w:val="1"/>
      <w:numFmt w:val="bullet"/>
      <w:lvlText w:val="•"/>
      <w:lvlJc w:val="left"/>
      <w:pPr>
        <w:ind w:left="360" w:firstLine="0"/>
      </w:pPr>
      <w:rPr>
        <w:rFonts w:ascii="Arial" w:eastAsia="Arial" w:hAnsi="Arial" w:cs="Arial"/>
        <w:b w:val="0"/>
        <w:i w:val="0"/>
        <w:strike w:val="0"/>
        <w:dstrike w:val="0"/>
        <w:color w:val="313A43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1" w:tplc="2CCE696E">
      <w:start w:val="1"/>
      <w:numFmt w:val="bullet"/>
      <w:lvlText w:val="o"/>
      <w:lvlJc w:val="left"/>
      <w:pPr>
        <w:ind w:left="1653" w:firstLine="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2" w:tplc="2474FE28">
      <w:start w:val="1"/>
      <w:numFmt w:val="bullet"/>
      <w:lvlText w:val="▪"/>
      <w:lvlJc w:val="left"/>
      <w:pPr>
        <w:ind w:left="2373" w:firstLine="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3" w:tplc="ED8CAC1A">
      <w:start w:val="1"/>
      <w:numFmt w:val="bullet"/>
      <w:lvlText w:val="•"/>
      <w:lvlJc w:val="left"/>
      <w:pPr>
        <w:ind w:left="3093" w:firstLine="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4" w:tplc="0512C8B0">
      <w:start w:val="1"/>
      <w:numFmt w:val="bullet"/>
      <w:lvlText w:val="o"/>
      <w:lvlJc w:val="left"/>
      <w:pPr>
        <w:ind w:left="3813" w:firstLine="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5" w:tplc="8E48C954">
      <w:start w:val="1"/>
      <w:numFmt w:val="bullet"/>
      <w:lvlText w:val="▪"/>
      <w:lvlJc w:val="left"/>
      <w:pPr>
        <w:ind w:left="4533" w:firstLine="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6" w:tplc="2676CF90">
      <w:start w:val="1"/>
      <w:numFmt w:val="bullet"/>
      <w:lvlText w:val="•"/>
      <w:lvlJc w:val="left"/>
      <w:pPr>
        <w:ind w:left="5253" w:firstLine="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7" w:tplc="8662C4B4">
      <w:start w:val="1"/>
      <w:numFmt w:val="bullet"/>
      <w:lvlText w:val="o"/>
      <w:lvlJc w:val="left"/>
      <w:pPr>
        <w:ind w:left="5973" w:firstLine="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8" w:tplc="C248C9E0">
      <w:start w:val="1"/>
      <w:numFmt w:val="bullet"/>
      <w:lvlText w:val="▪"/>
      <w:lvlJc w:val="left"/>
      <w:pPr>
        <w:ind w:left="6693" w:firstLine="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3" w15:restartNumberingAfterBreak="0">
    <w:nsid w:val="20FA5F63"/>
    <w:multiLevelType w:val="hybridMultilevel"/>
    <w:tmpl w:val="60C499B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5B654F3"/>
    <w:multiLevelType w:val="multilevel"/>
    <w:tmpl w:val="25B654F3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EBE686A"/>
    <w:multiLevelType w:val="multilevel"/>
    <w:tmpl w:val="F2A67B64"/>
    <w:lvl w:ilvl="0">
      <w:numFmt w:val="bullet"/>
      <w:lvlText w:val=""/>
      <w:lvlJc w:val="left"/>
      <w:pPr>
        <w:ind w:left="720" w:hanging="360"/>
      </w:pPr>
      <w:rPr>
        <w:rFonts w:ascii="Symbol" w:hAnsi="Symbol"/>
        <w:color w:val="313A43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6" w15:restartNumberingAfterBreak="0">
    <w:nsid w:val="2FFA53A5"/>
    <w:multiLevelType w:val="hybridMultilevel"/>
    <w:tmpl w:val="658C2B3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B70656A"/>
    <w:multiLevelType w:val="multilevel"/>
    <w:tmpl w:val="E4FA0CC6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0" w15:restartNumberingAfterBreak="0">
    <w:nsid w:val="3F044C22"/>
    <w:multiLevelType w:val="hybridMultilevel"/>
    <w:tmpl w:val="3FDC6B3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FDF1AF2"/>
    <w:multiLevelType w:val="multilevel"/>
    <w:tmpl w:val="DD1AAD28"/>
    <w:lvl w:ilvl="0">
      <w:numFmt w:val="bullet"/>
      <w:lvlText w:val=""/>
      <w:lvlJc w:val="left"/>
      <w:pPr>
        <w:ind w:left="720" w:hanging="360"/>
      </w:pPr>
      <w:rPr>
        <w:rFonts w:ascii="Symbol" w:hAnsi="Symbol"/>
        <w:color w:val="313A43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2" w15:restartNumberingAfterBreak="0">
    <w:nsid w:val="484A14CA"/>
    <w:multiLevelType w:val="multilevel"/>
    <w:tmpl w:val="684EF804"/>
    <w:lvl w:ilvl="0">
      <w:numFmt w:val="bullet"/>
      <w:lvlText w:val=""/>
      <w:lvlJc w:val="left"/>
      <w:pPr>
        <w:ind w:left="720" w:hanging="360"/>
      </w:pPr>
      <w:rPr>
        <w:rFonts w:ascii="Symbol" w:hAnsi="Symbol"/>
        <w:color w:val="313A43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3" w15:restartNumberingAfterBreak="0">
    <w:nsid w:val="51486E81"/>
    <w:multiLevelType w:val="multilevel"/>
    <w:tmpl w:val="2CC4B39A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4" w15:restartNumberingAfterBreak="0">
    <w:nsid w:val="59ADCABA"/>
    <w:multiLevelType w:val="multilevel"/>
    <w:tmpl w:val="59ADCAB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BB252D7"/>
    <w:multiLevelType w:val="multilevel"/>
    <w:tmpl w:val="9F0C2F3A"/>
    <w:lvl w:ilvl="0">
      <w:numFmt w:val="bullet"/>
      <w:lvlText w:val=""/>
      <w:lvlJc w:val="left"/>
      <w:pPr>
        <w:ind w:left="720" w:hanging="360"/>
      </w:pPr>
      <w:rPr>
        <w:rFonts w:ascii="Symbol" w:hAnsi="Symbol"/>
        <w:color w:val="313A43"/>
        <w:sz w:val="22"/>
        <w:szCs w:val="22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6" w15:restartNumberingAfterBreak="0">
    <w:nsid w:val="6E574EAF"/>
    <w:multiLevelType w:val="hybridMultilevel"/>
    <w:tmpl w:val="3BD00840"/>
    <w:lvl w:ilvl="0" w:tplc="FFFFFFFF">
      <w:start w:val="2025"/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98884551">
    <w:abstractNumId w:val="20"/>
  </w:num>
  <w:num w:numId="2" w16cid:durableId="1878009628">
    <w:abstractNumId w:val="5"/>
  </w:num>
  <w:num w:numId="3" w16cid:durableId="682437467">
    <w:abstractNumId w:val="13"/>
  </w:num>
  <w:num w:numId="4" w16cid:durableId="840437116">
    <w:abstractNumId w:val="18"/>
  </w:num>
  <w:num w:numId="5" w16cid:durableId="429006982">
    <w:abstractNumId w:val="27"/>
  </w:num>
  <w:num w:numId="6" w16cid:durableId="1870333159">
    <w:abstractNumId w:val="16"/>
  </w:num>
  <w:num w:numId="7" w16cid:durableId="222983734">
    <w:abstractNumId w:val="17"/>
  </w:num>
  <w:num w:numId="8" w16cid:durableId="329455860">
    <w:abstractNumId w:val="9"/>
  </w:num>
  <w:num w:numId="9" w16cid:durableId="886261166">
    <w:abstractNumId w:val="8"/>
  </w:num>
  <w:num w:numId="10" w16cid:durableId="76634541">
    <w:abstractNumId w:val="21"/>
  </w:num>
  <w:num w:numId="11" w16cid:durableId="1835946291">
    <w:abstractNumId w:val="15"/>
  </w:num>
  <w:num w:numId="12" w16cid:durableId="1124470441">
    <w:abstractNumId w:val="3"/>
  </w:num>
  <w:num w:numId="13" w16cid:durableId="2025738957">
    <w:abstractNumId w:val="2"/>
  </w:num>
  <w:num w:numId="14" w16cid:durableId="1006328199">
    <w:abstractNumId w:val="24"/>
  </w:num>
  <w:num w:numId="15" w16cid:durableId="1592398687">
    <w:abstractNumId w:val="1"/>
  </w:num>
  <w:num w:numId="16" w16cid:durableId="1743215604">
    <w:abstractNumId w:val="0"/>
  </w:num>
  <w:num w:numId="17" w16cid:durableId="355497776">
    <w:abstractNumId w:val="7"/>
  </w:num>
  <w:num w:numId="18" w16cid:durableId="488640107">
    <w:abstractNumId w:val="14"/>
  </w:num>
  <w:num w:numId="19" w16cid:durableId="1094978838">
    <w:abstractNumId w:val="26"/>
  </w:num>
  <w:num w:numId="20" w16cid:durableId="1326661552">
    <w:abstractNumId w:val="4"/>
  </w:num>
  <w:num w:numId="21" w16cid:durableId="333459745">
    <w:abstractNumId w:val="3"/>
  </w:num>
  <w:num w:numId="22" w16cid:durableId="1553662175">
    <w:abstractNumId w:val="2"/>
  </w:num>
  <w:num w:numId="23" w16cid:durableId="2017993451">
    <w:abstractNumId w:val="24"/>
  </w:num>
  <w:num w:numId="24" w16cid:durableId="1968585258">
    <w:abstractNumId w:val="1"/>
  </w:num>
  <w:num w:numId="25" w16cid:durableId="1224409986">
    <w:abstractNumId w:val="0"/>
  </w:num>
  <w:num w:numId="26" w16cid:durableId="275872190">
    <w:abstractNumId w:val="7"/>
  </w:num>
  <w:num w:numId="27" w16cid:durableId="2129228328">
    <w:abstractNumId w:val="14"/>
  </w:num>
  <w:num w:numId="28" w16cid:durableId="1605726442">
    <w:abstractNumId w:val="12"/>
  </w:num>
  <w:num w:numId="29" w16cid:durableId="425922576">
    <w:abstractNumId w:val="11"/>
  </w:num>
  <w:num w:numId="30" w16cid:durableId="1011644535">
    <w:abstractNumId w:val="23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1" w16cid:durableId="2026781842">
    <w:abstractNumId w:val="19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2" w16cid:durableId="1342466412">
    <w:abstractNumId w:val="25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3" w16cid:durableId="804348418">
    <w:abstractNumId w:val="1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4" w16cid:durableId="1639218387">
    <w:abstractNumId w:val="6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5" w16cid:durableId="404691102">
    <w:abstractNumId w:val="2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6" w16cid:durableId="1525947468">
    <w:abstractNumId w:val="4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7" w16cid:durableId="1822891692">
    <w:abstractNumId w:val="2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8" w16cid:durableId="1430347095">
    <w:abstractNumId w:val="5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9" w16cid:durableId="220404493">
    <w:abstractNumId w:val="13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482E"/>
    <w:rsid w:val="000070F5"/>
    <w:rsid w:val="000141BB"/>
    <w:rsid w:val="0003482E"/>
    <w:rsid w:val="000625A0"/>
    <w:rsid w:val="00074480"/>
    <w:rsid w:val="000805CA"/>
    <w:rsid w:val="00084498"/>
    <w:rsid w:val="000C5D04"/>
    <w:rsid w:val="000C6C3D"/>
    <w:rsid w:val="00113C0F"/>
    <w:rsid w:val="001250AF"/>
    <w:rsid w:val="00130F6F"/>
    <w:rsid w:val="00132AE1"/>
    <w:rsid w:val="0019726C"/>
    <w:rsid w:val="001B27F1"/>
    <w:rsid w:val="001B6A68"/>
    <w:rsid w:val="001C4768"/>
    <w:rsid w:val="001F5588"/>
    <w:rsid w:val="002263AC"/>
    <w:rsid w:val="002628ED"/>
    <w:rsid w:val="0026477C"/>
    <w:rsid w:val="00272959"/>
    <w:rsid w:val="00294E13"/>
    <w:rsid w:val="002964B8"/>
    <w:rsid w:val="002E14D8"/>
    <w:rsid w:val="00304018"/>
    <w:rsid w:val="00311DD2"/>
    <w:rsid w:val="00315359"/>
    <w:rsid w:val="00322246"/>
    <w:rsid w:val="0033332C"/>
    <w:rsid w:val="003466F1"/>
    <w:rsid w:val="00365DBF"/>
    <w:rsid w:val="00382762"/>
    <w:rsid w:val="003A2348"/>
    <w:rsid w:val="003C6A42"/>
    <w:rsid w:val="003F09FB"/>
    <w:rsid w:val="003F4D50"/>
    <w:rsid w:val="00402387"/>
    <w:rsid w:val="00423A64"/>
    <w:rsid w:val="00430B63"/>
    <w:rsid w:val="00466F94"/>
    <w:rsid w:val="004837F9"/>
    <w:rsid w:val="004B6290"/>
    <w:rsid w:val="004C443E"/>
    <w:rsid w:val="004E642D"/>
    <w:rsid w:val="00504505"/>
    <w:rsid w:val="00510AB1"/>
    <w:rsid w:val="00531954"/>
    <w:rsid w:val="00544057"/>
    <w:rsid w:val="0057702B"/>
    <w:rsid w:val="005B28A7"/>
    <w:rsid w:val="00603672"/>
    <w:rsid w:val="006178E7"/>
    <w:rsid w:val="006400DE"/>
    <w:rsid w:val="006564D8"/>
    <w:rsid w:val="00691633"/>
    <w:rsid w:val="006A30B9"/>
    <w:rsid w:val="006B3A27"/>
    <w:rsid w:val="006B41BC"/>
    <w:rsid w:val="006B589A"/>
    <w:rsid w:val="006D5237"/>
    <w:rsid w:val="006E733B"/>
    <w:rsid w:val="00713635"/>
    <w:rsid w:val="00741104"/>
    <w:rsid w:val="0074518C"/>
    <w:rsid w:val="00746E0A"/>
    <w:rsid w:val="00773272"/>
    <w:rsid w:val="0079083F"/>
    <w:rsid w:val="007A56E1"/>
    <w:rsid w:val="007F48EB"/>
    <w:rsid w:val="00823CE4"/>
    <w:rsid w:val="008D12FE"/>
    <w:rsid w:val="008E1882"/>
    <w:rsid w:val="008F41BC"/>
    <w:rsid w:val="008F76B3"/>
    <w:rsid w:val="00966816"/>
    <w:rsid w:val="00966C86"/>
    <w:rsid w:val="0098137B"/>
    <w:rsid w:val="0098514B"/>
    <w:rsid w:val="00985E03"/>
    <w:rsid w:val="009B16E4"/>
    <w:rsid w:val="009D14B7"/>
    <w:rsid w:val="00A57D71"/>
    <w:rsid w:val="00A67F0B"/>
    <w:rsid w:val="00A803F6"/>
    <w:rsid w:val="00AB7191"/>
    <w:rsid w:val="00AC7581"/>
    <w:rsid w:val="00AF5294"/>
    <w:rsid w:val="00AF72D6"/>
    <w:rsid w:val="00B16EFB"/>
    <w:rsid w:val="00B671ED"/>
    <w:rsid w:val="00B70EC1"/>
    <w:rsid w:val="00B80B30"/>
    <w:rsid w:val="00B82AB3"/>
    <w:rsid w:val="00B90C06"/>
    <w:rsid w:val="00BA4EFE"/>
    <w:rsid w:val="00BB3818"/>
    <w:rsid w:val="00C1009A"/>
    <w:rsid w:val="00C61F9B"/>
    <w:rsid w:val="00C66AFA"/>
    <w:rsid w:val="00C865CC"/>
    <w:rsid w:val="00C86865"/>
    <w:rsid w:val="00C967E4"/>
    <w:rsid w:val="00CC100C"/>
    <w:rsid w:val="00CD5CF2"/>
    <w:rsid w:val="00CF652A"/>
    <w:rsid w:val="00D11F2E"/>
    <w:rsid w:val="00D23777"/>
    <w:rsid w:val="00D50771"/>
    <w:rsid w:val="00D63503"/>
    <w:rsid w:val="00D73CCE"/>
    <w:rsid w:val="00DD2E6A"/>
    <w:rsid w:val="00DE2F03"/>
    <w:rsid w:val="00DE50D3"/>
    <w:rsid w:val="00DE54D9"/>
    <w:rsid w:val="00E03A79"/>
    <w:rsid w:val="00E34A4F"/>
    <w:rsid w:val="00E516DA"/>
    <w:rsid w:val="00E73689"/>
    <w:rsid w:val="00E7504A"/>
    <w:rsid w:val="00EA1992"/>
    <w:rsid w:val="00ED5097"/>
    <w:rsid w:val="00EE74C9"/>
    <w:rsid w:val="00F002B3"/>
    <w:rsid w:val="00F67E80"/>
    <w:rsid w:val="00F845A1"/>
    <w:rsid w:val="00F9385E"/>
    <w:rsid w:val="00FD51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38D438"/>
  <w15:docId w15:val="{CBB880DE-95B2-4A05-AE5A-B73D53B614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ru-RU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7702B"/>
    <w:pPr>
      <w:spacing w:after="200" w:line="276" w:lineRule="auto"/>
    </w:pPr>
    <w:rPr>
      <w:rFonts w:eastAsia="SimSun"/>
      <w:kern w:val="0"/>
      <w:lang w:eastAsia="en-US"/>
      <w14:ligatures w14:val="none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7702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10A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0AB1"/>
    <w:rPr>
      <w:rFonts w:ascii="Tahoma" w:eastAsia="SimSun" w:hAnsi="Tahoma" w:cs="Tahoma"/>
      <w:kern w:val="0"/>
      <w:sz w:val="16"/>
      <w:szCs w:val="16"/>
      <w:lang w:eastAsia="en-US"/>
      <w14:ligatures w14:val="none"/>
    </w:rPr>
  </w:style>
  <w:style w:type="paragraph" w:styleId="HTML">
    <w:name w:val="HTML Preformatted"/>
    <w:basedOn w:val="a"/>
    <w:link w:val="HTML0"/>
    <w:uiPriority w:val="99"/>
    <w:semiHidden/>
    <w:unhideWhenUsed/>
    <w:rsid w:val="001B27F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1B27F1"/>
    <w:rPr>
      <w:rFonts w:ascii="Courier New" w:eastAsia="Times New Roman" w:hAnsi="Courier New" w:cs="Courier New"/>
      <w:kern w:val="0"/>
      <w:sz w:val="20"/>
      <w:szCs w:val="20"/>
      <w:lang w:eastAsia="ru-RU"/>
      <w14:ligatures w14:val="none"/>
    </w:rPr>
  </w:style>
  <w:style w:type="character" w:customStyle="1" w:styleId="y2iqfc">
    <w:name w:val="y2iqfc"/>
    <w:basedOn w:val="a0"/>
    <w:rsid w:val="001B27F1"/>
  </w:style>
  <w:style w:type="paragraph" w:styleId="a6">
    <w:name w:val="Normal (Web)"/>
    <w:basedOn w:val="a"/>
    <w:uiPriority w:val="99"/>
    <w:unhideWhenUsed/>
    <w:qFormat/>
    <w:rsid w:val="00430B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No Spacing"/>
    <w:uiPriority w:val="1"/>
    <w:qFormat/>
    <w:rsid w:val="008F76B3"/>
    <w:pPr>
      <w:spacing w:after="0" w:line="240" w:lineRule="auto"/>
    </w:pPr>
    <w:rPr>
      <w:kern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908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8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8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02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29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7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27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59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39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81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90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904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70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55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9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86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60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79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227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1.jpeg"/><Relationship Id="rId39" Type="http://schemas.openxmlformats.org/officeDocument/2006/relationships/image" Target="media/image34.jpg"/><Relationship Id="rId21" Type="http://schemas.openxmlformats.org/officeDocument/2006/relationships/image" Target="media/image17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9" Type="http://schemas.openxmlformats.org/officeDocument/2006/relationships/image" Target="media/image24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7.jpeg"/><Relationship Id="rId37" Type="http://schemas.openxmlformats.org/officeDocument/2006/relationships/image" Target="media/image32.png"/><Relationship Id="rId40" Type="http://schemas.openxmlformats.org/officeDocument/2006/relationships/image" Target="media/image35.jpeg"/><Relationship Id="rId45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tmp"/><Relationship Id="rId23" Type="http://schemas.openxmlformats.org/officeDocument/2006/relationships/image" Target="media/image19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31" Type="http://schemas.openxmlformats.org/officeDocument/2006/relationships/image" Target="media/image26.jpe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2.pn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5" Type="http://schemas.openxmlformats.org/officeDocument/2006/relationships/image" Target="NULL"/><Relationship Id="rId33" Type="http://schemas.openxmlformats.org/officeDocument/2006/relationships/image" Target="media/image28.jpeg"/><Relationship Id="rId38" Type="http://schemas.openxmlformats.org/officeDocument/2006/relationships/image" Target="media/image33.png"/><Relationship Id="rId20" Type="http://schemas.openxmlformats.org/officeDocument/2006/relationships/image" Target="media/image16.jpeg"/><Relationship Id="rId41" Type="http://schemas.openxmlformats.org/officeDocument/2006/relationships/image" Target="media/image3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131</Pages>
  <Words>15131</Words>
  <Characters>86253</Characters>
  <Application>Microsoft Office Word</Application>
  <DocSecurity>0</DocSecurity>
  <Lines>718</Lines>
  <Paragraphs>202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Диана Жумахан</dc:creator>
  <cp:lastModifiedBy>Анеля Мусабекова</cp:lastModifiedBy>
  <cp:revision>2</cp:revision>
  <dcterms:created xsi:type="dcterms:W3CDTF">2024-10-10T19:17:00Z</dcterms:created>
  <dcterms:modified xsi:type="dcterms:W3CDTF">2024-10-10T19:17:00Z</dcterms:modified>
</cp:coreProperties>
</file>